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C82BB2">
      <w:pPr>
        <w:pStyle w:val="a4"/>
        <w:shd w:val="clear" w:color="auto" w:fill="auto"/>
        <w:spacing w:after="385" w:line="270" w:lineRule="exact"/>
        <w:ind w:right="140" w:firstLine="0"/>
      </w:pPr>
      <w:bookmarkStart w:id="0" w:name="_GoBack"/>
      <w:bookmarkEnd w:id="0"/>
      <w:r>
        <w:rPr>
          <w:color w:val="000000"/>
          <w:u w:val="single"/>
          <w:lang w:val="ru-RU"/>
        </w:rPr>
        <w:t>Диалогическая речь</w:t>
      </w:r>
    </w:p>
    <w:p w:rsidR="00000000" w:rsidRDefault="00C82BB2">
      <w:pPr>
        <w:pStyle w:val="20"/>
        <w:shd w:val="clear" w:color="auto" w:fill="auto"/>
        <w:tabs>
          <w:tab w:val="right" w:pos="1915"/>
          <w:tab w:val="right" w:pos="3365"/>
          <w:tab w:val="right" w:pos="7901"/>
          <w:tab w:val="left" w:pos="8088"/>
        </w:tabs>
        <w:spacing w:before="0" w:after="102" w:line="270" w:lineRule="exact"/>
      </w:pPr>
      <w:r>
        <w:rPr>
          <w:rStyle w:val="213"/>
          <w:i w:val="0"/>
          <w:iCs w:val="0"/>
          <w:noProof w:val="0"/>
          <w:color w:val="000000"/>
          <w:lang w:val="ru-RU"/>
        </w:rPr>
        <w:tab/>
      </w:r>
    </w:p>
    <w:p w:rsidR="00000000" w:rsidRDefault="00C82BB2">
      <w:pPr>
        <w:pStyle w:val="a4"/>
        <w:shd w:val="clear" w:color="auto" w:fill="auto"/>
        <w:spacing w:after="0" w:line="270" w:lineRule="exact"/>
        <w:ind w:right="140" w:firstLine="0"/>
      </w:pPr>
      <w:r>
        <w:rPr>
          <w:rStyle w:val="1"/>
          <w:color w:val="000000"/>
          <w:lang w:val="ru-RU"/>
        </w:rPr>
        <w:t>Совершенствование навыков диалогической речи</w:t>
      </w:r>
    </w:p>
    <w:p w:rsidR="00000000" w:rsidRDefault="00C82BB2">
      <w:pPr>
        <w:rPr>
          <w:color w:val="auto"/>
          <w:lang w:eastAsia="ru-RU"/>
        </w:rPr>
      </w:pPr>
    </w:p>
    <w:p w:rsidR="00000000" w:rsidRDefault="00C82BB2">
      <w:pPr>
        <w:pStyle w:val="a4"/>
        <w:shd w:val="clear" w:color="auto" w:fill="auto"/>
        <w:spacing w:after="222" w:line="270" w:lineRule="exact"/>
        <w:ind w:right="140" w:firstLine="0"/>
      </w:pPr>
      <w:r>
        <w:rPr>
          <w:rStyle w:val="1"/>
          <w:color w:val="000000"/>
          <w:lang w:val="ru-RU"/>
        </w:rPr>
        <w:t>Для учебного общения диалоговая речь представляет много трудностей,</w:t>
      </w:r>
    </w:p>
    <w:p w:rsidR="00000000" w:rsidRDefault="00C82BB2">
      <w:pPr>
        <w:pStyle w:val="a4"/>
        <w:shd w:val="clear" w:color="auto" w:fill="auto"/>
        <w:spacing w:after="184" w:line="270" w:lineRule="exact"/>
        <w:ind w:left="280" w:firstLine="0"/>
        <w:jc w:val="left"/>
      </w:pPr>
      <w:r>
        <w:rPr>
          <w:rStyle w:val="1"/>
          <w:color w:val="000000"/>
          <w:lang w:val="ru-RU"/>
        </w:rPr>
        <w:t>обусловленных характеристиками диалога.</w:t>
      </w:r>
    </w:p>
    <w:p w:rsidR="00000000" w:rsidRDefault="00C82BB2">
      <w:pPr>
        <w:pStyle w:val="a4"/>
        <w:shd w:val="clear" w:color="auto" w:fill="auto"/>
        <w:spacing w:after="0" w:line="485" w:lineRule="exact"/>
        <w:ind w:left="280" w:right="260" w:firstLine="380"/>
        <w:jc w:val="both"/>
      </w:pPr>
      <w:r>
        <w:rPr>
          <w:rStyle w:val="1"/>
          <w:color w:val="000000"/>
          <w:lang w:val="ru-RU"/>
        </w:rPr>
        <w:t>Выделяют реактивную характеристику диалога, которая обучает спонтанному реагирова</w:t>
      </w:r>
      <w:r>
        <w:rPr>
          <w:rStyle w:val="1"/>
          <w:color w:val="000000"/>
          <w:lang w:val="ru-RU"/>
        </w:rPr>
        <w:t>нию на реплики партнера и реализует речевые функции с помощью языковых и речевых средств.</w:t>
      </w:r>
    </w:p>
    <w:p w:rsidR="00000000" w:rsidRDefault="00C82BB2">
      <w:pPr>
        <w:pStyle w:val="a4"/>
        <w:shd w:val="clear" w:color="auto" w:fill="auto"/>
        <w:spacing w:after="120" w:line="485" w:lineRule="exact"/>
        <w:ind w:left="40" w:right="60" w:firstLine="340"/>
        <w:jc w:val="both"/>
      </w:pPr>
      <w:r>
        <w:rPr>
          <w:rStyle w:val="1"/>
          <w:color w:val="000000"/>
          <w:lang w:val="ru-RU"/>
        </w:rPr>
        <w:t>Для информативной коммуникации может быть с участием всего класса с монологическими формами и преобладанием диалогической форма общения. Условием проведения таких бес</w:t>
      </w:r>
      <w:r>
        <w:rPr>
          <w:rStyle w:val="1"/>
          <w:color w:val="000000"/>
          <w:lang w:val="ru-RU"/>
        </w:rPr>
        <w:t>ед является естественная мотивированность высказываний, осознание личностной ценности обсуждаемого содержания. Учитель спрашивает какой интересный фильм кто-нибудь смотрел. Затем приступает к инициативному расспросу, говоря, что в воскресение он не сумел п</w:t>
      </w:r>
      <w:r>
        <w:rPr>
          <w:rStyle w:val="1"/>
          <w:color w:val="000000"/>
          <w:lang w:val="ru-RU"/>
        </w:rPr>
        <w:t>осмотреть «Танцы со звездами», указывает причину и просит кружковцев передать ее содержание и мнения учащихся. Учащиеся дополняют друг друга, излагают ее содержание. Или беседы о спортивных передачах, отвечают на вопросы учителя и одноклассников.</w:t>
      </w:r>
    </w:p>
    <w:p w:rsidR="00000000" w:rsidRDefault="00C82BB2">
      <w:pPr>
        <w:pStyle w:val="a4"/>
        <w:shd w:val="clear" w:color="auto" w:fill="auto"/>
        <w:spacing w:after="120" w:line="485" w:lineRule="exact"/>
        <w:ind w:left="40" w:right="60" w:firstLine="340"/>
        <w:jc w:val="both"/>
      </w:pPr>
      <w:r>
        <w:rPr>
          <w:rStyle w:val="1"/>
          <w:color w:val="000000"/>
          <w:lang w:val="ru-RU"/>
        </w:rPr>
        <w:t>Сотруднич</w:t>
      </w:r>
      <w:r>
        <w:rPr>
          <w:rStyle w:val="1"/>
          <w:color w:val="000000"/>
          <w:lang w:val="ru-RU"/>
        </w:rPr>
        <w:t>ество, обеспечивающее общедидактический подход, активизирует познавательную и речевую деятельность каждого учащегося. Учащиеся делятся на группы, оценка ставится одна для всех членов групп. Практика показывает, учиться вместе эффективно. Группы учителю при</w:t>
      </w:r>
      <w:r>
        <w:rPr>
          <w:rStyle w:val="1"/>
          <w:color w:val="000000"/>
          <w:lang w:val="ru-RU"/>
        </w:rPr>
        <w:t>ходится изменять, чтобы дети занимались должным образом. Задача каждого учащегося в группе в том, чтобы он овладел необходимыми знаниями.</w:t>
      </w:r>
    </w:p>
    <w:p w:rsidR="00000000" w:rsidRDefault="00C82BB2">
      <w:pPr>
        <w:pStyle w:val="a4"/>
        <w:shd w:val="clear" w:color="auto" w:fill="auto"/>
        <w:spacing w:after="116" w:line="485" w:lineRule="exact"/>
        <w:ind w:left="40" w:right="60" w:firstLine="340"/>
        <w:jc w:val="both"/>
      </w:pPr>
      <w:r>
        <w:rPr>
          <w:rStyle w:val="1"/>
          <w:color w:val="000000"/>
          <w:lang w:val="ru-RU"/>
        </w:rPr>
        <w:t>Важно оценивать не столько результаты слабого ученика, сколько усилия на достижение необходимых результатов. Задача ли</w:t>
      </w:r>
      <w:r>
        <w:rPr>
          <w:rStyle w:val="1"/>
          <w:color w:val="000000"/>
          <w:lang w:val="ru-RU"/>
        </w:rPr>
        <w:t xml:space="preserve">дера в группе лишний раз объяснить материал кружковцу. При проведении тестовых заданий диалогической речи, учащиеся получают разные оценки. Каждый отвечает не только за свои успехи, но и за успехи товарища. Это принцип при обучении иноязычной, </w:t>
      </w:r>
      <w:r>
        <w:rPr>
          <w:rStyle w:val="1"/>
          <w:color w:val="000000"/>
          <w:lang w:val="ru-RU"/>
        </w:rPr>
        <w:lastRenderedPageBreak/>
        <w:t xml:space="preserve">разговорной </w:t>
      </w:r>
      <w:r>
        <w:rPr>
          <w:rStyle w:val="1"/>
          <w:color w:val="000000"/>
          <w:lang w:val="ru-RU"/>
        </w:rPr>
        <w:t>речи.</w:t>
      </w:r>
    </w:p>
    <w:p w:rsidR="00000000" w:rsidRDefault="00C82BB2">
      <w:pPr>
        <w:pStyle w:val="a4"/>
        <w:shd w:val="clear" w:color="auto" w:fill="auto"/>
        <w:spacing w:after="0" w:line="490" w:lineRule="exact"/>
        <w:ind w:left="40" w:right="60" w:firstLine="340"/>
        <w:jc w:val="both"/>
      </w:pPr>
      <w:r>
        <w:rPr>
          <w:rStyle w:val="1"/>
          <w:color w:val="000000"/>
          <w:lang w:val="ru-RU"/>
        </w:rPr>
        <w:t>В настоящее время повышенное внимание обращается на работу с информационными источниками, например, при использовании метода проектов (ситуативные задания).</w:t>
      </w:r>
    </w:p>
    <w:p w:rsidR="00000000" w:rsidRDefault="00C82BB2">
      <w:pPr>
        <w:pStyle w:val="a4"/>
        <w:shd w:val="clear" w:color="auto" w:fill="auto"/>
        <w:spacing w:after="180" w:line="480" w:lineRule="exact"/>
        <w:ind w:left="20" w:firstLine="360"/>
        <w:jc w:val="left"/>
      </w:pPr>
      <w:r>
        <w:rPr>
          <w:rStyle w:val="1"/>
          <w:color w:val="000000"/>
          <w:lang w:val="ru-RU"/>
        </w:rPr>
        <w:t>Ситуативный диалог определяет мотив говорения, который является источником порождения речи.</w:t>
      </w:r>
    </w:p>
    <w:p w:rsidR="00000000" w:rsidRDefault="00C82BB2">
      <w:pPr>
        <w:pStyle w:val="a4"/>
        <w:shd w:val="clear" w:color="auto" w:fill="auto"/>
        <w:spacing w:after="180" w:line="480" w:lineRule="exact"/>
        <w:ind w:left="20" w:firstLine="360"/>
        <w:jc w:val="left"/>
      </w:pPr>
      <w:r>
        <w:rPr>
          <w:rStyle w:val="1"/>
          <w:color w:val="000000"/>
          <w:lang w:val="ru-RU"/>
        </w:rPr>
        <w:t>Р</w:t>
      </w:r>
      <w:r>
        <w:rPr>
          <w:rStyle w:val="1"/>
          <w:color w:val="000000"/>
          <w:lang w:val="ru-RU"/>
        </w:rPr>
        <w:t>еактивные диалоги рассчитаны на спонтанное реагирование на реплики партнера.</w:t>
      </w:r>
    </w:p>
    <w:p w:rsidR="00000000" w:rsidRDefault="00C82BB2">
      <w:pPr>
        <w:pStyle w:val="a4"/>
        <w:shd w:val="clear" w:color="auto" w:fill="auto"/>
        <w:spacing w:after="1008" w:line="480" w:lineRule="exact"/>
        <w:ind w:left="20" w:firstLine="360"/>
        <w:jc w:val="left"/>
      </w:pPr>
      <w:r>
        <w:rPr>
          <w:rStyle w:val="1"/>
          <w:color w:val="000000"/>
          <w:lang w:val="ru-RU"/>
        </w:rPr>
        <w:t>Ситуативный диалог. Именно ситуация определяет мотив говорения, являясь источником порождения речи.</w:t>
      </w:r>
    </w:p>
    <w:p w:rsidR="00000000" w:rsidRDefault="00C82BB2">
      <w:pPr>
        <w:pStyle w:val="a4"/>
        <w:shd w:val="clear" w:color="auto" w:fill="auto"/>
        <w:spacing w:after="908" w:line="270" w:lineRule="exact"/>
        <w:ind w:right="140" w:firstLine="0"/>
      </w:pPr>
      <w:r>
        <w:rPr>
          <w:color w:val="000000"/>
          <w:u w:val="single"/>
          <w:lang w:val="ru-RU"/>
        </w:rPr>
        <w:t>Разновидности диалога</w:t>
      </w:r>
    </w:p>
    <w:p w:rsidR="00000000" w:rsidRDefault="00C82BB2">
      <w:pPr>
        <w:pStyle w:val="a4"/>
        <w:shd w:val="clear" w:color="auto" w:fill="auto"/>
        <w:spacing w:after="348" w:line="480" w:lineRule="exact"/>
        <w:ind w:left="20" w:firstLine="360"/>
        <w:jc w:val="left"/>
      </w:pPr>
      <w:r>
        <w:rPr>
          <w:rStyle w:val="1"/>
          <w:color w:val="000000"/>
          <w:lang w:val="ru-RU"/>
        </w:rPr>
        <w:t>Выделяют свободные и стандартные. К свободным диалогам от</w:t>
      </w:r>
      <w:r>
        <w:rPr>
          <w:rStyle w:val="1"/>
          <w:color w:val="000000"/>
          <w:lang w:val="ru-RU"/>
        </w:rPr>
        <w:t>носятся беседы, интервью, дискуссии, где нет жестких социально-речевых ролей.</w:t>
      </w:r>
    </w:p>
    <w:p w:rsidR="00000000" w:rsidRDefault="00C82BB2">
      <w:pPr>
        <w:pStyle w:val="a4"/>
        <w:shd w:val="clear" w:color="auto" w:fill="auto"/>
        <w:spacing w:after="184" w:line="270" w:lineRule="exact"/>
        <w:ind w:left="20" w:firstLine="0"/>
        <w:jc w:val="left"/>
      </w:pPr>
      <w:r>
        <w:rPr>
          <w:rStyle w:val="1"/>
          <w:color w:val="000000"/>
          <w:lang w:val="ru-RU"/>
        </w:rPr>
        <w:t>Стандартный диалог.</w:t>
      </w:r>
    </w:p>
    <w:p w:rsidR="00000000" w:rsidRDefault="00C82BB2">
      <w:pPr>
        <w:pStyle w:val="a4"/>
        <w:numPr>
          <w:ilvl w:val="0"/>
          <w:numId w:val="1"/>
        </w:numPr>
        <w:shd w:val="clear" w:color="auto" w:fill="auto"/>
        <w:tabs>
          <w:tab w:val="left" w:pos="729"/>
        </w:tabs>
        <w:spacing w:after="0" w:line="480" w:lineRule="exact"/>
        <w:ind w:left="380" w:firstLine="0"/>
        <w:jc w:val="both"/>
      </w:pPr>
      <w:r>
        <w:rPr>
          <w:rStyle w:val="1"/>
          <w:color w:val="000000"/>
          <w:lang w:val="ru-RU"/>
        </w:rPr>
        <w:t>Определяет учитель типичными ситуациями диалогового общения.</w:t>
      </w:r>
    </w:p>
    <w:p w:rsidR="00000000" w:rsidRDefault="00C82BB2">
      <w:pPr>
        <w:pStyle w:val="a4"/>
        <w:numPr>
          <w:ilvl w:val="0"/>
          <w:numId w:val="1"/>
        </w:numPr>
        <w:shd w:val="clear" w:color="auto" w:fill="auto"/>
        <w:tabs>
          <w:tab w:val="left" w:pos="729"/>
        </w:tabs>
        <w:spacing w:after="0" w:line="480" w:lineRule="exact"/>
        <w:ind w:left="380" w:firstLine="0"/>
        <w:jc w:val="both"/>
      </w:pPr>
      <w:r>
        <w:rPr>
          <w:rStyle w:val="1"/>
          <w:color w:val="000000"/>
          <w:lang w:val="ru-RU"/>
        </w:rPr>
        <w:t>Отбирает диалоги-образцы.</w:t>
      </w:r>
    </w:p>
    <w:p w:rsidR="00000000" w:rsidRDefault="00C82BB2">
      <w:pPr>
        <w:pStyle w:val="a4"/>
        <w:numPr>
          <w:ilvl w:val="0"/>
          <w:numId w:val="1"/>
        </w:numPr>
        <w:shd w:val="clear" w:color="auto" w:fill="auto"/>
        <w:tabs>
          <w:tab w:val="left" w:pos="729"/>
        </w:tabs>
        <w:spacing w:after="0" w:line="480" w:lineRule="exact"/>
        <w:ind w:left="380" w:firstLine="0"/>
        <w:jc w:val="both"/>
      </w:pPr>
      <w:r>
        <w:rPr>
          <w:rStyle w:val="1"/>
          <w:color w:val="000000"/>
          <w:lang w:val="ru-RU"/>
        </w:rPr>
        <w:t>Определяет последовательность различных типов диалогов.</w:t>
      </w:r>
    </w:p>
    <w:p w:rsidR="00000000" w:rsidRDefault="00C82BB2">
      <w:pPr>
        <w:pStyle w:val="a4"/>
        <w:numPr>
          <w:ilvl w:val="0"/>
          <w:numId w:val="1"/>
        </w:numPr>
        <w:shd w:val="clear" w:color="auto" w:fill="auto"/>
        <w:tabs>
          <w:tab w:val="left" w:pos="729"/>
        </w:tabs>
        <w:spacing w:after="0" w:line="480" w:lineRule="exact"/>
        <w:ind w:left="380" w:firstLine="0"/>
        <w:jc w:val="both"/>
      </w:pPr>
      <w:r>
        <w:rPr>
          <w:rStyle w:val="1"/>
          <w:color w:val="000000"/>
          <w:lang w:val="ru-RU"/>
        </w:rPr>
        <w:t>Знакомит с новыми словами, речевыми структурами.</w:t>
      </w:r>
    </w:p>
    <w:p w:rsidR="00000000" w:rsidRDefault="00C82BB2">
      <w:pPr>
        <w:pStyle w:val="a4"/>
        <w:numPr>
          <w:ilvl w:val="0"/>
          <w:numId w:val="1"/>
        </w:numPr>
        <w:shd w:val="clear" w:color="auto" w:fill="auto"/>
        <w:tabs>
          <w:tab w:val="left" w:pos="729"/>
        </w:tabs>
        <w:spacing w:after="0" w:line="480" w:lineRule="exact"/>
        <w:ind w:left="380" w:firstLine="0"/>
        <w:jc w:val="both"/>
      </w:pPr>
      <w:r>
        <w:rPr>
          <w:rStyle w:val="1"/>
          <w:color w:val="000000"/>
          <w:lang w:val="ru-RU"/>
        </w:rPr>
        <w:t>Комментирует социокультурные особенности речевого общения.</w:t>
      </w:r>
    </w:p>
    <w:p w:rsidR="00000000" w:rsidRDefault="00C82BB2">
      <w:pPr>
        <w:pStyle w:val="a4"/>
        <w:numPr>
          <w:ilvl w:val="0"/>
          <w:numId w:val="1"/>
        </w:numPr>
        <w:shd w:val="clear" w:color="auto" w:fill="auto"/>
        <w:tabs>
          <w:tab w:val="left" w:pos="729"/>
        </w:tabs>
        <w:spacing w:after="0" w:line="480" w:lineRule="exact"/>
        <w:ind w:left="380" w:firstLine="0"/>
        <w:jc w:val="both"/>
      </w:pPr>
      <w:r>
        <w:rPr>
          <w:rStyle w:val="1"/>
          <w:color w:val="000000"/>
          <w:lang w:val="ru-RU"/>
        </w:rPr>
        <w:t>Читает диалог.</w:t>
      </w:r>
    </w:p>
    <w:p w:rsidR="00000000" w:rsidRDefault="00C82BB2">
      <w:pPr>
        <w:pStyle w:val="a4"/>
        <w:numPr>
          <w:ilvl w:val="0"/>
          <w:numId w:val="1"/>
        </w:numPr>
        <w:shd w:val="clear" w:color="auto" w:fill="auto"/>
        <w:tabs>
          <w:tab w:val="left" w:pos="729"/>
        </w:tabs>
        <w:spacing w:after="0" w:line="480" w:lineRule="exact"/>
        <w:ind w:left="380" w:firstLine="0"/>
        <w:jc w:val="both"/>
      </w:pPr>
      <w:r>
        <w:rPr>
          <w:rStyle w:val="1"/>
          <w:color w:val="000000"/>
          <w:lang w:val="ru-RU"/>
        </w:rPr>
        <w:t>Организует отработку диалога.</w:t>
      </w:r>
    </w:p>
    <w:p w:rsidR="00000000" w:rsidRDefault="00C82BB2">
      <w:pPr>
        <w:pStyle w:val="a4"/>
        <w:numPr>
          <w:ilvl w:val="0"/>
          <w:numId w:val="1"/>
        </w:numPr>
        <w:shd w:val="clear" w:color="auto" w:fill="auto"/>
        <w:tabs>
          <w:tab w:val="left" w:pos="729"/>
        </w:tabs>
        <w:spacing w:after="0" w:line="480" w:lineRule="exact"/>
        <w:ind w:left="380" w:firstLine="0"/>
        <w:jc w:val="both"/>
      </w:pPr>
      <w:r>
        <w:rPr>
          <w:rStyle w:val="1"/>
          <w:color w:val="000000"/>
          <w:lang w:val="ru-RU"/>
        </w:rPr>
        <w:t>Работает над полным пониманием и заполнением текста.</w:t>
      </w:r>
    </w:p>
    <w:p w:rsidR="00000000" w:rsidRDefault="00C82BB2">
      <w:pPr>
        <w:pStyle w:val="a4"/>
        <w:numPr>
          <w:ilvl w:val="0"/>
          <w:numId w:val="1"/>
        </w:numPr>
        <w:shd w:val="clear" w:color="auto" w:fill="auto"/>
        <w:tabs>
          <w:tab w:val="left" w:pos="729"/>
        </w:tabs>
        <w:spacing w:after="1308" w:line="480" w:lineRule="exact"/>
        <w:ind w:left="380" w:firstLine="0"/>
        <w:jc w:val="both"/>
      </w:pPr>
      <w:r>
        <w:rPr>
          <w:rStyle w:val="1"/>
          <w:color w:val="000000"/>
          <w:lang w:val="ru-RU"/>
        </w:rPr>
        <w:t>Видоизменяет речевую ситуацию</w:t>
      </w:r>
      <w:r>
        <w:rPr>
          <w:rStyle w:val="1"/>
          <w:color w:val="000000"/>
          <w:lang w:val="ru-RU"/>
        </w:rPr>
        <w:t>, моделирует соединение реплик.</w:t>
      </w:r>
    </w:p>
    <w:p w:rsidR="00000000" w:rsidRDefault="00C82BB2">
      <w:pPr>
        <w:pStyle w:val="a4"/>
        <w:shd w:val="clear" w:color="auto" w:fill="auto"/>
        <w:spacing w:after="1062" w:line="270" w:lineRule="exact"/>
        <w:ind w:right="140" w:firstLine="0"/>
      </w:pPr>
      <w:r>
        <w:rPr>
          <w:color w:val="000000"/>
          <w:u w:val="single"/>
          <w:lang w:val="ru-RU"/>
        </w:rPr>
        <w:lastRenderedPageBreak/>
        <w:t>Требования к диалогической речи</w:t>
      </w:r>
    </w:p>
    <w:p w:rsidR="00000000" w:rsidRDefault="00C82BB2">
      <w:pPr>
        <w:pStyle w:val="a4"/>
        <w:numPr>
          <w:ilvl w:val="0"/>
          <w:numId w:val="2"/>
        </w:numPr>
        <w:shd w:val="clear" w:color="auto" w:fill="auto"/>
        <w:tabs>
          <w:tab w:val="left" w:pos="729"/>
        </w:tabs>
        <w:spacing w:after="0" w:line="270" w:lineRule="exact"/>
        <w:ind w:left="380" w:firstLine="0"/>
        <w:jc w:val="both"/>
      </w:pPr>
      <w:r>
        <w:rPr>
          <w:rStyle w:val="1"/>
          <w:color w:val="000000"/>
          <w:lang w:val="ru-RU"/>
        </w:rPr>
        <w:t>Коммуникативная ценность;</w:t>
      </w:r>
    </w:p>
    <w:p w:rsidR="00000000" w:rsidRDefault="00C82BB2">
      <w:pPr>
        <w:pStyle w:val="a4"/>
        <w:numPr>
          <w:ilvl w:val="0"/>
          <w:numId w:val="2"/>
        </w:numPr>
        <w:shd w:val="clear" w:color="auto" w:fill="auto"/>
        <w:tabs>
          <w:tab w:val="left" w:pos="730"/>
        </w:tabs>
        <w:spacing w:after="0" w:line="485" w:lineRule="exact"/>
        <w:ind w:left="20" w:firstLine="360"/>
        <w:jc w:val="both"/>
      </w:pPr>
      <w:r>
        <w:rPr>
          <w:rStyle w:val="1"/>
          <w:color w:val="000000"/>
          <w:lang w:val="ru-RU"/>
        </w:rPr>
        <w:t>Связь говорения с жизнью детей, школы, страны;</w:t>
      </w:r>
    </w:p>
    <w:p w:rsidR="00000000" w:rsidRDefault="00C82BB2">
      <w:pPr>
        <w:pStyle w:val="a4"/>
        <w:numPr>
          <w:ilvl w:val="0"/>
          <w:numId w:val="2"/>
        </w:numPr>
        <w:shd w:val="clear" w:color="auto" w:fill="auto"/>
        <w:tabs>
          <w:tab w:val="left" w:pos="730"/>
        </w:tabs>
        <w:spacing w:after="0" w:line="485" w:lineRule="exact"/>
        <w:ind w:left="20" w:firstLine="360"/>
        <w:jc w:val="both"/>
      </w:pPr>
      <w:r>
        <w:rPr>
          <w:rStyle w:val="1"/>
          <w:color w:val="000000"/>
          <w:lang w:val="ru-RU"/>
        </w:rPr>
        <w:t>Использование технических средств;</w:t>
      </w:r>
    </w:p>
    <w:p w:rsidR="00000000" w:rsidRDefault="00C82BB2">
      <w:pPr>
        <w:pStyle w:val="a4"/>
        <w:numPr>
          <w:ilvl w:val="0"/>
          <w:numId w:val="2"/>
        </w:numPr>
        <w:shd w:val="clear" w:color="auto" w:fill="auto"/>
        <w:tabs>
          <w:tab w:val="left" w:pos="730"/>
        </w:tabs>
        <w:spacing w:after="0" w:line="485" w:lineRule="exact"/>
        <w:ind w:left="20" w:firstLine="360"/>
        <w:jc w:val="both"/>
      </w:pPr>
      <w:r>
        <w:rPr>
          <w:rStyle w:val="1"/>
          <w:color w:val="000000"/>
          <w:lang w:val="ru-RU"/>
        </w:rPr>
        <w:t>Использование наглядности;</w:t>
      </w:r>
    </w:p>
    <w:p w:rsidR="00000000" w:rsidRDefault="00C82BB2">
      <w:pPr>
        <w:pStyle w:val="a4"/>
        <w:numPr>
          <w:ilvl w:val="0"/>
          <w:numId w:val="2"/>
        </w:numPr>
        <w:shd w:val="clear" w:color="auto" w:fill="auto"/>
        <w:tabs>
          <w:tab w:val="left" w:pos="730"/>
        </w:tabs>
        <w:spacing w:after="0" w:line="485" w:lineRule="exact"/>
        <w:ind w:left="20" w:firstLine="360"/>
        <w:jc w:val="both"/>
      </w:pPr>
      <w:r>
        <w:rPr>
          <w:rStyle w:val="1"/>
          <w:color w:val="000000"/>
          <w:lang w:val="ru-RU"/>
        </w:rPr>
        <w:t>Понимание практического значения;</w:t>
      </w:r>
    </w:p>
    <w:p w:rsidR="00000000" w:rsidRDefault="00C82BB2">
      <w:pPr>
        <w:pStyle w:val="a4"/>
        <w:numPr>
          <w:ilvl w:val="0"/>
          <w:numId w:val="2"/>
        </w:numPr>
        <w:shd w:val="clear" w:color="auto" w:fill="auto"/>
        <w:tabs>
          <w:tab w:val="left" w:pos="730"/>
        </w:tabs>
        <w:spacing w:after="0" w:line="485" w:lineRule="exact"/>
        <w:ind w:left="20" w:firstLine="360"/>
        <w:jc w:val="both"/>
      </w:pPr>
      <w:r>
        <w:rPr>
          <w:rStyle w:val="1"/>
          <w:color w:val="000000"/>
          <w:lang w:val="ru-RU"/>
        </w:rPr>
        <w:t>Правильный выбор деятельности;</w:t>
      </w:r>
    </w:p>
    <w:p w:rsidR="00000000" w:rsidRDefault="00C82BB2">
      <w:pPr>
        <w:pStyle w:val="a4"/>
        <w:numPr>
          <w:ilvl w:val="0"/>
          <w:numId w:val="2"/>
        </w:numPr>
        <w:shd w:val="clear" w:color="auto" w:fill="auto"/>
        <w:tabs>
          <w:tab w:val="left" w:pos="730"/>
        </w:tabs>
        <w:spacing w:after="0" w:line="485" w:lineRule="exact"/>
        <w:ind w:left="20" w:firstLine="360"/>
        <w:jc w:val="both"/>
      </w:pPr>
      <w:r>
        <w:rPr>
          <w:rStyle w:val="1"/>
          <w:color w:val="000000"/>
          <w:lang w:val="ru-RU"/>
        </w:rPr>
        <w:t>Постижение непреложных истин;</w:t>
      </w:r>
    </w:p>
    <w:p w:rsidR="00000000" w:rsidRDefault="00C82BB2">
      <w:pPr>
        <w:pStyle w:val="a4"/>
        <w:numPr>
          <w:ilvl w:val="0"/>
          <w:numId w:val="2"/>
        </w:numPr>
        <w:shd w:val="clear" w:color="auto" w:fill="auto"/>
        <w:tabs>
          <w:tab w:val="left" w:pos="730"/>
        </w:tabs>
        <w:spacing w:after="0" w:line="485" w:lineRule="exact"/>
        <w:ind w:left="20" w:firstLine="360"/>
        <w:jc w:val="both"/>
      </w:pPr>
      <w:r>
        <w:rPr>
          <w:rStyle w:val="1"/>
          <w:color w:val="000000"/>
          <w:lang w:val="ru-RU"/>
        </w:rPr>
        <w:t>Определение уровня владения языком у учащихся;</w:t>
      </w:r>
    </w:p>
    <w:p w:rsidR="00000000" w:rsidRDefault="00C82BB2">
      <w:pPr>
        <w:pStyle w:val="a4"/>
        <w:numPr>
          <w:ilvl w:val="0"/>
          <w:numId w:val="2"/>
        </w:numPr>
        <w:shd w:val="clear" w:color="auto" w:fill="auto"/>
        <w:tabs>
          <w:tab w:val="left" w:pos="730"/>
        </w:tabs>
        <w:spacing w:after="0" w:line="485" w:lineRule="exact"/>
        <w:ind w:left="20" w:firstLine="360"/>
        <w:jc w:val="both"/>
      </w:pPr>
      <w:r>
        <w:rPr>
          <w:rStyle w:val="1"/>
          <w:color w:val="000000"/>
          <w:lang w:val="ru-RU"/>
        </w:rPr>
        <w:t>Понимание характера речевой задачи;</w:t>
      </w:r>
    </w:p>
    <w:p w:rsidR="00000000" w:rsidRDefault="00C82BB2">
      <w:pPr>
        <w:pStyle w:val="a4"/>
        <w:numPr>
          <w:ilvl w:val="0"/>
          <w:numId w:val="2"/>
        </w:numPr>
        <w:shd w:val="clear" w:color="auto" w:fill="auto"/>
        <w:tabs>
          <w:tab w:val="left" w:pos="1369"/>
        </w:tabs>
        <w:spacing w:after="0" w:line="485" w:lineRule="exact"/>
        <w:ind w:left="20" w:firstLine="360"/>
        <w:jc w:val="both"/>
      </w:pPr>
      <w:r>
        <w:rPr>
          <w:rStyle w:val="1"/>
          <w:color w:val="000000"/>
          <w:lang w:val="ru-RU"/>
        </w:rPr>
        <w:t>Учет</w:t>
      </w:r>
      <w:r>
        <w:rPr>
          <w:rStyle w:val="1"/>
          <w:color w:val="000000"/>
          <w:lang w:val="ru-RU"/>
        </w:rPr>
        <w:tab/>
        <w:t>индивидуальных особенностей;</w:t>
      </w:r>
    </w:p>
    <w:p w:rsidR="00000000" w:rsidRDefault="00C82BB2">
      <w:pPr>
        <w:pStyle w:val="a4"/>
        <w:shd w:val="clear" w:color="auto" w:fill="auto"/>
        <w:spacing w:after="0" w:line="485" w:lineRule="exact"/>
        <w:ind w:left="20" w:firstLine="360"/>
        <w:jc w:val="both"/>
      </w:pPr>
      <w:r>
        <w:rPr>
          <w:rStyle w:val="1"/>
          <w:color w:val="000000"/>
          <w:lang w:val="ru-RU"/>
        </w:rPr>
        <w:t>11 .Видоизменение речевой ситуации;</w:t>
      </w:r>
    </w:p>
    <w:p w:rsidR="00000000" w:rsidRDefault="00C82BB2">
      <w:pPr>
        <w:pStyle w:val="a4"/>
        <w:shd w:val="clear" w:color="auto" w:fill="auto"/>
        <w:spacing w:after="0" w:line="485" w:lineRule="exact"/>
        <w:ind w:left="20" w:firstLine="360"/>
        <w:jc w:val="both"/>
      </w:pPr>
      <w:r>
        <w:rPr>
          <w:rStyle w:val="1"/>
          <w:color w:val="000000"/>
          <w:lang w:val="ru-RU"/>
        </w:rPr>
        <w:t>12.Использование вербальн</w:t>
      </w:r>
      <w:r>
        <w:rPr>
          <w:rStyle w:val="1"/>
          <w:color w:val="000000"/>
          <w:lang w:val="ru-RU"/>
        </w:rPr>
        <w:t>ых и невербальных опор;</w:t>
      </w:r>
    </w:p>
    <w:p w:rsidR="00000000" w:rsidRDefault="00C82BB2">
      <w:pPr>
        <w:pStyle w:val="a4"/>
        <w:shd w:val="clear" w:color="auto" w:fill="auto"/>
        <w:spacing w:after="0" w:line="485" w:lineRule="exact"/>
        <w:ind w:left="20" w:firstLine="360"/>
        <w:jc w:val="both"/>
      </w:pPr>
      <w:r>
        <w:rPr>
          <w:rStyle w:val="1"/>
          <w:color w:val="000000"/>
          <w:lang w:val="ru-RU"/>
        </w:rPr>
        <w:t>13.Чтение - инсценирование диалога;</w:t>
      </w:r>
    </w:p>
    <w:p w:rsidR="00000000" w:rsidRDefault="00C82BB2">
      <w:pPr>
        <w:pStyle w:val="a4"/>
        <w:numPr>
          <w:ilvl w:val="0"/>
          <w:numId w:val="3"/>
        </w:numPr>
        <w:shd w:val="clear" w:color="auto" w:fill="auto"/>
        <w:tabs>
          <w:tab w:val="left" w:pos="730"/>
        </w:tabs>
        <w:spacing w:after="0" w:line="485" w:lineRule="exact"/>
        <w:ind w:left="20" w:firstLine="360"/>
        <w:jc w:val="both"/>
      </w:pPr>
      <w:r>
        <w:rPr>
          <w:rStyle w:val="1"/>
          <w:color w:val="000000"/>
          <w:lang w:val="ru-RU"/>
        </w:rPr>
        <w:t>У становление речевой задачи для творческих диалогов;</w:t>
      </w:r>
    </w:p>
    <w:p w:rsidR="00000000" w:rsidRDefault="00C82BB2">
      <w:pPr>
        <w:pStyle w:val="a4"/>
        <w:numPr>
          <w:ilvl w:val="0"/>
          <w:numId w:val="3"/>
        </w:numPr>
        <w:shd w:val="clear" w:color="auto" w:fill="auto"/>
        <w:tabs>
          <w:tab w:val="left" w:pos="2319"/>
        </w:tabs>
        <w:spacing w:after="664" w:line="485" w:lineRule="exact"/>
        <w:ind w:left="20" w:firstLine="360"/>
        <w:jc w:val="both"/>
      </w:pPr>
      <w:r>
        <w:rPr>
          <w:rStyle w:val="1"/>
          <w:color w:val="000000"/>
          <w:lang w:val="ru-RU"/>
        </w:rPr>
        <w:t>Составление</w:t>
      </w:r>
      <w:r>
        <w:rPr>
          <w:rStyle w:val="1"/>
          <w:color w:val="000000"/>
          <w:lang w:val="ru-RU"/>
        </w:rPr>
        <w:tab/>
        <w:t>собственных диалогов.</w:t>
      </w:r>
    </w:p>
    <w:p w:rsidR="00000000" w:rsidRDefault="00C82BB2">
      <w:pPr>
        <w:pStyle w:val="a4"/>
        <w:shd w:val="clear" w:color="auto" w:fill="auto"/>
        <w:spacing w:after="169" w:line="480" w:lineRule="exact"/>
        <w:ind w:left="20" w:right="40" w:firstLine="360"/>
        <w:jc w:val="both"/>
      </w:pPr>
      <w:r>
        <w:rPr>
          <w:rStyle w:val="1"/>
          <w:color w:val="000000"/>
          <w:lang w:val="ru-RU"/>
        </w:rPr>
        <w:t>В условиях работы кружка внимание уделяется информативным беседам. По степени и характеру подготовк</w:t>
      </w:r>
      <w:r>
        <w:rPr>
          <w:rStyle w:val="1"/>
          <w:color w:val="000000"/>
          <w:lang w:val="ru-RU"/>
        </w:rPr>
        <w:t>и подразделяются на подготовленные и экспромтные. Беседы могут управляться учителем, почти без его речевого вмешательства. По удельному весу монологической и диалогической речи могут быть диалогическими или с преобладанием монологической формы общения. С п</w:t>
      </w:r>
      <w:r>
        <w:rPr>
          <w:rStyle w:val="1"/>
          <w:color w:val="000000"/>
          <w:lang w:val="ru-RU"/>
        </w:rPr>
        <w:t>озиции тем разграничивают однотемные и многотемные беседы.</w:t>
      </w:r>
    </w:p>
    <w:p w:rsidR="00000000" w:rsidRDefault="00C82BB2">
      <w:pPr>
        <w:pStyle w:val="a4"/>
        <w:numPr>
          <w:ilvl w:val="0"/>
          <w:numId w:val="4"/>
        </w:numPr>
        <w:shd w:val="clear" w:color="auto" w:fill="auto"/>
        <w:tabs>
          <w:tab w:val="left" w:pos="730"/>
        </w:tabs>
        <w:spacing w:after="0" w:line="494" w:lineRule="exact"/>
        <w:ind w:left="20" w:firstLine="360"/>
        <w:jc w:val="both"/>
      </w:pPr>
      <w:r>
        <w:rPr>
          <w:rStyle w:val="1"/>
          <w:color w:val="000000"/>
          <w:lang w:val="ru-RU"/>
        </w:rPr>
        <w:t>Естественные беседы протекают со сменой тем и ситуаций;</w:t>
      </w:r>
    </w:p>
    <w:p w:rsidR="00000000" w:rsidRDefault="00C82BB2">
      <w:pPr>
        <w:pStyle w:val="a4"/>
        <w:numPr>
          <w:ilvl w:val="0"/>
          <w:numId w:val="4"/>
        </w:numPr>
        <w:shd w:val="clear" w:color="auto" w:fill="auto"/>
        <w:tabs>
          <w:tab w:val="left" w:pos="730"/>
        </w:tabs>
        <w:spacing w:after="0" w:line="494" w:lineRule="exact"/>
        <w:ind w:left="740" w:right="40" w:hanging="360"/>
        <w:jc w:val="left"/>
      </w:pPr>
      <w:r>
        <w:rPr>
          <w:rStyle w:val="1"/>
          <w:color w:val="000000"/>
          <w:lang w:val="ru-RU"/>
        </w:rPr>
        <w:t>Желательна длительная речевая деятельность кружковцев, что легче в пределах нескольких тем;</w:t>
      </w:r>
    </w:p>
    <w:p w:rsidR="00000000" w:rsidRDefault="00C82BB2">
      <w:pPr>
        <w:pStyle w:val="a4"/>
        <w:numPr>
          <w:ilvl w:val="0"/>
          <w:numId w:val="4"/>
        </w:numPr>
        <w:shd w:val="clear" w:color="auto" w:fill="auto"/>
        <w:tabs>
          <w:tab w:val="left" w:pos="730"/>
        </w:tabs>
        <w:spacing w:after="0" w:line="494" w:lineRule="exact"/>
        <w:ind w:left="20" w:firstLine="360"/>
        <w:jc w:val="both"/>
      </w:pPr>
      <w:r>
        <w:rPr>
          <w:rStyle w:val="1"/>
          <w:color w:val="000000"/>
          <w:lang w:val="ru-RU"/>
        </w:rPr>
        <w:t>Приток новой информации не одинаков в пр</w:t>
      </w:r>
      <w:r>
        <w:rPr>
          <w:rStyle w:val="1"/>
          <w:color w:val="000000"/>
          <w:lang w:val="ru-RU"/>
        </w:rPr>
        <w:t>еделах различных тем;</w:t>
      </w:r>
    </w:p>
    <w:p w:rsidR="00000000" w:rsidRDefault="00C82BB2">
      <w:pPr>
        <w:pStyle w:val="a4"/>
        <w:numPr>
          <w:ilvl w:val="0"/>
          <w:numId w:val="4"/>
        </w:numPr>
        <w:shd w:val="clear" w:color="auto" w:fill="auto"/>
        <w:tabs>
          <w:tab w:val="left" w:pos="730"/>
        </w:tabs>
        <w:spacing w:after="0" w:line="494" w:lineRule="exact"/>
        <w:ind w:left="740" w:right="40" w:hanging="360"/>
        <w:jc w:val="left"/>
      </w:pPr>
      <w:r>
        <w:rPr>
          <w:rStyle w:val="1"/>
          <w:color w:val="000000"/>
          <w:lang w:val="ru-RU"/>
        </w:rPr>
        <w:t xml:space="preserve">Возможность развития культурно-бытовых тем позволяет возвращаться к </w:t>
      </w:r>
      <w:r>
        <w:rPr>
          <w:rStyle w:val="1"/>
          <w:color w:val="000000"/>
          <w:lang w:val="ru-RU"/>
        </w:rPr>
        <w:lastRenderedPageBreak/>
        <w:t>одной и той же теме на новом содержательном уровне.</w:t>
      </w:r>
      <w:r>
        <w:br w:type="page"/>
      </w:r>
    </w:p>
    <w:p w:rsidR="00000000" w:rsidRDefault="00C82BB2">
      <w:pPr>
        <w:rPr>
          <w:color w:val="auto"/>
          <w:lang w:eastAsia="ru-RU"/>
        </w:rPr>
      </w:pPr>
      <w:r>
        <w:rPr>
          <w:noProof/>
          <w:lang w:val="ru-RU" w:eastAsia="ru-RU"/>
        </w:rPr>
        <w:lastRenderedPageBreak/>
        <mc:AlternateContent>
          <mc:Choice Requires="wps">
            <w:drawing>
              <wp:anchor distT="73025" distB="0" distL="63500" distR="63500" simplePos="0" relativeHeight="251658240" behindDoc="1" locked="0" layoutInCell="1" allowOverlap="1">
                <wp:simplePos x="0" y="0"/>
                <wp:positionH relativeFrom="margin">
                  <wp:posOffset>213360</wp:posOffset>
                </wp:positionH>
                <wp:positionV relativeFrom="paragraph">
                  <wp:posOffset>237490</wp:posOffset>
                </wp:positionV>
                <wp:extent cx="4695190" cy="172720"/>
                <wp:effectExtent l="3810" t="0" r="0" b="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19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6.8pt;margin-top:18.7pt;width:369.7pt;height:13.6pt;z-index:-251658240;visibility:visible;mso-wrap-style:square;mso-width-percent:0;mso-height-percent:0;mso-wrap-distance-left:5pt;mso-wrap-distance-top:5.7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" filled="f" stroked="f">
                <v:textbox style="mso-fit-shape-to-text:t" inset="0,0,0,0">
                  <w:txbxContent>
                    <w:p w:rsidR="00000000" w:rsidRDefault="00C82BB2">
                      <w:pPr>
                        <w:rPr>
                          <w:color w:val="auto"/>
                          <w:lang w:eastAsia="ru-RU"/>
                        </w:rPr>
                      </w:pPr>
                    </w:p>
                  </w:txbxContent>
                </v:textbox>
                <w10:wrap type="square" anchorx="margin"/>
              </v:shape>
            </w:pict>
          </mc:Fallback>
        </mc:AlternateContent>
      </w:r>
    </w:p>
    <w:p w:rsidR="00000000" w:rsidRDefault="00C82BB2">
      <w:pPr>
        <w:rPr>
          <w:color w:val="auto"/>
          <w:lang w:eastAsia="ru-RU"/>
        </w:rPr>
      </w:pPr>
      <w:r>
        <w:rPr>
          <w:noProof/>
          <w:lang w:val="ru-RU" w:eastAsia="ru-RU"/>
        </w:rPr>
        <mc:AlternateContent>
          <mc:Choice Requires="wps">
            <w:drawing>
              <wp:anchor distT="0" distB="0" distL="63500" distR="63500" simplePos="0" relativeHeight="251659264" behindDoc="1" locked="0" layoutInCell="1" allowOverlap="1">
                <wp:simplePos x="0" y="0"/>
                <wp:positionH relativeFrom="margin">
                  <wp:posOffset>2400935</wp:posOffset>
                </wp:positionH>
                <wp:positionV relativeFrom="paragraph">
                  <wp:posOffset>868045</wp:posOffset>
                </wp:positionV>
                <wp:extent cx="1590040" cy="165100"/>
                <wp:effectExtent l="635" t="1270" r="0" b="0"/>
                <wp:wrapSquare wrapText="bothSides"/>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0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a4"/>
                              <w:shd w:val="clear" w:color="auto" w:fill="auto"/>
                              <w:spacing w:after="0" w:line="260" w:lineRule="exact"/>
                              <w:ind w:left="100" w:firstLine="0"/>
                              <w:jc w:val="left"/>
                            </w:pPr>
                            <w:r>
                              <w:rPr>
                                <w:rStyle w:val="Exact1"/>
                                <w:spacing w:val="0"/>
                                <w:lang w:eastAsia="en-US"/>
                              </w:rPr>
                              <w:t>Travelling to Britain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89.05pt;margin-top:68.35pt;width:125.2pt;height:13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" filled="f" stroked="f">
                <v:textbox style="mso-fit-shape-to-text:t" inset="0,0,0,0">
                  <w:txbxContent>
                    <w:p w:rsidR="00000000" w:rsidRDefault="00C82BB2">
                      <w:pPr>
                        <w:pStyle w:val="a4"/>
                        <w:shd w:val="clear" w:color="auto" w:fill="auto"/>
                        <w:spacing w:after="0" w:line="260" w:lineRule="exact"/>
                        <w:ind w:left="100" w:firstLine="0"/>
                        <w:jc w:val="left"/>
                      </w:pPr>
                      <w:r>
                        <w:rPr>
                          <w:rStyle w:val="Exact1"/>
                          <w:spacing w:val="0"/>
                          <w:lang w:eastAsia="en-US"/>
                        </w:rPr>
                        <w:t>Travelling to Britain</w:t>
                      </w:r>
                    </w:p>
                  </w:txbxContent>
                </v:textbox>
                <w10:wrap type="square" anchorx="margin"/>
              </v:shape>
            </w:pict>
          </mc:Fallback>
        </mc:AlternateContent>
      </w:r>
    </w:p>
    <w:p w:rsidR="00000000" w:rsidRDefault="00C82BB2">
      <w:pPr>
        <w:pStyle w:val="a4"/>
        <w:shd w:val="clear" w:color="auto" w:fill="auto"/>
        <w:spacing w:after="184" w:line="270" w:lineRule="exact"/>
        <w:ind w:left="780" w:firstLine="0"/>
        <w:jc w:val="left"/>
      </w:pPr>
      <w:r>
        <w:rPr>
          <w:color w:val="000000"/>
          <w:u w:val="single"/>
          <w:lang w:eastAsia="en-US"/>
        </w:rPr>
        <w:t>Alyosha</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0" w:lineRule="exact"/>
        <w:ind w:left="20" w:firstLine="0"/>
        <w:jc w:val="left"/>
      </w:pPr>
      <w:r>
        <w:rPr>
          <w:rStyle w:val="1"/>
          <w:color w:val="000000"/>
          <w:lang w:eastAsia="en-US"/>
        </w:rPr>
        <w:t>must attend as to me the weather ... well, I’d like make friends to sp</w:t>
      </w:r>
      <w:r>
        <w:rPr>
          <w:rStyle w:val="1"/>
          <w:color w:val="000000"/>
          <w:lang w:eastAsia="en-US"/>
        </w:rPr>
        <w:t>eak with teens about... to buy some ... it’s a good idea ... we don’t mind</w:t>
      </w:r>
      <w:r>
        <w:br w:type="page"/>
      </w:r>
    </w:p>
    <w:p w:rsidR="00000000" w:rsidRDefault="00C82BB2">
      <w:pPr>
        <w:pStyle w:val="a4"/>
        <w:shd w:val="clear" w:color="auto" w:fill="auto"/>
        <w:tabs>
          <w:tab w:val="right" w:pos="2138"/>
          <w:tab w:val="center" w:pos="2440"/>
          <w:tab w:val="right" w:pos="3206"/>
          <w:tab w:val="right" w:pos="4619"/>
          <w:tab w:val="right" w:pos="5301"/>
          <w:tab w:val="center" w:pos="5608"/>
          <w:tab w:val="right" w:pos="6842"/>
          <w:tab w:val="left" w:pos="6976"/>
        </w:tabs>
        <w:spacing w:after="0" w:line="490" w:lineRule="exact"/>
        <w:ind w:left="280" w:firstLine="0"/>
        <w:jc w:val="both"/>
      </w:pPr>
      <w:r>
        <w:rPr>
          <w:rStyle w:val="a6"/>
          <w:color w:val="000000"/>
          <w:lang w:eastAsia="en-US"/>
        </w:rPr>
        <w:lastRenderedPageBreak/>
        <w:t>Ann:</w:t>
      </w:r>
      <w:r>
        <w:rPr>
          <w:rStyle w:val="10"/>
          <w:color w:val="000000"/>
          <w:lang w:eastAsia="en-US"/>
        </w:rPr>
        <w:tab/>
      </w:r>
      <w:r>
        <w:rPr>
          <w:rStyle w:val="1"/>
          <w:color w:val="000000"/>
          <w:lang w:eastAsia="en-US"/>
        </w:rPr>
        <w:t>Besides</w:t>
      </w:r>
      <w:r>
        <w:rPr>
          <w:rStyle w:val="1"/>
          <w:color w:val="000000"/>
          <w:lang w:eastAsia="en-US"/>
        </w:rPr>
        <w:tab/>
        <w:t>in</w:t>
      </w:r>
      <w:r>
        <w:rPr>
          <w:rStyle w:val="1"/>
          <w:color w:val="000000"/>
          <w:lang w:eastAsia="en-US"/>
        </w:rPr>
        <w:tab/>
        <w:t>Down</w:t>
      </w:r>
      <w:r>
        <w:rPr>
          <w:rStyle w:val="1"/>
          <w:color w:val="000000"/>
          <w:lang w:eastAsia="en-US"/>
        </w:rPr>
        <w:tab/>
        <w:t>Manhattan</w:t>
      </w:r>
      <w:r>
        <w:rPr>
          <w:rStyle w:val="1"/>
          <w:color w:val="000000"/>
          <w:lang w:eastAsia="en-US"/>
        </w:rPr>
        <w:tab/>
        <w:t>there</w:t>
      </w:r>
      <w:r>
        <w:rPr>
          <w:rStyle w:val="1"/>
          <w:color w:val="000000"/>
          <w:lang w:eastAsia="en-US"/>
        </w:rPr>
        <w:tab/>
        <w:t>are</w:t>
      </w:r>
      <w:r>
        <w:rPr>
          <w:rStyle w:val="1"/>
          <w:color w:val="000000"/>
          <w:lang w:eastAsia="en-US"/>
        </w:rPr>
        <w:tab/>
        <w:t>portraits</w:t>
      </w:r>
      <w:r>
        <w:rPr>
          <w:rStyle w:val="1"/>
          <w:color w:val="000000"/>
          <w:lang w:eastAsia="en-US"/>
        </w:rPr>
        <w:tab/>
        <w:t>of American presidents</w:t>
      </w:r>
    </w:p>
    <w:p w:rsidR="00000000" w:rsidRDefault="00C82BB2">
      <w:pPr>
        <w:pStyle w:val="a4"/>
        <w:shd w:val="clear" w:color="auto" w:fill="auto"/>
        <w:spacing w:after="120" w:line="490" w:lineRule="exact"/>
        <w:ind w:left="280" w:firstLine="0"/>
        <w:jc w:val="both"/>
      </w:pPr>
      <w:r>
        <w:rPr>
          <w:rStyle w:val="1"/>
          <w:color w:val="000000"/>
          <w:lang w:eastAsia="en-US"/>
        </w:rPr>
        <w:t>carved of stone.</w:t>
      </w:r>
    </w:p>
    <w:p w:rsidR="00000000" w:rsidRDefault="00C82BB2">
      <w:pPr>
        <w:pStyle w:val="a4"/>
        <w:shd w:val="clear" w:color="auto" w:fill="auto"/>
        <w:tabs>
          <w:tab w:val="left" w:pos="1206"/>
        </w:tabs>
        <w:spacing w:after="0" w:line="490" w:lineRule="exact"/>
        <w:ind w:left="280" w:firstLine="0"/>
        <w:jc w:val="both"/>
      </w:pPr>
      <w:r>
        <w:rPr>
          <w:rStyle w:val="a6"/>
          <w:color w:val="000000"/>
          <w:lang w:eastAsia="en-US"/>
        </w:rPr>
        <w:t>Ann:</w:t>
      </w:r>
      <w:r>
        <w:rPr>
          <w:rStyle w:val="10"/>
          <w:color w:val="000000"/>
          <w:lang w:eastAsia="en-US"/>
        </w:rPr>
        <w:tab/>
      </w:r>
      <w:r>
        <w:rPr>
          <w:rStyle w:val="1"/>
          <w:color w:val="000000"/>
          <w:lang w:eastAsia="en-US"/>
        </w:rPr>
        <w:t xml:space="preserve">As to me Greenwich Village is an artistic quarter. </w:t>
      </w:r>
      <w:r>
        <w:rPr>
          <w:rStyle w:val="10"/>
          <w:color w:val="000000"/>
          <w:lang w:eastAsia="en-US"/>
        </w:rPr>
        <w:t xml:space="preserve">I </w:t>
      </w:r>
      <w:r>
        <w:rPr>
          <w:rStyle w:val="1"/>
          <w:color w:val="000000"/>
          <w:lang w:eastAsia="en-US"/>
        </w:rPr>
        <w:t>suppose to visit St.</w:t>
      </w:r>
    </w:p>
    <w:p w:rsidR="00000000" w:rsidRDefault="00C82BB2">
      <w:pPr>
        <w:pStyle w:val="a4"/>
        <w:shd w:val="clear" w:color="auto" w:fill="auto"/>
        <w:spacing w:after="124" w:line="490" w:lineRule="exact"/>
        <w:ind w:left="280" w:firstLine="0"/>
        <w:jc w:val="both"/>
      </w:pPr>
      <w:r>
        <w:rPr>
          <w:rStyle w:val="1"/>
          <w:color w:val="000000"/>
          <w:lang w:eastAsia="en-US"/>
        </w:rPr>
        <w:t>Patrick Cathedral, Cornegin Hall famous for its great orchestras.</w:t>
      </w:r>
    </w:p>
    <w:p w:rsidR="00000000" w:rsidRDefault="00C82BB2">
      <w:pPr>
        <w:pStyle w:val="a4"/>
        <w:shd w:val="clear" w:color="auto" w:fill="auto"/>
        <w:tabs>
          <w:tab w:val="right" w:pos="2920"/>
          <w:tab w:val="center" w:pos="3383"/>
          <w:tab w:val="right" w:pos="4216"/>
          <w:tab w:val="center" w:pos="4379"/>
          <w:tab w:val="right" w:pos="5027"/>
          <w:tab w:val="left" w:pos="5157"/>
        </w:tabs>
        <w:spacing w:after="0" w:line="485" w:lineRule="exact"/>
        <w:ind w:left="280" w:firstLine="0"/>
        <w:jc w:val="both"/>
      </w:pPr>
      <w:r>
        <w:rPr>
          <w:rStyle w:val="a6"/>
          <w:color w:val="000000"/>
          <w:lang w:eastAsia="en-US"/>
        </w:rPr>
        <w:t>Mother:</w:t>
      </w:r>
      <w:r>
        <w:rPr>
          <w:rStyle w:val="10"/>
          <w:color w:val="000000"/>
          <w:lang w:eastAsia="en-US"/>
        </w:rPr>
        <w:tab/>
      </w:r>
      <w:r>
        <w:rPr>
          <w:rStyle w:val="1"/>
          <w:color w:val="000000"/>
          <w:lang w:eastAsia="en-US"/>
        </w:rPr>
        <w:t>Wonderful,</w:t>
      </w:r>
      <w:r>
        <w:rPr>
          <w:rStyle w:val="1"/>
          <w:color w:val="000000"/>
          <w:lang w:eastAsia="en-US"/>
        </w:rPr>
        <w:tab/>
        <w:t>Ann.</w:t>
      </w:r>
      <w:r>
        <w:rPr>
          <w:rStyle w:val="1"/>
          <w:color w:val="000000"/>
          <w:lang w:eastAsia="en-US"/>
        </w:rPr>
        <w:tab/>
        <w:t>And</w:t>
      </w:r>
      <w:r>
        <w:rPr>
          <w:rStyle w:val="1"/>
          <w:color w:val="000000"/>
          <w:lang w:eastAsia="en-US"/>
        </w:rPr>
        <w:tab/>
        <w:t>to</w:t>
      </w:r>
      <w:r>
        <w:rPr>
          <w:rStyle w:val="1"/>
          <w:color w:val="000000"/>
          <w:lang w:eastAsia="en-US"/>
        </w:rPr>
        <w:tab/>
        <w:t>my</w:t>
      </w:r>
      <w:r>
        <w:rPr>
          <w:rStyle w:val="1"/>
          <w:color w:val="000000"/>
          <w:lang w:eastAsia="en-US"/>
        </w:rPr>
        <w:tab/>
        <w:t>mind we must visit the White Capitol</w:t>
      </w:r>
    </w:p>
    <w:p w:rsidR="00000000" w:rsidRDefault="00C82BB2">
      <w:pPr>
        <w:pStyle w:val="a4"/>
        <w:shd w:val="clear" w:color="auto" w:fill="auto"/>
        <w:spacing w:after="292" w:line="485" w:lineRule="exact"/>
        <w:ind w:left="280" w:firstLine="0"/>
        <w:jc w:val="both"/>
      </w:pPr>
      <w:r>
        <w:rPr>
          <w:rStyle w:val="1"/>
          <w:color w:val="000000"/>
          <w:lang w:eastAsia="en-US"/>
        </w:rPr>
        <w:t>planned by French engineer Pierre Charles L’Enfant.</w:t>
      </w:r>
    </w:p>
    <w:p w:rsidR="00000000" w:rsidRDefault="00C82BB2">
      <w:pPr>
        <w:pStyle w:val="a4"/>
        <w:shd w:val="clear" w:color="auto" w:fill="auto"/>
        <w:spacing w:after="176" w:line="270" w:lineRule="exact"/>
        <w:ind w:left="280" w:firstLine="0"/>
        <w:jc w:val="both"/>
      </w:pPr>
      <w:r>
        <w:rPr>
          <w:rStyle w:val="a6"/>
          <w:color w:val="000000"/>
          <w:lang w:eastAsia="en-US"/>
        </w:rPr>
        <w:t>Alyosha:</w:t>
      </w:r>
      <w:r>
        <w:rPr>
          <w:rStyle w:val="10"/>
          <w:color w:val="000000"/>
          <w:lang w:eastAsia="en-US"/>
        </w:rPr>
        <w:t xml:space="preserve"> </w:t>
      </w:r>
      <w:r>
        <w:rPr>
          <w:rStyle w:val="1"/>
          <w:color w:val="000000"/>
          <w:lang w:eastAsia="en-US"/>
        </w:rPr>
        <w:t>Yes, it’s worth seeing, no doubt.</w:t>
      </w:r>
    </w:p>
    <w:p w:rsidR="00000000" w:rsidRDefault="00C82BB2">
      <w:pPr>
        <w:pStyle w:val="a4"/>
        <w:shd w:val="clear" w:color="auto" w:fill="auto"/>
        <w:spacing w:after="0" w:line="490" w:lineRule="exact"/>
        <w:ind w:left="280" w:right="120" w:firstLine="0"/>
        <w:jc w:val="both"/>
      </w:pPr>
      <w:r>
        <w:rPr>
          <w:rStyle w:val="a6"/>
          <w:color w:val="000000"/>
          <w:lang w:eastAsia="en-US"/>
        </w:rPr>
        <w:t>Father:</w:t>
      </w:r>
      <w:r>
        <w:rPr>
          <w:rStyle w:val="10"/>
          <w:color w:val="000000"/>
          <w:lang w:eastAsia="en-US"/>
        </w:rPr>
        <w:t xml:space="preserve"> I </w:t>
      </w:r>
      <w:r>
        <w:rPr>
          <w:rStyle w:val="1"/>
          <w:color w:val="000000"/>
          <w:lang w:eastAsia="en-US"/>
        </w:rPr>
        <w:t xml:space="preserve">want you, Alyosha, to take our camera. By the way now </w:t>
      </w:r>
      <w:r>
        <w:rPr>
          <w:rStyle w:val="10"/>
          <w:color w:val="000000"/>
          <w:lang w:eastAsia="en-US"/>
        </w:rPr>
        <w:t xml:space="preserve">I </w:t>
      </w:r>
      <w:r>
        <w:rPr>
          <w:rStyle w:val="1"/>
          <w:color w:val="000000"/>
          <w:lang w:eastAsia="en-US"/>
        </w:rPr>
        <w:t>must phone the receptionist to order rooms for us.</w:t>
      </w:r>
    </w:p>
    <w:p w:rsidR="00000000" w:rsidRDefault="00C82BB2">
      <w:pPr>
        <w:pStyle w:val="a4"/>
        <w:shd w:val="clear" w:color="auto" w:fill="auto"/>
        <w:spacing w:after="0" w:line="686" w:lineRule="exact"/>
        <w:ind w:left="280" w:firstLine="0"/>
        <w:jc w:val="both"/>
      </w:pPr>
      <w:r>
        <w:rPr>
          <w:rStyle w:val="a6"/>
          <w:color w:val="000000"/>
          <w:lang w:eastAsia="en-US"/>
        </w:rPr>
        <w:t>Alyosha:</w:t>
      </w:r>
      <w:r>
        <w:rPr>
          <w:rStyle w:val="10"/>
          <w:color w:val="000000"/>
          <w:lang w:eastAsia="en-US"/>
        </w:rPr>
        <w:t xml:space="preserve"> </w:t>
      </w:r>
      <w:r>
        <w:rPr>
          <w:rStyle w:val="1"/>
          <w:color w:val="000000"/>
          <w:lang w:eastAsia="en-US"/>
        </w:rPr>
        <w:t xml:space="preserve">Shall </w:t>
      </w:r>
      <w:r>
        <w:rPr>
          <w:rStyle w:val="10"/>
          <w:color w:val="000000"/>
          <w:lang w:eastAsia="en-US"/>
        </w:rPr>
        <w:t xml:space="preserve">I </w:t>
      </w:r>
      <w:r>
        <w:rPr>
          <w:rStyle w:val="1"/>
          <w:color w:val="000000"/>
          <w:lang w:eastAsia="en-US"/>
        </w:rPr>
        <w:t>put now our luggage into the car.</w:t>
      </w:r>
    </w:p>
    <w:p w:rsidR="00000000" w:rsidRDefault="00C82BB2">
      <w:pPr>
        <w:pStyle w:val="a4"/>
        <w:shd w:val="clear" w:color="auto" w:fill="auto"/>
        <w:spacing w:after="0" w:line="686" w:lineRule="exact"/>
        <w:ind w:left="280" w:firstLine="0"/>
        <w:jc w:val="both"/>
      </w:pPr>
      <w:r>
        <w:rPr>
          <w:rStyle w:val="a6"/>
          <w:color w:val="000000"/>
          <w:lang w:eastAsia="en-US"/>
        </w:rPr>
        <w:t>Father:</w:t>
      </w:r>
      <w:r>
        <w:rPr>
          <w:rStyle w:val="10"/>
          <w:color w:val="000000"/>
          <w:lang w:eastAsia="en-US"/>
        </w:rPr>
        <w:t xml:space="preserve"> </w:t>
      </w:r>
      <w:r>
        <w:rPr>
          <w:rStyle w:val="1"/>
          <w:color w:val="000000"/>
          <w:lang w:eastAsia="en-US"/>
        </w:rPr>
        <w:t>Do, please.</w:t>
      </w:r>
    </w:p>
    <w:p w:rsidR="00000000" w:rsidRDefault="00C82BB2">
      <w:pPr>
        <w:pStyle w:val="a4"/>
        <w:shd w:val="clear" w:color="auto" w:fill="auto"/>
        <w:spacing w:after="0" w:line="686" w:lineRule="exact"/>
        <w:ind w:left="280" w:firstLine="0"/>
        <w:jc w:val="both"/>
      </w:pPr>
      <w:r>
        <w:rPr>
          <w:rStyle w:val="a6"/>
          <w:color w:val="000000"/>
          <w:lang w:eastAsia="en-US"/>
        </w:rPr>
        <w:t>Mother:</w:t>
      </w:r>
      <w:r>
        <w:rPr>
          <w:rStyle w:val="10"/>
          <w:color w:val="000000"/>
          <w:lang w:eastAsia="en-US"/>
        </w:rPr>
        <w:t xml:space="preserve"> </w:t>
      </w:r>
      <w:r>
        <w:rPr>
          <w:rStyle w:val="1"/>
          <w:color w:val="000000"/>
          <w:lang w:eastAsia="en-US"/>
        </w:rPr>
        <w:t>let’s wish each other a pleasant journey.</w:t>
      </w:r>
    </w:p>
    <w:p w:rsidR="00000000" w:rsidRDefault="00C82BB2">
      <w:pPr>
        <w:pStyle w:val="a4"/>
        <w:shd w:val="clear" w:color="auto" w:fill="auto"/>
        <w:tabs>
          <w:tab w:val="right" w:pos="2138"/>
          <w:tab w:val="center" w:pos="2440"/>
          <w:tab w:val="right" w:pos="3206"/>
          <w:tab w:val="center" w:pos="3383"/>
          <w:tab w:val="center" w:pos="4379"/>
          <w:tab w:val="left" w:pos="4955"/>
        </w:tabs>
        <w:spacing w:after="0" w:line="485" w:lineRule="exact"/>
        <w:ind w:left="280" w:firstLine="0"/>
        <w:jc w:val="both"/>
      </w:pPr>
      <w:r>
        <w:rPr>
          <w:rStyle w:val="a6"/>
          <w:color w:val="000000"/>
          <w:lang w:eastAsia="en-US"/>
        </w:rPr>
        <w:t>Children:</w:t>
      </w:r>
      <w:r>
        <w:rPr>
          <w:rStyle w:val="10"/>
          <w:color w:val="000000"/>
          <w:lang w:eastAsia="en-US"/>
        </w:rPr>
        <w:tab/>
      </w:r>
      <w:r>
        <w:rPr>
          <w:rStyle w:val="1"/>
          <w:color w:val="000000"/>
          <w:lang w:eastAsia="en-US"/>
        </w:rPr>
        <w:t>It’s</w:t>
      </w:r>
      <w:r>
        <w:rPr>
          <w:rStyle w:val="1"/>
          <w:color w:val="000000"/>
          <w:lang w:eastAsia="en-US"/>
        </w:rPr>
        <w:tab/>
        <w:t>nice</w:t>
      </w:r>
      <w:r>
        <w:rPr>
          <w:rStyle w:val="1"/>
          <w:color w:val="000000"/>
          <w:lang w:eastAsia="en-US"/>
        </w:rPr>
        <w:tab/>
        <w:t>of</w:t>
      </w:r>
      <w:r>
        <w:rPr>
          <w:rStyle w:val="1"/>
          <w:color w:val="000000"/>
          <w:lang w:eastAsia="en-US"/>
        </w:rPr>
        <w:tab/>
        <w:t>you,</w:t>
      </w:r>
      <w:r>
        <w:rPr>
          <w:rStyle w:val="1"/>
          <w:color w:val="000000"/>
          <w:lang w:eastAsia="en-US"/>
        </w:rPr>
        <w:tab/>
      </w:r>
      <w:r>
        <w:rPr>
          <w:rStyle w:val="1"/>
          <w:color w:val="000000"/>
          <w:lang w:eastAsia="en-US"/>
        </w:rPr>
        <w:t>Mummy.</w:t>
      </w:r>
      <w:r>
        <w:rPr>
          <w:rStyle w:val="1"/>
          <w:color w:val="000000"/>
          <w:lang w:eastAsia="en-US"/>
        </w:rPr>
        <w:tab/>
        <w:t>Thank you, Dad, thank you, Mum, very</w:t>
      </w:r>
    </w:p>
    <w:p w:rsidR="00000000" w:rsidRDefault="00C82BB2">
      <w:pPr>
        <w:pStyle w:val="a4"/>
        <w:shd w:val="clear" w:color="auto" w:fill="auto"/>
        <w:spacing w:after="292" w:line="485" w:lineRule="exact"/>
        <w:ind w:left="280" w:firstLine="0"/>
        <w:jc w:val="both"/>
      </w:pPr>
      <w:r>
        <w:rPr>
          <w:rStyle w:val="1"/>
          <w:color w:val="000000"/>
          <w:lang w:eastAsia="en-US"/>
        </w:rPr>
        <w:t>much for our interesting holidays.</w:t>
      </w:r>
    </w:p>
    <w:p w:rsidR="00000000" w:rsidRDefault="00C82BB2">
      <w:pPr>
        <w:pStyle w:val="a4"/>
        <w:shd w:val="clear" w:color="auto" w:fill="auto"/>
        <w:spacing w:after="228" w:line="270" w:lineRule="exact"/>
        <w:ind w:left="280" w:firstLine="0"/>
        <w:jc w:val="both"/>
      </w:pPr>
      <w:r>
        <w:rPr>
          <w:rStyle w:val="a6"/>
          <w:color w:val="000000"/>
          <w:lang w:eastAsia="en-US"/>
        </w:rPr>
        <w:t>Mother:</w:t>
      </w:r>
      <w:r>
        <w:rPr>
          <w:rStyle w:val="10"/>
          <w:color w:val="000000"/>
          <w:lang w:eastAsia="en-US"/>
        </w:rPr>
        <w:t xml:space="preserve"> </w:t>
      </w:r>
      <w:r>
        <w:rPr>
          <w:rStyle w:val="1"/>
          <w:color w:val="000000"/>
          <w:lang w:eastAsia="en-US"/>
        </w:rPr>
        <w:t>Never mind, get ready now to get the airport.</w:t>
      </w:r>
    </w:p>
    <w:p w:rsidR="00000000" w:rsidRDefault="00C82BB2">
      <w:pPr>
        <w:rPr>
          <w:color w:val="auto"/>
          <w:lang w:eastAsia="ru-RU"/>
        </w:rPr>
      </w:pPr>
    </w:p>
    <w:p w:rsidR="00000000" w:rsidRDefault="00C82BB2">
      <w:pPr>
        <w:pStyle w:val="a4"/>
        <w:shd w:val="clear" w:color="auto" w:fill="auto"/>
        <w:spacing w:after="262" w:line="490" w:lineRule="exact"/>
        <w:ind w:right="120" w:firstLine="640"/>
        <w:jc w:val="left"/>
      </w:pPr>
      <w:r>
        <w:rPr>
          <w:rStyle w:val="1"/>
          <w:color w:val="000000"/>
          <w:lang w:val="ru-RU"/>
        </w:rPr>
        <w:t xml:space="preserve">Эффективностью пользуется полилог с согласованием утверждений </w:t>
      </w:r>
      <w:r>
        <w:rPr>
          <w:rStyle w:val="1"/>
          <w:color w:val="000000"/>
          <w:lang w:eastAsia="en-US"/>
        </w:rPr>
        <w:t xml:space="preserve">(A-Y) </w:t>
      </w:r>
      <w:r>
        <w:rPr>
          <w:rStyle w:val="1"/>
          <w:color w:val="000000"/>
          <w:lang w:val="ru-RU"/>
        </w:rPr>
        <w:t>содержанием текста.</w:t>
      </w:r>
    </w:p>
    <w:tbl>
      <w:tblPr>
        <w:tblW w:w="0" w:type="auto"/>
        <w:jc w:val="center"/>
        <w:tblLayout w:type="fixed"/>
        <w:tblCellMar>
          <w:left w:w="0" w:type="dxa"/>
          <w:right w:w="0" w:type="dxa"/>
        </w:tblCellMar>
        <w:tblLook w:val="0000" w:firstRow="0" w:lastRow="0" w:firstColumn="0" w:lastColumn="0" w:noHBand="0" w:noVBand="0"/>
      </w:tblPr>
      <w:tblGrid>
        <w:gridCol w:w="797"/>
        <w:gridCol w:w="802"/>
        <w:gridCol w:w="806"/>
        <w:gridCol w:w="806"/>
        <w:gridCol w:w="802"/>
        <w:gridCol w:w="802"/>
        <w:gridCol w:w="802"/>
        <w:gridCol w:w="806"/>
        <w:gridCol w:w="806"/>
        <w:gridCol w:w="802"/>
        <w:gridCol w:w="797"/>
        <w:gridCol w:w="811"/>
      </w:tblGrid>
      <w:tr w:rsidR="00000000">
        <w:tblPrEx>
          <w:tblCellMar>
            <w:top w:w="0" w:type="dxa"/>
            <w:left w:w="0" w:type="dxa"/>
            <w:bottom w:w="0" w:type="dxa"/>
            <w:right w:w="0" w:type="dxa"/>
          </w:tblCellMar>
        </w:tblPrEx>
        <w:trPr>
          <w:trHeight w:hRule="exact" w:val="514"/>
          <w:jc w:val="center"/>
        </w:trPr>
        <w:tc>
          <w:tcPr>
            <w:tcW w:w="797"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60" w:firstLine="0"/>
              <w:jc w:val="left"/>
            </w:pPr>
            <w:r>
              <w:rPr>
                <w:color w:val="000000"/>
                <w:lang w:eastAsia="en-US"/>
              </w:rPr>
              <w:t>1</w:t>
            </w:r>
          </w:p>
        </w:tc>
        <w:tc>
          <w:tcPr>
            <w:tcW w:w="802"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2</w:t>
            </w:r>
          </w:p>
        </w:tc>
        <w:tc>
          <w:tcPr>
            <w:tcW w:w="806"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3</w:t>
            </w:r>
          </w:p>
        </w:tc>
        <w:tc>
          <w:tcPr>
            <w:tcW w:w="806"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40" w:firstLine="0"/>
              <w:jc w:val="left"/>
            </w:pPr>
            <w:r>
              <w:rPr>
                <w:color w:val="000000"/>
                <w:lang w:eastAsia="en-US"/>
              </w:rPr>
              <w:t>4</w:t>
            </w:r>
          </w:p>
        </w:tc>
        <w:tc>
          <w:tcPr>
            <w:tcW w:w="802"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40" w:firstLine="0"/>
              <w:jc w:val="left"/>
            </w:pPr>
            <w:r>
              <w:rPr>
                <w:color w:val="000000"/>
                <w:lang w:eastAsia="en-US"/>
              </w:rPr>
              <w:t>5</w:t>
            </w:r>
          </w:p>
        </w:tc>
        <w:tc>
          <w:tcPr>
            <w:tcW w:w="802"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6</w:t>
            </w:r>
          </w:p>
        </w:tc>
        <w:tc>
          <w:tcPr>
            <w:tcW w:w="802"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40" w:firstLine="0"/>
              <w:jc w:val="left"/>
            </w:pPr>
            <w:r>
              <w:rPr>
                <w:color w:val="000000"/>
                <w:lang w:eastAsia="en-US"/>
              </w:rPr>
              <w:t>7</w:t>
            </w:r>
          </w:p>
        </w:tc>
        <w:tc>
          <w:tcPr>
            <w:tcW w:w="806"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8</w:t>
            </w:r>
          </w:p>
        </w:tc>
        <w:tc>
          <w:tcPr>
            <w:tcW w:w="806"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9</w:t>
            </w:r>
          </w:p>
        </w:tc>
        <w:tc>
          <w:tcPr>
            <w:tcW w:w="802"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10</w:t>
            </w:r>
          </w:p>
        </w:tc>
        <w:tc>
          <w:tcPr>
            <w:tcW w:w="797" w:type="dxa"/>
            <w:tcBorders>
              <w:top w:val="single" w:sz="4" w:space="0" w:color="auto"/>
              <w:left w:val="single" w:sz="4" w:space="0" w:color="auto"/>
              <w:bottom w:val="nil"/>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00" w:firstLine="0"/>
              <w:jc w:val="left"/>
            </w:pPr>
            <w:r>
              <w:rPr>
                <w:color w:val="000000"/>
                <w:lang w:eastAsia="en-US"/>
              </w:rPr>
              <w:t>11</w:t>
            </w:r>
          </w:p>
        </w:tc>
        <w:tc>
          <w:tcPr>
            <w:tcW w:w="811" w:type="dxa"/>
            <w:tcBorders>
              <w:top w:val="single" w:sz="4" w:space="0" w:color="auto"/>
              <w:left w:val="single" w:sz="4" w:space="0" w:color="auto"/>
              <w:bottom w:val="nil"/>
              <w:right w:val="single" w:sz="4" w:space="0" w:color="auto"/>
            </w:tcBorders>
            <w:shd w:val="clear" w:color="auto" w:fill="FFFFFF"/>
          </w:tcPr>
          <w:p w:rsidR="00000000" w:rsidRDefault="00C82BB2">
            <w:pPr>
              <w:pStyle w:val="a4"/>
              <w:framePr w:w="9638" w:wrap="notBeside" w:vAnchor="text" w:hAnchor="text" w:xAlign="center" w:y="1"/>
              <w:shd w:val="clear" w:color="auto" w:fill="auto"/>
              <w:spacing w:after="0" w:line="270" w:lineRule="exact"/>
              <w:ind w:left="300" w:firstLine="0"/>
              <w:jc w:val="left"/>
            </w:pPr>
            <w:r>
              <w:rPr>
                <w:color w:val="000000"/>
                <w:lang w:eastAsia="en-US"/>
              </w:rPr>
              <w:t>12</w:t>
            </w:r>
          </w:p>
        </w:tc>
      </w:tr>
      <w:tr w:rsidR="00000000">
        <w:tblPrEx>
          <w:tblCellMar>
            <w:top w:w="0" w:type="dxa"/>
            <w:left w:w="0" w:type="dxa"/>
            <w:bottom w:w="0" w:type="dxa"/>
            <w:right w:w="0" w:type="dxa"/>
          </w:tblCellMar>
        </w:tblPrEx>
        <w:trPr>
          <w:trHeight w:hRule="exact" w:val="514"/>
          <w:jc w:val="center"/>
        </w:trPr>
        <w:tc>
          <w:tcPr>
            <w:tcW w:w="797"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60" w:firstLine="0"/>
              <w:jc w:val="left"/>
            </w:pPr>
            <w:r>
              <w:rPr>
                <w:color w:val="000000"/>
                <w:lang w:eastAsia="en-US"/>
              </w:rPr>
              <w:t>F</w:t>
            </w:r>
          </w:p>
        </w:tc>
        <w:tc>
          <w:tcPr>
            <w:tcW w:w="802"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F</w:t>
            </w:r>
          </w:p>
        </w:tc>
        <w:tc>
          <w:tcPr>
            <w:tcW w:w="806"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G</w:t>
            </w:r>
          </w:p>
        </w:tc>
        <w:tc>
          <w:tcPr>
            <w:tcW w:w="806"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40" w:firstLine="0"/>
              <w:jc w:val="left"/>
            </w:pPr>
            <w:r>
              <w:rPr>
                <w:color w:val="000000"/>
                <w:lang w:eastAsia="en-US"/>
              </w:rPr>
              <w:t>F</w:t>
            </w:r>
          </w:p>
        </w:tc>
        <w:tc>
          <w:tcPr>
            <w:tcW w:w="802"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40" w:firstLine="0"/>
              <w:jc w:val="left"/>
            </w:pPr>
            <w:r>
              <w:rPr>
                <w:color w:val="000000"/>
                <w:lang w:eastAsia="en-US"/>
              </w:rPr>
              <w:t>F</w:t>
            </w:r>
          </w:p>
        </w:tc>
        <w:tc>
          <w:tcPr>
            <w:tcW w:w="802"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G</w:t>
            </w:r>
          </w:p>
        </w:tc>
        <w:tc>
          <w:tcPr>
            <w:tcW w:w="802"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40" w:firstLine="0"/>
              <w:jc w:val="left"/>
            </w:pPr>
            <w:r>
              <w:rPr>
                <w:color w:val="000000"/>
                <w:lang w:eastAsia="en-US"/>
              </w:rPr>
              <w:t>F</w:t>
            </w:r>
          </w:p>
        </w:tc>
        <w:tc>
          <w:tcPr>
            <w:tcW w:w="806"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A</w:t>
            </w:r>
          </w:p>
        </w:tc>
        <w:tc>
          <w:tcPr>
            <w:tcW w:w="806"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val="ru-RU"/>
              </w:rPr>
              <w:t>В</w:t>
            </w:r>
          </w:p>
        </w:tc>
        <w:tc>
          <w:tcPr>
            <w:tcW w:w="802"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20" w:firstLine="0"/>
              <w:jc w:val="left"/>
            </w:pPr>
            <w:r>
              <w:rPr>
                <w:color w:val="000000"/>
                <w:lang w:eastAsia="en-US"/>
              </w:rPr>
              <w:t>F</w:t>
            </w:r>
          </w:p>
        </w:tc>
        <w:tc>
          <w:tcPr>
            <w:tcW w:w="797" w:type="dxa"/>
            <w:tcBorders>
              <w:top w:val="single" w:sz="4" w:space="0" w:color="auto"/>
              <w:left w:val="single" w:sz="4" w:space="0" w:color="auto"/>
              <w:bottom w:val="single" w:sz="4" w:space="0" w:color="auto"/>
              <w:right w:val="nil"/>
            </w:tcBorders>
            <w:shd w:val="clear" w:color="auto" w:fill="FFFFFF"/>
          </w:tcPr>
          <w:p w:rsidR="00000000" w:rsidRDefault="00C82BB2">
            <w:pPr>
              <w:pStyle w:val="a4"/>
              <w:framePr w:w="9638" w:wrap="notBeside" w:vAnchor="text" w:hAnchor="text" w:xAlign="center" w:y="1"/>
              <w:shd w:val="clear" w:color="auto" w:fill="auto"/>
              <w:spacing w:after="0" w:line="270" w:lineRule="exact"/>
              <w:ind w:left="300" w:firstLine="0"/>
              <w:jc w:val="left"/>
            </w:pPr>
            <w:r>
              <w:rPr>
                <w:color w:val="000000"/>
                <w:lang w:eastAsia="en-US"/>
              </w:rPr>
              <w:t>A</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000000" w:rsidRDefault="00C82BB2">
            <w:pPr>
              <w:pStyle w:val="a4"/>
              <w:framePr w:w="9638" w:wrap="notBeside" w:vAnchor="text" w:hAnchor="text" w:xAlign="center" w:y="1"/>
              <w:shd w:val="clear" w:color="auto" w:fill="auto"/>
              <w:spacing w:after="0" w:line="270" w:lineRule="exact"/>
              <w:ind w:left="300" w:firstLine="0"/>
              <w:jc w:val="left"/>
            </w:pPr>
            <w:r>
              <w:rPr>
                <w:color w:val="000000"/>
                <w:lang w:val="ru-RU"/>
              </w:rPr>
              <w:t>В</w:t>
            </w:r>
          </w:p>
        </w:tc>
      </w:tr>
    </w:tbl>
    <w:p w:rsidR="00000000" w:rsidRDefault="00C82BB2">
      <w:pPr>
        <w:rPr>
          <w:color w:val="auto"/>
          <w:sz w:val="2"/>
          <w:szCs w:val="2"/>
          <w:lang w:eastAsia="ru-RU"/>
        </w:rPr>
      </w:pPr>
    </w:p>
    <w:p w:rsidR="00000000" w:rsidRDefault="00C82BB2">
      <w:pPr>
        <w:pStyle w:val="a4"/>
        <w:shd w:val="clear" w:color="auto" w:fill="auto"/>
        <w:spacing w:before="701" w:after="900" w:line="270" w:lineRule="exact"/>
        <w:ind w:left="280" w:firstLine="0"/>
        <w:jc w:val="both"/>
      </w:pPr>
      <w:r>
        <w:rPr>
          <w:rStyle w:val="1"/>
          <w:color w:val="000000"/>
          <w:lang w:eastAsia="en-US"/>
        </w:rPr>
        <w:t>Who says about</w:t>
      </w:r>
    </w:p>
    <w:p w:rsidR="00000000" w:rsidRDefault="00C82BB2">
      <w:pPr>
        <w:pStyle w:val="a4"/>
        <w:shd w:val="clear" w:color="auto" w:fill="auto"/>
        <w:spacing w:after="0" w:line="485" w:lineRule="exact"/>
        <w:ind w:left="1740" w:right="120" w:firstLine="0"/>
        <w:jc w:val="both"/>
      </w:pPr>
      <w:r>
        <w:rPr>
          <w:noProof/>
          <w:lang w:val="ru-RU"/>
        </w:rPr>
        <mc:AlternateContent>
          <mc:Choice Requires="wps">
            <w:drawing>
              <wp:anchor distT="0" distB="0" distL="63500" distR="63500" simplePos="0" relativeHeight="251660288" behindDoc="1" locked="0" layoutInCell="1" allowOverlap="1">
                <wp:simplePos x="0" y="0"/>
                <wp:positionH relativeFrom="margin">
                  <wp:posOffset>135890</wp:posOffset>
                </wp:positionH>
                <wp:positionV relativeFrom="paragraph">
                  <wp:posOffset>-106680</wp:posOffset>
                </wp:positionV>
                <wp:extent cx="1026160" cy="609600"/>
                <wp:effectExtent l="2540" t="0" r="0" b="1905"/>
                <wp:wrapSquare wrapText="bothSides"/>
                <wp:docPr id="1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a4"/>
                              <w:shd w:val="clear" w:color="auto" w:fill="auto"/>
                              <w:spacing w:after="0" w:line="480" w:lineRule="exact"/>
                              <w:ind w:left="100" w:right="100" w:firstLine="0"/>
                              <w:jc w:val="left"/>
                            </w:pPr>
                            <w:r>
                              <w:rPr>
                                <w:rStyle w:val="Exact"/>
                                <w:color w:val="000000"/>
                                <w:spacing w:val="0"/>
                                <w:lang w:eastAsia="en-US"/>
                              </w:rPr>
                              <w:t>F - Ann G - Alyosha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10.7pt;margin-top:-8.4pt;width:80.8pt;height:48pt;z-index:-2516561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" filled="f" stroked="f">
                <v:textbox style="mso-fit-shape-to-text:t" inset="0,0,0,0">
                  <w:txbxContent>
                    <w:p w:rsidR="00000000" w:rsidRDefault="00C82BB2">
                      <w:pPr>
                        <w:pStyle w:val="a4"/>
                        <w:shd w:val="clear" w:color="auto" w:fill="auto"/>
                        <w:spacing w:after="0" w:line="480" w:lineRule="exact"/>
                        <w:ind w:left="100" w:right="100" w:firstLine="0"/>
                        <w:jc w:val="left"/>
                      </w:pPr>
                      <w:r>
                        <w:rPr>
                          <w:rStyle w:val="Exact"/>
                          <w:color w:val="000000"/>
                          <w:spacing w:val="0"/>
                          <w:lang w:eastAsia="en-US"/>
                        </w:rPr>
                        <w:t>F - Ann G - Alyosha</w:t>
                      </w:r>
                    </w:p>
                  </w:txbxContent>
                </v:textbox>
                <w10:wrap type="square" anchorx="margin"/>
              </v:shape>
            </w:pict>
          </mc:Fallback>
        </mc:AlternateContent>
      </w:r>
      <w:r>
        <w:rPr>
          <w:rStyle w:val="1"/>
          <w:color w:val="000000"/>
          <w:lang w:eastAsia="en-US"/>
        </w:rPr>
        <w:t>F Portraits of American presidents F A lot of impressions</w:t>
      </w:r>
      <w:r>
        <w:br w:type="page"/>
      </w:r>
    </w:p>
    <w:p w:rsidR="00000000" w:rsidRDefault="00C82BB2">
      <w:pPr>
        <w:pStyle w:val="a4"/>
        <w:shd w:val="clear" w:color="auto" w:fill="auto"/>
        <w:spacing w:after="908" w:line="270" w:lineRule="exact"/>
        <w:ind w:left="60" w:firstLine="0"/>
      </w:pPr>
      <w:r>
        <w:rPr>
          <w:color w:val="000000"/>
          <w:u w:val="single"/>
          <w:lang w:val="ru-RU"/>
        </w:rPr>
        <w:lastRenderedPageBreak/>
        <w:t>Полилог</w:t>
      </w:r>
    </w:p>
    <w:p w:rsidR="00000000" w:rsidRDefault="00C82BB2">
      <w:pPr>
        <w:pStyle w:val="a4"/>
        <w:shd w:val="clear" w:color="auto" w:fill="auto"/>
        <w:tabs>
          <w:tab w:val="left" w:pos="1340"/>
        </w:tabs>
        <w:spacing w:after="0" w:line="475" w:lineRule="exact"/>
        <w:ind w:left="40" w:firstLine="0"/>
        <w:jc w:val="both"/>
      </w:pPr>
      <w:r>
        <w:rPr>
          <w:rStyle w:val="a6"/>
          <w:color w:val="000000"/>
          <w:lang w:eastAsia="en-US"/>
        </w:rPr>
        <w:t>Mother:</w:t>
      </w:r>
      <w:r>
        <w:rPr>
          <w:rStyle w:val="10"/>
          <w:color w:val="000000"/>
          <w:lang w:eastAsia="en-US"/>
        </w:rPr>
        <w:tab/>
      </w:r>
      <w:r>
        <w:rPr>
          <w:rStyle w:val="1"/>
          <w:color w:val="000000"/>
          <w:lang w:eastAsia="en-US"/>
        </w:rPr>
        <w:t>We’ve prepared all our things and documents to make a voyage to the</w:t>
      </w:r>
    </w:p>
    <w:p w:rsidR="00000000" w:rsidRDefault="00C82BB2">
      <w:pPr>
        <w:pStyle w:val="a4"/>
        <w:shd w:val="clear" w:color="auto" w:fill="auto"/>
        <w:spacing w:after="344" w:line="475" w:lineRule="exact"/>
        <w:ind w:left="40" w:firstLine="0"/>
        <w:jc w:val="both"/>
      </w:pPr>
      <w:r>
        <w:rPr>
          <w:rStyle w:val="1"/>
          <w:color w:val="000000"/>
          <w:lang w:eastAsia="en-US"/>
        </w:rPr>
        <w:t>United States.</w:t>
      </w:r>
    </w:p>
    <w:p w:rsidR="00000000" w:rsidRDefault="00C82BB2">
      <w:pPr>
        <w:pStyle w:val="a4"/>
        <w:shd w:val="clear" w:color="auto" w:fill="auto"/>
        <w:spacing w:after="107" w:line="270" w:lineRule="exact"/>
        <w:ind w:left="40" w:firstLine="0"/>
        <w:jc w:val="both"/>
      </w:pPr>
      <w:r>
        <w:rPr>
          <w:rStyle w:val="a6"/>
          <w:color w:val="000000"/>
          <w:lang w:eastAsia="en-US"/>
        </w:rPr>
        <w:t>Father:</w:t>
      </w:r>
      <w:r>
        <w:rPr>
          <w:rStyle w:val="10"/>
          <w:color w:val="000000"/>
          <w:lang w:eastAsia="en-US"/>
        </w:rPr>
        <w:t xml:space="preserve"> </w:t>
      </w:r>
      <w:r>
        <w:rPr>
          <w:rStyle w:val="1"/>
          <w:color w:val="000000"/>
          <w:lang w:eastAsia="en-US"/>
        </w:rPr>
        <w:t>That’s very good of you.</w:t>
      </w:r>
    </w:p>
    <w:p w:rsidR="00000000" w:rsidRDefault="00C82BB2">
      <w:pPr>
        <w:rPr>
          <w:color w:val="auto"/>
          <w:lang w:eastAsia="ru-RU"/>
        </w:rPr>
      </w:pPr>
    </w:p>
    <w:p w:rsidR="00000000" w:rsidRDefault="00C82BB2">
      <w:pPr>
        <w:pStyle w:val="a4"/>
        <w:shd w:val="clear" w:color="auto" w:fill="auto"/>
        <w:spacing w:after="0" w:line="480" w:lineRule="exact"/>
        <w:ind w:left="40" w:right="20" w:hanging="420"/>
        <w:jc w:val="left"/>
      </w:pPr>
      <w:r>
        <w:rPr>
          <w:rStyle w:val="a6"/>
          <w:color w:val="000000"/>
          <w:lang w:eastAsia="en-US"/>
        </w:rPr>
        <w:t>Mother:</w:t>
      </w:r>
      <w:r>
        <w:rPr>
          <w:rStyle w:val="10"/>
          <w:color w:val="000000"/>
          <w:lang w:eastAsia="en-US"/>
        </w:rPr>
        <w:t xml:space="preserve"> </w:t>
      </w:r>
      <w:r>
        <w:rPr>
          <w:rStyle w:val="1"/>
          <w:color w:val="000000"/>
          <w:lang w:eastAsia="en-US"/>
        </w:rPr>
        <w:t>And we have some time for reading about the main things of life in America.</w:t>
      </w:r>
    </w:p>
    <w:p w:rsidR="00000000" w:rsidRDefault="00C82BB2">
      <w:pPr>
        <w:rPr>
          <w:color w:val="auto"/>
          <w:lang w:eastAsia="ru-RU"/>
        </w:rPr>
      </w:pPr>
    </w:p>
    <w:p w:rsidR="00000000" w:rsidRDefault="00C82BB2">
      <w:pPr>
        <w:pStyle w:val="a4"/>
        <w:shd w:val="clear" w:color="auto" w:fill="auto"/>
        <w:spacing w:after="0" w:line="682" w:lineRule="exact"/>
        <w:ind w:left="40" w:firstLine="0"/>
        <w:jc w:val="both"/>
      </w:pPr>
      <w:r>
        <w:rPr>
          <w:rStyle w:val="a6"/>
          <w:color w:val="000000"/>
          <w:lang w:eastAsia="en-US"/>
        </w:rPr>
        <w:t>Ann:</w:t>
      </w:r>
      <w:r>
        <w:rPr>
          <w:rStyle w:val="10"/>
          <w:color w:val="000000"/>
          <w:lang w:eastAsia="en-US"/>
        </w:rPr>
        <w:t xml:space="preserve"> </w:t>
      </w:r>
      <w:r>
        <w:rPr>
          <w:rStyle w:val="1"/>
          <w:color w:val="000000"/>
          <w:lang w:eastAsia="en-US"/>
        </w:rPr>
        <w:t>Perfectly right you are! Their culture, history differ ours.</w:t>
      </w:r>
    </w:p>
    <w:p w:rsidR="00000000" w:rsidRDefault="00C82BB2">
      <w:pPr>
        <w:pStyle w:val="a4"/>
        <w:shd w:val="clear" w:color="auto" w:fill="auto"/>
        <w:spacing w:after="0" w:line="682" w:lineRule="exact"/>
        <w:ind w:left="40" w:firstLine="0"/>
        <w:jc w:val="both"/>
      </w:pPr>
      <w:r>
        <w:rPr>
          <w:rStyle w:val="a6"/>
          <w:color w:val="000000"/>
          <w:lang w:eastAsia="en-US"/>
        </w:rPr>
        <w:t>Alyosha:</w:t>
      </w:r>
      <w:r>
        <w:rPr>
          <w:rStyle w:val="10"/>
          <w:color w:val="000000"/>
          <w:lang w:eastAsia="en-US"/>
        </w:rPr>
        <w:t xml:space="preserve"> </w:t>
      </w:r>
      <w:r>
        <w:rPr>
          <w:rStyle w:val="1"/>
          <w:color w:val="000000"/>
          <w:lang w:eastAsia="en-US"/>
        </w:rPr>
        <w:t>By what kind of transport shall we start?</w:t>
      </w:r>
    </w:p>
    <w:p w:rsidR="00000000" w:rsidRDefault="00C82BB2">
      <w:pPr>
        <w:pStyle w:val="a4"/>
        <w:shd w:val="clear" w:color="auto" w:fill="auto"/>
        <w:spacing w:after="0" w:line="682" w:lineRule="exact"/>
        <w:ind w:left="40" w:firstLine="0"/>
        <w:jc w:val="both"/>
      </w:pPr>
      <w:r>
        <w:rPr>
          <w:rStyle w:val="a6"/>
          <w:color w:val="000000"/>
          <w:lang w:eastAsia="en-US"/>
        </w:rPr>
        <w:t>Father:</w:t>
      </w:r>
      <w:r>
        <w:rPr>
          <w:rStyle w:val="10"/>
          <w:color w:val="000000"/>
          <w:lang w:eastAsia="en-US"/>
        </w:rPr>
        <w:t xml:space="preserve"> </w:t>
      </w:r>
      <w:r>
        <w:rPr>
          <w:rStyle w:val="1"/>
          <w:color w:val="000000"/>
          <w:lang w:eastAsia="en-US"/>
        </w:rPr>
        <w:t xml:space="preserve">At first by our car, till the airport then by </w:t>
      </w:r>
      <w:r>
        <w:rPr>
          <w:rStyle w:val="1"/>
          <w:color w:val="000000"/>
          <w:lang w:eastAsia="en-US"/>
        </w:rPr>
        <w:t>plane, of course.</w:t>
      </w:r>
    </w:p>
    <w:p w:rsidR="00000000" w:rsidRDefault="00C82BB2">
      <w:pPr>
        <w:pStyle w:val="a4"/>
        <w:shd w:val="clear" w:color="auto" w:fill="auto"/>
        <w:tabs>
          <w:tab w:val="right" w:pos="2301"/>
          <w:tab w:val="left" w:pos="2397"/>
        </w:tabs>
        <w:spacing w:after="0" w:line="490" w:lineRule="exact"/>
        <w:ind w:left="40" w:firstLine="0"/>
        <w:jc w:val="both"/>
      </w:pPr>
      <w:r>
        <w:rPr>
          <w:rStyle w:val="a6"/>
          <w:color w:val="000000"/>
          <w:lang w:eastAsia="en-US"/>
        </w:rPr>
        <w:t>Mother:</w:t>
      </w:r>
      <w:r>
        <w:rPr>
          <w:rStyle w:val="10"/>
          <w:color w:val="000000"/>
          <w:lang w:eastAsia="en-US"/>
        </w:rPr>
        <w:tab/>
      </w:r>
      <w:r>
        <w:rPr>
          <w:rStyle w:val="1"/>
          <w:color w:val="000000"/>
          <w:lang w:eastAsia="en-US"/>
        </w:rPr>
        <w:t>Alyosha,</w:t>
      </w:r>
      <w:r>
        <w:rPr>
          <w:rStyle w:val="1"/>
          <w:color w:val="000000"/>
          <w:lang w:eastAsia="en-US"/>
        </w:rPr>
        <w:tab/>
        <w:t xml:space="preserve">you’ve attented English courses and </w:t>
      </w:r>
      <w:r>
        <w:rPr>
          <w:rStyle w:val="10"/>
          <w:color w:val="000000"/>
          <w:lang w:eastAsia="en-US"/>
        </w:rPr>
        <w:t xml:space="preserve">I </w:t>
      </w:r>
      <w:r>
        <w:rPr>
          <w:rStyle w:val="1"/>
          <w:color w:val="000000"/>
          <w:lang w:eastAsia="en-US"/>
        </w:rPr>
        <w:t>hope you’ll speak with</w:t>
      </w:r>
    </w:p>
    <w:p w:rsidR="00000000" w:rsidRDefault="00C82BB2">
      <w:pPr>
        <w:pStyle w:val="a4"/>
        <w:shd w:val="clear" w:color="auto" w:fill="auto"/>
        <w:spacing w:after="27" w:line="490" w:lineRule="exact"/>
        <w:ind w:left="40" w:firstLine="0"/>
        <w:jc w:val="both"/>
      </w:pPr>
      <w:r>
        <w:rPr>
          <w:rStyle w:val="1"/>
          <w:color w:val="000000"/>
          <w:lang w:eastAsia="en-US"/>
        </w:rPr>
        <w:t>some America young people.</w:t>
      </w:r>
    </w:p>
    <w:p w:rsidR="00000000" w:rsidRDefault="00C82BB2">
      <w:pPr>
        <w:pStyle w:val="a4"/>
        <w:shd w:val="clear" w:color="auto" w:fill="auto"/>
        <w:spacing w:after="0" w:line="682" w:lineRule="exact"/>
        <w:ind w:left="40" w:firstLine="0"/>
        <w:jc w:val="both"/>
      </w:pPr>
      <w:r>
        <w:rPr>
          <w:rStyle w:val="a6"/>
          <w:color w:val="000000"/>
          <w:lang w:eastAsia="en-US"/>
        </w:rPr>
        <w:t>Alyosha:</w:t>
      </w:r>
      <w:r>
        <w:rPr>
          <w:rStyle w:val="10"/>
          <w:color w:val="000000"/>
          <w:lang w:eastAsia="en-US"/>
        </w:rPr>
        <w:t xml:space="preserve"> </w:t>
      </w:r>
      <w:r>
        <w:rPr>
          <w:rStyle w:val="1"/>
          <w:color w:val="000000"/>
          <w:lang w:eastAsia="en-US"/>
        </w:rPr>
        <w:t>So do I. and I’d like to visit some museums, concert-halls too.</w:t>
      </w:r>
    </w:p>
    <w:p w:rsidR="00000000" w:rsidRDefault="00C82BB2">
      <w:pPr>
        <w:pStyle w:val="a4"/>
        <w:shd w:val="clear" w:color="auto" w:fill="auto"/>
        <w:spacing w:after="0" w:line="682" w:lineRule="exact"/>
        <w:ind w:left="40" w:firstLine="0"/>
        <w:jc w:val="both"/>
      </w:pPr>
      <w:r>
        <w:rPr>
          <w:rStyle w:val="a6"/>
          <w:color w:val="000000"/>
          <w:lang w:eastAsia="en-US"/>
        </w:rPr>
        <w:t>Father:</w:t>
      </w:r>
      <w:r>
        <w:rPr>
          <w:rStyle w:val="10"/>
          <w:color w:val="000000"/>
          <w:lang w:eastAsia="en-US"/>
        </w:rPr>
        <w:t xml:space="preserve"> </w:t>
      </w:r>
      <w:r>
        <w:rPr>
          <w:rStyle w:val="1"/>
          <w:color w:val="000000"/>
          <w:lang w:eastAsia="en-US"/>
        </w:rPr>
        <w:t>What book would you like to buy in America, Alyosha?</w:t>
      </w:r>
    </w:p>
    <w:p w:rsidR="00000000" w:rsidRDefault="00C82BB2">
      <w:pPr>
        <w:pStyle w:val="a4"/>
        <w:shd w:val="clear" w:color="auto" w:fill="auto"/>
        <w:spacing w:after="0" w:line="682" w:lineRule="exact"/>
        <w:ind w:left="40" w:firstLine="0"/>
        <w:jc w:val="both"/>
      </w:pPr>
      <w:r>
        <w:rPr>
          <w:rStyle w:val="a6"/>
          <w:color w:val="000000"/>
          <w:lang w:eastAsia="en-US"/>
        </w:rPr>
        <w:t>Alyosha:</w:t>
      </w:r>
      <w:r>
        <w:rPr>
          <w:rStyle w:val="10"/>
          <w:color w:val="000000"/>
          <w:lang w:eastAsia="en-US"/>
        </w:rPr>
        <w:t xml:space="preserve"> </w:t>
      </w:r>
      <w:r>
        <w:rPr>
          <w:rStyle w:val="1"/>
          <w:color w:val="000000"/>
          <w:lang w:eastAsia="en-US"/>
        </w:rPr>
        <w:t>«The Grapes of Wrath» by John Steinbeck.</w:t>
      </w:r>
    </w:p>
    <w:p w:rsidR="00000000" w:rsidRDefault="00C82BB2">
      <w:pPr>
        <w:pStyle w:val="a4"/>
        <w:shd w:val="clear" w:color="auto" w:fill="auto"/>
        <w:spacing w:after="0" w:line="682" w:lineRule="exact"/>
        <w:ind w:left="40" w:firstLine="0"/>
        <w:jc w:val="both"/>
      </w:pPr>
      <w:r>
        <w:rPr>
          <w:rStyle w:val="a6"/>
          <w:color w:val="000000"/>
          <w:lang w:eastAsia="en-US"/>
        </w:rPr>
        <w:t>Mother:</w:t>
      </w:r>
      <w:r>
        <w:rPr>
          <w:rStyle w:val="10"/>
          <w:color w:val="000000"/>
          <w:lang w:eastAsia="en-US"/>
        </w:rPr>
        <w:t xml:space="preserve"> </w:t>
      </w:r>
      <w:r>
        <w:rPr>
          <w:rStyle w:val="1"/>
          <w:color w:val="000000"/>
          <w:lang w:eastAsia="en-US"/>
        </w:rPr>
        <w:t xml:space="preserve">Why are you silent, Ann, </w:t>
      </w:r>
      <w:r>
        <w:rPr>
          <w:rStyle w:val="10"/>
          <w:color w:val="000000"/>
          <w:lang w:eastAsia="en-US"/>
        </w:rPr>
        <w:t xml:space="preserve">I </w:t>
      </w:r>
      <w:r>
        <w:rPr>
          <w:rStyle w:val="1"/>
          <w:color w:val="000000"/>
          <w:lang w:eastAsia="en-US"/>
        </w:rPr>
        <w:t>wonder?</w:t>
      </w:r>
    </w:p>
    <w:p w:rsidR="00000000" w:rsidRDefault="00C82BB2">
      <w:pPr>
        <w:pStyle w:val="a4"/>
        <w:shd w:val="clear" w:color="auto" w:fill="auto"/>
        <w:spacing w:after="0" w:line="682" w:lineRule="exact"/>
        <w:ind w:left="40" w:firstLine="0"/>
        <w:jc w:val="both"/>
      </w:pPr>
      <w:r>
        <w:rPr>
          <w:rStyle w:val="a6"/>
          <w:color w:val="000000"/>
          <w:lang w:eastAsia="en-US"/>
        </w:rPr>
        <w:t>Ann:</w:t>
      </w:r>
      <w:r>
        <w:rPr>
          <w:rStyle w:val="10"/>
          <w:color w:val="000000"/>
          <w:lang w:eastAsia="en-US"/>
        </w:rPr>
        <w:t xml:space="preserve"> </w:t>
      </w:r>
      <w:r>
        <w:rPr>
          <w:rStyle w:val="1"/>
          <w:color w:val="000000"/>
          <w:lang w:eastAsia="en-US"/>
        </w:rPr>
        <w:t>As to me I’m eager to see the celebration of Independence Day.</w:t>
      </w:r>
    </w:p>
    <w:p w:rsidR="00000000" w:rsidRDefault="00C82BB2">
      <w:pPr>
        <w:pStyle w:val="a4"/>
        <w:shd w:val="clear" w:color="auto" w:fill="auto"/>
        <w:tabs>
          <w:tab w:val="left" w:pos="1340"/>
        </w:tabs>
        <w:spacing w:after="0" w:line="485" w:lineRule="exact"/>
        <w:ind w:left="40" w:firstLine="0"/>
        <w:jc w:val="both"/>
      </w:pPr>
      <w:r>
        <w:rPr>
          <w:rStyle w:val="a6"/>
          <w:color w:val="000000"/>
          <w:lang w:eastAsia="en-US"/>
        </w:rPr>
        <w:t>Mother:</w:t>
      </w:r>
      <w:r>
        <w:rPr>
          <w:rStyle w:val="10"/>
          <w:color w:val="000000"/>
          <w:lang w:eastAsia="en-US"/>
        </w:rPr>
        <w:tab/>
      </w:r>
      <w:r>
        <w:rPr>
          <w:rStyle w:val="1"/>
          <w:color w:val="000000"/>
          <w:lang w:eastAsia="en-US"/>
        </w:rPr>
        <w:t>A wonderful thought! To my mind we’ll see many new things. They</w:t>
      </w:r>
    </w:p>
    <w:p w:rsidR="00000000" w:rsidRDefault="00C82BB2">
      <w:pPr>
        <w:pStyle w:val="a4"/>
        <w:shd w:val="clear" w:color="auto" w:fill="auto"/>
        <w:spacing w:after="352" w:line="485" w:lineRule="exact"/>
        <w:ind w:left="40" w:firstLine="0"/>
        <w:jc w:val="both"/>
      </w:pPr>
      <w:r>
        <w:rPr>
          <w:rStyle w:val="1"/>
          <w:color w:val="000000"/>
          <w:lang w:eastAsia="en-US"/>
        </w:rPr>
        <w:t>enrich our outlook.</w:t>
      </w:r>
    </w:p>
    <w:p w:rsidR="00000000" w:rsidRDefault="00C82BB2">
      <w:pPr>
        <w:pStyle w:val="a4"/>
        <w:shd w:val="clear" w:color="auto" w:fill="auto"/>
        <w:spacing w:after="168" w:line="270" w:lineRule="exact"/>
        <w:ind w:left="40" w:firstLine="0"/>
        <w:jc w:val="both"/>
      </w:pPr>
      <w:r>
        <w:rPr>
          <w:rStyle w:val="a6"/>
          <w:color w:val="000000"/>
          <w:lang w:eastAsia="en-US"/>
        </w:rPr>
        <w:t>Ann:</w:t>
      </w:r>
      <w:r>
        <w:rPr>
          <w:rStyle w:val="10"/>
          <w:color w:val="000000"/>
          <w:lang w:eastAsia="en-US"/>
        </w:rPr>
        <w:t xml:space="preserve"> </w:t>
      </w:r>
      <w:r>
        <w:rPr>
          <w:rStyle w:val="1"/>
          <w:color w:val="000000"/>
          <w:lang w:eastAsia="en-US"/>
        </w:rPr>
        <w:t>And we’ll have a lot of impressions to share our friends.</w:t>
      </w:r>
    </w:p>
    <w:p w:rsidR="00000000" w:rsidRDefault="00C82BB2">
      <w:pPr>
        <w:pStyle w:val="a4"/>
        <w:shd w:val="clear" w:color="auto" w:fill="auto"/>
        <w:tabs>
          <w:tab w:val="left" w:pos="1340"/>
        </w:tabs>
        <w:spacing w:after="0" w:line="494" w:lineRule="exact"/>
        <w:ind w:left="40" w:firstLine="0"/>
        <w:jc w:val="both"/>
      </w:pPr>
      <w:r>
        <w:rPr>
          <w:rStyle w:val="a6"/>
          <w:color w:val="000000"/>
          <w:lang w:eastAsia="en-US"/>
        </w:rPr>
        <w:t>Alyosha:</w:t>
      </w:r>
      <w:r>
        <w:rPr>
          <w:rStyle w:val="10"/>
          <w:color w:val="000000"/>
          <w:lang w:eastAsia="en-US"/>
        </w:rPr>
        <w:tab/>
      </w:r>
      <w:r>
        <w:rPr>
          <w:rStyle w:val="1"/>
          <w:color w:val="000000"/>
          <w:lang w:eastAsia="en-US"/>
        </w:rPr>
        <w:t>I think we’ll stay at the Hotel designed by Ellsworth Stetler. It’s not</w:t>
      </w:r>
    </w:p>
    <w:p w:rsidR="00000000" w:rsidRDefault="00C82BB2">
      <w:pPr>
        <w:pStyle w:val="a4"/>
        <w:shd w:val="clear" w:color="auto" w:fill="auto"/>
        <w:spacing w:after="184" w:line="494" w:lineRule="exact"/>
        <w:ind w:left="40" w:firstLine="0"/>
        <w:jc w:val="both"/>
      </w:pPr>
      <w:r>
        <w:rPr>
          <w:rStyle w:val="1"/>
          <w:color w:val="000000"/>
          <w:lang w:eastAsia="en-US"/>
        </w:rPr>
        <w:t>expensive.</w:t>
      </w:r>
    </w:p>
    <w:p w:rsidR="00000000" w:rsidRDefault="00C82BB2">
      <w:pPr>
        <w:pStyle w:val="a4"/>
        <w:shd w:val="clear" w:color="auto" w:fill="auto"/>
        <w:tabs>
          <w:tab w:val="left" w:pos="1340"/>
        </w:tabs>
        <w:spacing w:after="0" w:line="490" w:lineRule="exact"/>
        <w:ind w:left="40" w:firstLine="0"/>
        <w:jc w:val="both"/>
      </w:pPr>
      <w:r>
        <w:rPr>
          <w:rStyle w:val="a6"/>
          <w:color w:val="000000"/>
          <w:lang w:eastAsia="en-US"/>
        </w:rPr>
        <w:t>Father:</w:t>
      </w:r>
      <w:r>
        <w:rPr>
          <w:rStyle w:val="10"/>
          <w:color w:val="000000"/>
          <w:lang w:eastAsia="en-US"/>
        </w:rPr>
        <w:tab/>
      </w:r>
      <w:r>
        <w:rPr>
          <w:rStyle w:val="1"/>
          <w:color w:val="000000"/>
          <w:lang w:eastAsia="en-US"/>
        </w:rPr>
        <w:t>If we are in New York we’ll see the Statue of Liberty designed by</w:t>
      </w:r>
    </w:p>
    <w:p w:rsidR="00000000" w:rsidRDefault="00C82BB2">
      <w:pPr>
        <w:pStyle w:val="a4"/>
        <w:shd w:val="clear" w:color="auto" w:fill="auto"/>
        <w:spacing w:after="0" w:line="490" w:lineRule="exact"/>
        <w:ind w:left="40" w:firstLine="0"/>
        <w:jc w:val="both"/>
        <w:sectPr w:rsidR="00000000">
          <w:type w:val="continuous"/>
          <w:pgSz w:w="11909" w:h="16838"/>
          <w:pgMar w:top="1016" w:right="809" w:bottom="1016" w:left="809" w:header="0" w:footer="3" w:gutter="355"/>
          <w:cols w:space="720"/>
          <w:noEndnote/>
          <w:docGrid w:linePitch="360"/>
        </w:sectPr>
      </w:pPr>
      <w:r>
        <w:rPr>
          <w:rStyle w:val="1"/>
          <w:color w:val="000000"/>
          <w:lang w:eastAsia="en-US"/>
        </w:rPr>
        <w:t>Frederico Bartholdi.</w:t>
      </w:r>
    </w:p>
    <w:p w:rsidR="00000000" w:rsidRDefault="00C82BB2">
      <w:pPr>
        <w:pStyle w:val="a4"/>
        <w:shd w:val="clear" w:color="auto" w:fill="auto"/>
        <w:spacing w:line="270" w:lineRule="exact"/>
        <w:ind w:left="180" w:firstLine="0"/>
      </w:pPr>
      <w:r>
        <w:rPr>
          <w:color w:val="000000"/>
          <w:u w:val="single"/>
          <w:lang w:eastAsia="en-US"/>
        </w:rPr>
        <w:lastRenderedPageBreak/>
        <w:t>Ann</w:t>
      </w:r>
    </w:p>
    <w:p w:rsidR="00000000" w:rsidRDefault="00C82BB2">
      <w:pPr>
        <w:pStyle w:val="a4"/>
        <w:shd w:val="clear" w:color="auto" w:fill="auto"/>
        <w:spacing w:after="0" w:line="485" w:lineRule="exact"/>
        <w:ind w:left="20" w:right="1240" w:firstLine="0"/>
        <w:jc w:val="left"/>
      </w:pPr>
      <w:r>
        <w:rPr>
          <w:noProof/>
          <w:lang w:val="ru-RU"/>
        </w:rPr>
        <mc:AlternateContent>
          <mc:Choice Requires="wps">
            <w:drawing>
              <wp:anchor distT="0" distB="0" distL="63500" distR="63500" simplePos="0" relativeHeight="251661312" behindDoc="1" locked="0" layoutInCell="1" allowOverlap="1">
                <wp:simplePos x="0" y="0"/>
                <wp:positionH relativeFrom="margin">
                  <wp:posOffset>-3127375</wp:posOffset>
                </wp:positionH>
                <wp:positionV relativeFrom="margin">
                  <wp:posOffset>177800</wp:posOffset>
                </wp:positionV>
                <wp:extent cx="1244600" cy="1219200"/>
                <wp:effectExtent l="0" t="0" r="0" b="0"/>
                <wp:wrapSquare wrapText="bothSides"/>
                <wp:docPr id="1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a4"/>
                              <w:shd w:val="clear" w:color="auto" w:fill="auto"/>
                              <w:spacing w:after="0" w:line="480" w:lineRule="exact"/>
                              <w:ind w:right="160" w:firstLine="0"/>
                              <w:jc w:val="left"/>
                            </w:pPr>
                            <w:r>
                              <w:rPr>
                                <w:rStyle w:val="Exact"/>
                                <w:color w:val="000000"/>
                                <w:spacing w:val="0"/>
                                <w:lang w:eastAsia="en-US"/>
                              </w:rPr>
                              <w:t>by the way consider we hope it’ll be Hurry up, please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246.25pt;margin-top:14pt;width:98pt;height:96pt;z-index:-251655168;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" filled="f" stroked="f">
                <v:textbox style="mso-fit-shape-to-text:t" inset="0,0,0,0">
                  <w:txbxContent>
                    <w:p w:rsidR="00000000" w:rsidRDefault="00C82BB2">
                      <w:pPr>
                        <w:pStyle w:val="a4"/>
                        <w:shd w:val="clear" w:color="auto" w:fill="auto"/>
                        <w:spacing w:after="0" w:line="480" w:lineRule="exact"/>
                        <w:ind w:right="160" w:firstLine="0"/>
                        <w:jc w:val="left"/>
                      </w:pPr>
                      <w:r>
                        <w:rPr>
                          <w:rStyle w:val="Exact"/>
                          <w:color w:val="000000"/>
                          <w:spacing w:val="0"/>
                          <w:lang w:eastAsia="en-US"/>
                        </w:rPr>
                        <w:t>by the way consider we hope it’ll be Hurry up, please</w:t>
                      </w:r>
                    </w:p>
                  </w:txbxContent>
                </v:textbox>
                <w10:wrap type="square" anchorx="margin" anchory="margin"/>
              </v:shape>
            </w:pict>
          </mc:Fallback>
        </mc:AlternateContent>
      </w:r>
      <w:r>
        <w:rPr>
          <w:rStyle w:val="1"/>
          <w:color w:val="000000"/>
          <w:lang w:eastAsia="en-US"/>
        </w:rPr>
        <w:t>consider ... means of transport old towns beautiful lakes castles</w:t>
      </w:r>
    </w:p>
    <w:p w:rsidR="00000000" w:rsidRDefault="00C82BB2">
      <w:pPr>
        <w:pStyle w:val="a4"/>
        <w:shd w:val="clear" w:color="auto" w:fill="auto"/>
        <w:spacing w:after="0" w:line="485" w:lineRule="exact"/>
        <w:ind w:left="20" w:right="260" w:firstLine="0"/>
        <w:jc w:val="left"/>
        <w:sectPr w:rsidR="00000000">
          <w:pgSz w:w="11909" w:h="16838"/>
          <w:pgMar w:top="730" w:right="1992" w:bottom="677" w:left="7037" w:header="0" w:footer="3" w:gutter="0"/>
          <w:cols w:space="720"/>
          <w:noEndnote/>
          <w:docGrid w:linePitch="360"/>
        </w:sectPr>
      </w:pPr>
      <w:r>
        <w:rPr>
          <w:rStyle w:val="1"/>
          <w:color w:val="000000"/>
          <w:lang w:eastAsia="en-US"/>
        </w:rPr>
        <w:t>take picture of we hope it’ll be a wonderful voyage</w:t>
      </w: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C82BB2">
      <w:pPr>
        <w:pStyle w:val="a4"/>
        <w:shd w:val="clear" w:color="auto" w:fill="auto"/>
        <w:spacing w:after="184" w:line="270" w:lineRule="exact"/>
        <w:ind w:left="3560" w:firstLine="0"/>
        <w:jc w:val="left"/>
      </w:pPr>
      <w:r>
        <w:rPr>
          <w:color w:val="000000"/>
          <w:u w:val="single"/>
          <w:lang w:eastAsia="en-US"/>
        </w:rPr>
        <w:lastRenderedPageBreak/>
        <w:t>Father</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828" w:line="480" w:lineRule="exact"/>
        <w:ind w:left="1820" w:right="360" w:firstLine="0"/>
        <w:jc w:val="left"/>
      </w:pPr>
      <w:r>
        <w:rPr>
          <w:rStyle w:val="1"/>
          <w:color w:val="000000"/>
          <w:lang w:eastAsia="en-US"/>
        </w:rPr>
        <w:t>don’t you know will carry ... don’t forget to ... how many umbrellas ... by the way must phone</w:t>
      </w:r>
    </w:p>
    <w:p w:rsidR="00000000" w:rsidRDefault="00C82BB2">
      <w:pPr>
        <w:pStyle w:val="a4"/>
        <w:shd w:val="clear" w:color="auto" w:fill="auto"/>
        <w:spacing w:after="184" w:line="270" w:lineRule="exact"/>
        <w:ind w:left="640" w:firstLine="0"/>
        <w:jc w:val="left"/>
      </w:pPr>
      <w:r>
        <w:rPr>
          <w:color w:val="000000"/>
          <w:u w:val="single"/>
          <w:lang w:eastAsia="en-US"/>
        </w:rPr>
        <w:t>Mother</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5" w:lineRule="exact"/>
        <w:ind w:left="20" w:right="360" w:firstLine="0"/>
        <w:jc w:val="left"/>
      </w:pPr>
      <w:r>
        <w:rPr>
          <w:rStyle w:val="1"/>
          <w:color w:val="000000"/>
          <w:lang w:eastAsia="en-US"/>
        </w:rPr>
        <w:t>are ready to make a tour ... must read and know ... traditions, holidays, culture differs</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568" w:line="485" w:lineRule="exact"/>
        <w:ind w:left="20" w:right="360" w:firstLine="0"/>
        <w:jc w:val="left"/>
      </w:pPr>
      <w:r>
        <w:rPr>
          <w:rStyle w:val="1"/>
          <w:color w:val="000000"/>
          <w:lang w:eastAsia="en-US"/>
        </w:rPr>
        <w:t>pleasant impressions Hurry</w:t>
      </w:r>
      <w:r>
        <w:rPr>
          <w:rStyle w:val="1"/>
          <w:color w:val="000000"/>
          <w:lang w:eastAsia="en-US"/>
        </w:rPr>
        <w:t xml:space="preserve"> up, please</w:t>
      </w:r>
    </w:p>
    <w:p w:rsidR="00000000" w:rsidRDefault="00C82BB2">
      <w:pPr>
        <w:rPr>
          <w:color w:val="auto"/>
          <w:lang w:eastAsia="ru-RU"/>
        </w:rPr>
      </w:pPr>
    </w:p>
    <w:p w:rsidR="00000000" w:rsidRDefault="00C82BB2">
      <w:pPr>
        <w:pStyle w:val="a4"/>
        <w:shd w:val="clear" w:color="auto" w:fill="auto"/>
        <w:spacing w:after="0" w:line="270" w:lineRule="exact"/>
        <w:ind w:left="20" w:firstLine="0"/>
        <w:jc w:val="left"/>
        <w:sectPr w:rsidR="00000000">
          <w:type w:val="continuous"/>
          <w:pgSz w:w="11909" w:h="16838"/>
          <w:pgMar w:top="730" w:right="5016" w:bottom="677" w:left="2122" w:header="0" w:footer="3" w:gutter="0"/>
          <w:cols w:space="720"/>
          <w:noEndnote/>
          <w:docGrid w:linePitch="360"/>
        </w:sectPr>
      </w:pPr>
      <w:r>
        <w:rPr>
          <w:rStyle w:val="1"/>
          <w:color w:val="000000"/>
          <w:lang w:eastAsia="en-US"/>
        </w:rPr>
        <w:t>Let’s wish each other pleasant journey.</w:t>
      </w:r>
    </w:p>
    <w:p w:rsidR="00000000" w:rsidRDefault="00C82BB2">
      <w:pPr>
        <w:pStyle w:val="a4"/>
        <w:shd w:val="clear" w:color="auto" w:fill="auto"/>
        <w:spacing w:after="0" w:line="270" w:lineRule="exact"/>
        <w:ind w:firstLine="0"/>
        <w:jc w:val="left"/>
        <w:sectPr w:rsidR="00000000">
          <w:pgSz w:w="11909" w:h="16838"/>
          <w:pgMar w:top="1258" w:right="6791" w:bottom="764" w:left="1593" w:header="0" w:footer="3" w:gutter="0"/>
          <w:cols w:space="720"/>
          <w:noEndnote/>
          <w:docGrid w:linePitch="360"/>
        </w:sectPr>
      </w:pPr>
      <w:r>
        <w:rPr>
          <w:rStyle w:val="1"/>
          <w:color w:val="000000"/>
          <w:lang w:val="ru-RU"/>
        </w:rPr>
        <w:lastRenderedPageBreak/>
        <w:t>Вот два примерудоллажа.</w:t>
      </w:r>
    </w:p>
    <w:p w:rsidR="00000000" w:rsidRDefault="00C82BB2">
      <w:pPr>
        <w:spacing w:line="360" w:lineRule="exact"/>
        <w:rPr>
          <w:color w:val="auto"/>
          <w:lang w:eastAsia="ru-RU"/>
        </w:rPr>
      </w:pPr>
      <w:r>
        <w:rPr>
          <w:noProof/>
          <w:lang w:val="ru-RU" w:eastAsia="ru-RU"/>
        </w:rPr>
        <w:lastRenderedPageBreak/>
        <mc:AlternateContent>
          <mc:Choice Requires="wps">
            <w:drawing>
              <wp:anchor distT="0" distB="0" distL="63500" distR="63500" simplePos="0" relativeHeight="251662336" behindDoc="0" locked="0" layoutInCell="1" allowOverlap="1">
                <wp:simplePos x="0" y="0"/>
                <wp:positionH relativeFrom="margin">
                  <wp:posOffset>11430</wp:posOffset>
                </wp:positionH>
                <wp:positionV relativeFrom="paragraph">
                  <wp:posOffset>1270</wp:posOffset>
                </wp:positionV>
                <wp:extent cx="1169670" cy="2133600"/>
                <wp:effectExtent l="1905" t="1270" r="0" b="0"/>
                <wp:wrapNone/>
                <wp:docPr id="1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670" cy="213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42"/>
                              <w:shd w:val="clear" w:color="auto" w:fill="auto"/>
                              <w:ind w:left="100"/>
                            </w:pPr>
                            <w:r>
                              <w:rPr>
                                <w:rStyle w:val="4Exact"/>
                                <w:b/>
                                <w:bCs/>
                                <w:color w:val="000000"/>
                                <w:spacing w:val="0"/>
                                <w:lang w:eastAsia="en-US"/>
                              </w:rPr>
                              <w:t>Upbringing</w:t>
                            </w:r>
                          </w:p>
                          <w:p w:rsidR="00000000" w:rsidRDefault="00C82BB2">
                            <w:pPr>
                              <w:pStyle w:val="a4"/>
                              <w:shd w:val="clear" w:color="auto" w:fill="auto"/>
                              <w:spacing w:after="0" w:line="480" w:lineRule="exact"/>
                              <w:ind w:left="100" w:right="100" w:firstLine="0"/>
                              <w:jc w:val="left"/>
                            </w:pPr>
                            <w:r>
                              <w:rPr>
                                <w:rStyle w:val="Exact"/>
                                <w:color w:val="000000"/>
                                <w:spacing w:val="0"/>
                                <w:lang w:eastAsia="en-US"/>
                              </w:rPr>
                              <w:t>obedient friendly sociable be good at is interested in good-natured</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9pt;margin-top:.1pt;width:92.1pt;height:168pt;z-index:2516623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" filled="f" stroked="f">
                <v:textbox style="mso-fit-shape-to-text:t" inset="0,0,0,0">
                  <w:txbxContent>
                    <w:p w:rsidR="00000000" w:rsidRDefault="00C82BB2">
                      <w:pPr>
                        <w:pStyle w:val="42"/>
                        <w:shd w:val="clear" w:color="auto" w:fill="auto"/>
                        <w:ind w:left="100"/>
                      </w:pPr>
                      <w:r>
                        <w:rPr>
                          <w:rStyle w:val="4Exact"/>
                          <w:b/>
                          <w:bCs/>
                          <w:color w:val="000000"/>
                          <w:spacing w:val="0"/>
                          <w:lang w:eastAsia="en-US"/>
                        </w:rPr>
                        <w:t>Upbringing</w:t>
                      </w:r>
                    </w:p>
                    <w:p w:rsidR="00000000" w:rsidRDefault="00C82BB2">
                      <w:pPr>
                        <w:pStyle w:val="a4"/>
                        <w:shd w:val="clear" w:color="auto" w:fill="auto"/>
                        <w:spacing w:after="0" w:line="480" w:lineRule="exact"/>
                        <w:ind w:left="100" w:right="100" w:firstLine="0"/>
                        <w:jc w:val="left"/>
                      </w:pPr>
                      <w:r>
                        <w:rPr>
                          <w:rStyle w:val="Exact"/>
                          <w:color w:val="000000"/>
                          <w:spacing w:val="0"/>
                          <w:lang w:eastAsia="en-US"/>
                        </w:rPr>
                        <w:t>obedient friendly sociable be good at is interested in good-natured</w:t>
                      </w:r>
                    </w:p>
                  </w:txbxContent>
                </v:textbox>
                <w10:wrap anchorx="margin"/>
              </v:shape>
            </w:pict>
          </mc:Fallback>
        </mc:AlternateContent>
      </w:r>
      <w:r>
        <w:rPr>
          <w:noProof/>
          <w:lang w:val="ru-RU" w:eastAsia="ru-RU"/>
        </w:rPr>
        <mc:AlternateContent>
          <mc:Choice Requires="wps">
            <w:drawing>
              <wp:anchor distT="0" distB="0" distL="63500" distR="63500" simplePos="0" relativeHeight="251663360" behindDoc="0" locked="0" layoutInCell="1" allowOverlap="1">
                <wp:simplePos x="0" y="0"/>
                <wp:positionH relativeFrom="margin">
                  <wp:posOffset>4058920</wp:posOffset>
                </wp:positionH>
                <wp:positionV relativeFrom="paragraph">
                  <wp:posOffset>1270</wp:posOffset>
                </wp:positionV>
                <wp:extent cx="1224280" cy="1828800"/>
                <wp:effectExtent l="1270" t="1270" r="3175" b="1905"/>
                <wp:wrapNone/>
                <wp:docPr id="1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42"/>
                              <w:shd w:val="clear" w:color="auto" w:fill="auto"/>
                              <w:ind w:left="120"/>
                            </w:pPr>
                            <w:r>
                              <w:rPr>
                                <w:rStyle w:val="4Exact"/>
                                <w:b/>
                                <w:bCs/>
                                <w:color w:val="000000"/>
                                <w:spacing w:val="0"/>
                                <w:lang w:eastAsia="en-US"/>
                              </w:rPr>
                              <w:t>Ideals</w:t>
                            </w:r>
                          </w:p>
                          <w:p w:rsidR="00000000" w:rsidRDefault="00C82BB2">
                            <w:pPr>
                              <w:pStyle w:val="a4"/>
                              <w:shd w:val="clear" w:color="auto" w:fill="auto"/>
                              <w:spacing w:after="0" w:line="480" w:lineRule="exact"/>
                              <w:ind w:left="120" w:firstLine="0"/>
                              <w:jc w:val="left"/>
                            </w:pPr>
                            <w:r>
                              <w:rPr>
                                <w:rStyle w:val="Exact"/>
                                <w:color w:val="000000"/>
                                <w:spacing w:val="0"/>
                                <w:lang w:eastAsia="en-US"/>
                              </w:rPr>
                              <w:t>confident</w:t>
                            </w:r>
                          </w:p>
                          <w:p w:rsidR="00000000" w:rsidRDefault="00C82BB2">
                            <w:pPr>
                              <w:pStyle w:val="a4"/>
                              <w:shd w:val="clear" w:color="auto" w:fill="auto"/>
                              <w:spacing w:after="0" w:line="480" w:lineRule="exact"/>
                              <w:ind w:left="120" w:firstLine="0"/>
                              <w:jc w:val="left"/>
                            </w:pPr>
                            <w:r>
                              <w:rPr>
                                <w:rStyle w:val="Exact"/>
                                <w:color w:val="000000"/>
                                <w:spacing w:val="0"/>
                                <w:lang w:eastAsia="en-US"/>
                              </w:rPr>
                              <w:t>trust</w:t>
                            </w:r>
                          </w:p>
                          <w:p w:rsidR="00000000" w:rsidRDefault="00C82BB2">
                            <w:pPr>
                              <w:pStyle w:val="a4"/>
                              <w:shd w:val="clear" w:color="auto" w:fill="auto"/>
                              <w:spacing w:after="0" w:line="480" w:lineRule="exact"/>
                              <w:ind w:left="120" w:firstLine="0"/>
                              <w:jc w:val="left"/>
                            </w:pPr>
                            <w:r>
                              <w:rPr>
                                <w:rStyle w:val="Exact"/>
                                <w:color w:val="000000"/>
                                <w:spacing w:val="0"/>
                                <w:lang w:eastAsia="en-US"/>
                              </w:rPr>
                              <w:t>sense of humor</w:t>
                            </w:r>
                          </w:p>
                          <w:p w:rsidR="00000000" w:rsidRDefault="00C82BB2">
                            <w:pPr>
                              <w:pStyle w:val="a4"/>
                              <w:shd w:val="clear" w:color="auto" w:fill="auto"/>
                              <w:spacing w:after="0" w:line="480" w:lineRule="exact"/>
                              <w:ind w:left="120" w:firstLine="0"/>
                              <w:jc w:val="left"/>
                            </w:pPr>
                            <w:r>
                              <w:rPr>
                                <w:rStyle w:val="Exact"/>
                                <w:color w:val="000000"/>
                                <w:spacing w:val="0"/>
                                <w:lang w:eastAsia="en-US"/>
                              </w:rPr>
                              <w:t>courageous</w:t>
                            </w:r>
                          </w:p>
                          <w:p w:rsidR="00000000" w:rsidRDefault="00C82BB2">
                            <w:pPr>
                              <w:pStyle w:val="a4"/>
                              <w:shd w:val="clear" w:color="auto" w:fill="auto"/>
                              <w:spacing w:after="0" w:line="480" w:lineRule="exact"/>
                              <w:ind w:left="120" w:firstLine="0"/>
                              <w:jc w:val="left"/>
                            </w:pPr>
                            <w:r>
                              <w:rPr>
                                <w:rStyle w:val="Exact"/>
                                <w:color w:val="000000"/>
                                <w:spacing w:val="0"/>
                                <w:lang w:eastAsia="en-US"/>
                              </w:rPr>
                              <w:t>responsible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margin-left:319.6pt;margin-top:.1pt;width:96.4pt;height:2in;z-index:25166336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eZfsgIAALI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" filled="f" stroked="f">
                <v:textbox style="mso-fit-shape-to-text:t" inset="0,0,0,0">
                  <w:txbxContent>
                    <w:p w:rsidR="00000000" w:rsidRDefault="00C82BB2">
                      <w:pPr>
                        <w:pStyle w:val="42"/>
                        <w:shd w:val="clear" w:color="auto" w:fill="auto"/>
                        <w:ind w:left="120"/>
                      </w:pPr>
                      <w:r>
                        <w:rPr>
                          <w:rStyle w:val="4Exact"/>
                          <w:b/>
                          <w:bCs/>
                          <w:color w:val="000000"/>
                          <w:spacing w:val="0"/>
                          <w:lang w:eastAsia="en-US"/>
                        </w:rPr>
                        <w:t>Ideals</w:t>
                      </w:r>
                    </w:p>
                    <w:p w:rsidR="00000000" w:rsidRDefault="00C82BB2">
                      <w:pPr>
                        <w:pStyle w:val="a4"/>
                        <w:shd w:val="clear" w:color="auto" w:fill="auto"/>
                        <w:spacing w:after="0" w:line="480" w:lineRule="exact"/>
                        <w:ind w:left="120" w:firstLine="0"/>
                        <w:jc w:val="left"/>
                      </w:pPr>
                      <w:r>
                        <w:rPr>
                          <w:rStyle w:val="Exact"/>
                          <w:color w:val="000000"/>
                          <w:spacing w:val="0"/>
                          <w:lang w:eastAsia="en-US"/>
                        </w:rPr>
                        <w:t>confident</w:t>
                      </w:r>
                    </w:p>
                    <w:p w:rsidR="00000000" w:rsidRDefault="00C82BB2">
                      <w:pPr>
                        <w:pStyle w:val="a4"/>
                        <w:shd w:val="clear" w:color="auto" w:fill="auto"/>
                        <w:spacing w:after="0" w:line="480" w:lineRule="exact"/>
                        <w:ind w:left="120" w:firstLine="0"/>
                        <w:jc w:val="left"/>
                      </w:pPr>
                      <w:r>
                        <w:rPr>
                          <w:rStyle w:val="Exact"/>
                          <w:color w:val="000000"/>
                          <w:spacing w:val="0"/>
                          <w:lang w:eastAsia="en-US"/>
                        </w:rPr>
                        <w:t>trust</w:t>
                      </w:r>
                    </w:p>
                    <w:p w:rsidR="00000000" w:rsidRDefault="00C82BB2">
                      <w:pPr>
                        <w:pStyle w:val="a4"/>
                        <w:shd w:val="clear" w:color="auto" w:fill="auto"/>
                        <w:spacing w:after="0" w:line="480" w:lineRule="exact"/>
                        <w:ind w:left="120" w:firstLine="0"/>
                        <w:jc w:val="left"/>
                      </w:pPr>
                      <w:r>
                        <w:rPr>
                          <w:rStyle w:val="Exact"/>
                          <w:color w:val="000000"/>
                          <w:spacing w:val="0"/>
                          <w:lang w:eastAsia="en-US"/>
                        </w:rPr>
                        <w:t>sense of humor</w:t>
                      </w:r>
                    </w:p>
                    <w:p w:rsidR="00000000" w:rsidRDefault="00C82BB2">
                      <w:pPr>
                        <w:pStyle w:val="a4"/>
                        <w:shd w:val="clear" w:color="auto" w:fill="auto"/>
                        <w:spacing w:after="0" w:line="480" w:lineRule="exact"/>
                        <w:ind w:left="120" w:firstLine="0"/>
                        <w:jc w:val="left"/>
                      </w:pPr>
                      <w:r>
                        <w:rPr>
                          <w:rStyle w:val="Exact"/>
                          <w:color w:val="000000"/>
                          <w:spacing w:val="0"/>
                          <w:lang w:eastAsia="en-US"/>
                        </w:rPr>
                        <w:t>courageous</w:t>
                      </w:r>
                    </w:p>
                    <w:p w:rsidR="00000000" w:rsidRDefault="00C82BB2">
                      <w:pPr>
                        <w:pStyle w:val="a4"/>
                        <w:shd w:val="clear" w:color="auto" w:fill="auto"/>
                        <w:spacing w:after="0" w:line="480" w:lineRule="exact"/>
                        <w:ind w:left="120" w:firstLine="0"/>
                        <w:jc w:val="left"/>
                      </w:pPr>
                      <w:r>
                        <w:rPr>
                          <w:rStyle w:val="Exact"/>
                          <w:color w:val="000000"/>
                          <w:spacing w:val="0"/>
                          <w:lang w:eastAsia="en-US"/>
                        </w:rPr>
                        <w:t>responsible</w:t>
                      </w:r>
                    </w:p>
                  </w:txbxContent>
                </v:textbox>
                <w10:wrap anchorx="margin"/>
              </v:shape>
            </w:pict>
          </mc:Fallback>
        </mc:AlternateContent>
      </w:r>
    </w:p>
    <w:p w:rsidR="00000000" w:rsidRDefault="00C82BB2">
      <w:pPr>
        <w:spacing w:line="360" w:lineRule="exact"/>
        <w:rPr>
          <w:color w:val="auto"/>
          <w:lang w:eastAsia="ru-RU"/>
        </w:rPr>
      </w:pPr>
    </w:p>
    <w:p w:rsidR="00000000" w:rsidRDefault="00C82BB2">
      <w:pPr>
        <w:spacing w:line="360" w:lineRule="exact"/>
        <w:rPr>
          <w:color w:val="auto"/>
          <w:lang w:eastAsia="ru-RU"/>
        </w:rPr>
      </w:pPr>
    </w:p>
    <w:p w:rsidR="00000000" w:rsidRDefault="00C82BB2">
      <w:pPr>
        <w:spacing w:line="360" w:lineRule="exact"/>
        <w:rPr>
          <w:color w:val="auto"/>
          <w:lang w:eastAsia="ru-RU"/>
        </w:rPr>
      </w:pPr>
    </w:p>
    <w:p w:rsidR="00000000" w:rsidRDefault="00C82BB2">
      <w:pPr>
        <w:spacing w:line="360" w:lineRule="exact"/>
        <w:rPr>
          <w:color w:val="auto"/>
          <w:lang w:eastAsia="ru-RU"/>
        </w:rPr>
      </w:pPr>
    </w:p>
    <w:p w:rsidR="00000000" w:rsidRDefault="00C82BB2">
      <w:pPr>
        <w:spacing w:line="360" w:lineRule="exact"/>
        <w:rPr>
          <w:color w:val="auto"/>
          <w:lang w:eastAsia="ru-RU"/>
        </w:rPr>
      </w:pPr>
    </w:p>
    <w:p w:rsidR="00000000" w:rsidRDefault="00C82BB2">
      <w:pPr>
        <w:spacing w:line="360" w:lineRule="exact"/>
        <w:rPr>
          <w:color w:val="auto"/>
          <w:lang w:eastAsia="ru-RU"/>
        </w:rPr>
      </w:pPr>
    </w:p>
    <w:p w:rsidR="00000000" w:rsidRDefault="00C82BB2">
      <w:pPr>
        <w:spacing w:line="626" w:lineRule="exact"/>
        <w:rPr>
          <w:color w:val="auto"/>
          <w:lang w:eastAsia="ru-RU"/>
        </w:rPr>
      </w:pPr>
    </w:p>
    <w:p w:rsidR="00000000" w:rsidRDefault="00C82BB2">
      <w:pPr>
        <w:rPr>
          <w:color w:val="auto"/>
          <w:sz w:val="2"/>
          <w:szCs w:val="2"/>
          <w:lang w:eastAsia="ru-RU"/>
        </w:rPr>
        <w:sectPr w:rsidR="00000000">
          <w:type w:val="continuous"/>
          <w:pgSz w:w="11909" w:h="16838"/>
          <w:pgMar w:top="943" w:right="1483" w:bottom="943" w:left="1483" w:header="0" w:footer="3" w:gutter="0"/>
          <w:cols w:space="720"/>
          <w:noEndnote/>
          <w:docGrid w:linePitch="360"/>
        </w:sectPr>
      </w:pPr>
    </w:p>
    <w:p w:rsidR="00000000" w:rsidRDefault="00C82BB2">
      <w:pPr>
        <w:pStyle w:val="42"/>
        <w:pBdr>
          <w:top w:val="single" w:sz="4" w:space="1" w:color="auto"/>
          <w:left w:val="single" w:sz="4" w:space="4" w:color="auto"/>
          <w:bottom w:val="single" w:sz="4" w:space="1" w:color="auto"/>
          <w:right w:val="single" w:sz="4" w:space="4" w:color="auto"/>
        </w:pBdr>
        <w:shd w:val="clear" w:color="auto" w:fill="auto"/>
        <w:spacing w:line="270" w:lineRule="exact"/>
        <w:sectPr w:rsidR="00000000">
          <w:type w:val="continuous"/>
          <w:pgSz w:w="11909" w:h="16838"/>
          <w:pgMar w:top="1258" w:right="3782" w:bottom="764" w:left="5265" w:header="0" w:footer="3" w:gutter="0"/>
          <w:cols w:space="720"/>
          <w:noEndnote/>
          <w:docGrid w:linePitch="360"/>
        </w:sectPr>
      </w:pPr>
      <w:r>
        <w:rPr>
          <w:rStyle w:val="41"/>
          <w:b/>
          <w:bCs/>
          <w:color w:val="000000"/>
          <w:lang w:eastAsia="en-US"/>
        </w:rPr>
        <w:lastRenderedPageBreak/>
        <w:t>What make a person</w:t>
      </w:r>
    </w:p>
    <w:p w:rsidR="00000000" w:rsidRDefault="00C82BB2">
      <w:pPr>
        <w:spacing w:before="80" w:after="80" w:line="240" w:lineRule="exact"/>
        <w:rPr>
          <w:color w:val="auto"/>
          <w:sz w:val="19"/>
          <w:szCs w:val="19"/>
          <w:lang w:eastAsia="ru-RU"/>
        </w:rPr>
      </w:pPr>
    </w:p>
    <w:p w:rsidR="00000000" w:rsidRDefault="00C82BB2">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C82BB2">
      <w:pPr>
        <w:pStyle w:val="a4"/>
        <w:shd w:val="clear" w:color="auto" w:fill="auto"/>
        <w:spacing w:after="0" w:line="485" w:lineRule="exact"/>
        <w:ind w:left="20" w:firstLine="0"/>
        <w:jc w:val="left"/>
      </w:pPr>
      <w:r>
        <w:rPr>
          <w:rStyle w:val="1"/>
          <w:color w:val="000000"/>
          <w:lang w:eastAsia="en-US"/>
        </w:rPr>
        <w:lastRenderedPageBreak/>
        <w:t>Hobby is fond of takes part in collect painting make pictures play chess</w:t>
      </w:r>
    </w:p>
    <w:p w:rsidR="00000000" w:rsidRDefault="00C82BB2">
      <w:pPr>
        <w:pStyle w:val="a4"/>
        <w:shd w:val="clear" w:color="auto" w:fill="auto"/>
        <w:spacing w:after="0" w:line="480" w:lineRule="exact"/>
        <w:ind w:firstLine="0"/>
        <w:jc w:val="left"/>
      </w:pPr>
      <w:r>
        <w:rPr>
          <w:rStyle w:val="1"/>
          <w:color w:val="000000"/>
          <w:lang w:eastAsia="en-US"/>
        </w:rPr>
        <w:t>Education</w:t>
      </w:r>
    </w:p>
    <w:p w:rsidR="00000000" w:rsidRDefault="00C82BB2">
      <w:pPr>
        <w:pStyle w:val="a4"/>
        <w:shd w:val="clear" w:color="auto" w:fill="auto"/>
        <w:spacing w:after="0" w:line="480" w:lineRule="exact"/>
        <w:ind w:firstLine="0"/>
        <w:jc w:val="left"/>
      </w:pPr>
      <w:r>
        <w:rPr>
          <w:rStyle w:val="1"/>
          <w:color w:val="000000"/>
          <w:lang w:eastAsia="en-US"/>
        </w:rPr>
        <w:t>broad-minded</w:t>
      </w:r>
    </w:p>
    <w:p w:rsidR="00000000" w:rsidRDefault="00C82BB2">
      <w:pPr>
        <w:pStyle w:val="a4"/>
        <w:shd w:val="clear" w:color="auto" w:fill="auto"/>
        <w:spacing w:after="0" w:line="480" w:lineRule="exact"/>
        <w:ind w:firstLine="0"/>
        <w:jc w:val="left"/>
      </w:pPr>
      <w:r>
        <w:rPr>
          <w:rStyle w:val="1"/>
          <w:color w:val="000000"/>
          <w:lang w:eastAsia="en-US"/>
        </w:rPr>
        <w:lastRenderedPageBreak/>
        <w:t>clever</w:t>
      </w:r>
    </w:p>
    <w:p w:rsidR="00000000" w:rsidRDefault="00C82BB2">
      <w:pPr>
        <w:pStyle w:val="a4"/>
        <w:shd w:val="clear" w:color="auto" w:fill="auto"/>
        <w:spacing w:after="0" w:line="480" w:lineRule="exact"/>
        <w:ind w:firstLine="0"/>
        <w:jc w:val="left"/>
      </w:pPr>
      <w:r>
        <w:rPr>
          <w:rStyle w:val="1"/>
          <w:color w:val="000000"/>
          <w:lang w:eastAsia="en-US"/>
        </w:rPr>
        <w:t>curious</w:t>
      </w:r>
    </w:p>
    <w:p w:rsidR="00000000" w:rsidRDefault="00C82BB2">
      <w:pPr>
        <w:pStyle w:val="a4"/>
        <w:shd w:val="clear" w:color="auto" w:fill="auto"/>
        <w:spacing w:after="0" w:line="480" w:lineRule="exact"/>
        <w:ind w:firstLine="0"/>
        <w:jc w:val="left"/>
      </w:pPr>
      <w:r>
        <w:rPr>
          <w:rStyle w:val="1"/>
          <w:color w:val="000000"/>
          <w:lang w:eastAsia="en-US"/>
        </w:rPr>
        <w:t>industrious</w:t>
      </w:r>
    </w:p>
    <w:p w:rsidR="00000000" w:rsidRDefault="00C82BB2">
      <w:pPr>
        <w:pStyle w:val="a4"/>
        <w:shd w:val="clear" w:color="auto" w:fill="auto"/>
        <w:spacing w:after="0" w:line="480" w:lineRule="exact"/>
        <w:ind w:firstLine="0"/>
        <w:jc w:val="left"/>
      </w:pPr>
      <w:r>
        <w:rPr>
          <w:rStyle w:val="1"/>
          <w:color w:val="000000"/>
          <w:lang w:eastAsia="en-US"/>
        </w:rPr>
        <w:t>resourceful</w:t>
      </w:r>
    </w:p>
    <w:p w:rsidR="00000000" w:rsidRDefault="00C82BB2">
      <w:pPr>
        <w:pStyle w:val="a4"/>
        <w:shd w:val="clear" w:color="auto" w:fill="auto"/>
        <w:spacing w:after="0" w:line="480" w:lineRule="exact"/>
        <w:ind w:firstLine="0"/>
        <w:jc w:val="left"/>
      </w:pPr>
      <w:r>
        <w:rPr>
          <w:rStyle w:val="1"/>
          <w:color w:val="000000"/>
          <w:lang w:eastAsia="en-US"/>
        </w:rPr>
        <w:t>kind-hearted</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0" w:lineRule="exact"/>
        <w:ind w:left="20" w:firstLine="0"/>
        <w:jc w:val="left"/>
      </w:pPr>
      <w:r>
        <w:rPr>
          <w:rStyle w:val="1"/>
          <w:color w:val="000000"/>
          <w:lang w:eastAsia="en-US"/>
        </w:rPr>
        <w:t>Character</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0" w:lineRule="exact"/>
        <w:ind w:left="20" w:firstLine="0"/>
        <w:jc w:val="left"/>
      </w:pPr>
      <w:r>
        <w:rPr>
          <w:rStyle w:val="1"/>
          <w:color w:val="000000"/>
          <w:lang w:eastAsia="en-US"/>
        </w:rPr>
        <w:t>modest</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0" w:lineRule="exact"/>
        <w:ind w:left="20" w:firstLine="0"/>
        <w:jc w:val="left"/>
      </w:pPr>
      <w:r>
        <w:rPr>
          <w:rStyle w:val="1"/>
          <w:color w:val="000000"/>
          <w:lang w:eastAsia="en-US"/>
        </w:rPr>
        <w:lastRenderedPageBreak/>
        <w:t>patient</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0" w:lineRule="exact"/>
        <w:ind w:left="20" w:firstLine="0"/>
        <w:jc w:val="left"/>
      </w:pPr>
      <w:r>
        <w:rPr>
          <w:rStyle w:val="1"/>
          <w:color w:val="000000"/>
          <w:lang w:eastAsia="en-US"/>
        </w:rPr>
        <w:t>generous</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0" w:lineRule="exact"/>
        <w:ind w:left="20" w:firstLine="0"/>
        <w:jc w:val="left"/>
      </w:pPr>
      <w:r>
        <w:rPr>
          <w:rStyle w:val="1"/>
          <w:color w:val="000000"/>
          <w:lang w:eastAsia="en-US"/>
        </w:rPr>
        <w:t>intelligent</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0" w:lineRule="exact"/>
        <w:ind w:left="20" w:firstLine="0"/>
        <w:jc w:val="left"/>
      </w:pPr>
      <w:r>
        <w:rPr>
          <w:rStyle w:val="1"/>
          <w:color w:val="000000"/>
          <w:lang w:eastAsia="en-US"/>
        </w:rPr>
        <w:t>honest</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0" w:lineRule="exact"/>
        <w:ind w:left="20" w:firstLine="0"/>
        <w:jc w:val="left"/>
      </w:pPr>
      <w:r>
        <w:rPr>
          <w:rStyle w:val="1"/>
          <w:color w:val="000000"/>
          <w:lang w:eastAsia="en-US"/>
        </w:rPr>
        <w:t>kind</w:t>
      </w:r>
    </w:p>
    <w:p w:rsidR="00000000" w:rsidRDefault="00C82BB2">
      <w:pPr>
        <w:pStyle w:val="a4"/>
        <w:pBdr>
          <w:top w:val="single" w:sz="4" w:space="1" w:color="auto"/>
          <w:left w:val="single" w:sz="4" w:space="4" w:color="auto"/>
          <w:bottom w:val="single" w:sz="4" w:space="1" w:color="auto"/>
          <w:right w:val="single" w:sz="4" w:space="4" w:color="auto"/>
        </w:pBdr>
        <w:shd w:val="clear" w:color="auto" w:fill="auto"/>
        <w:spacing w:after="0" w:line="480" w:lineRule="exact"/>
        <w:ind w:left="20" w:firstLine="0"/>
        <w:jc w:val="left"/>
        <w:sectPr w:rsidR="00000000">
          <w:type w:val="continuous"/>
          <w:pgSz w:w="11909" w:h="16838"/>
          <w:pgMar w:top="1258" w:right="2140" w:bottom="764" w:left="1598" w:header="0" w:footer="3" w:gutter="0"/>
          <w:cols w:num="3" w:space="720" w:equalWidth="0">
            <w:col w:w="1720" w:space="1908"/>
            <w:col w:w="1720" w:space="1103"/>
            <w:col w:w="1720"/>
          </w:cols>
          <w:noEndnote/>
          <w:docGrid w:linePitch="360"/>
        </w:sectPr>
      </w:pPr>
      <w:r>
        <w:rPr>
          <w:rStyle w:val="1"/>
          <w:color w:val="000000"/>
          <w:lang w:eastAsia="en-US"/>
        </w:rPr>
        <w:t>consciousness</w:t>
      </w: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spacing w:before="4" w:after="4" w:line="240" w:lineRule="exact"/>
        <w:rPr>
          <w:color w:val="auto"/>
          <w:sz w:val="19"/>
          <w:szCs w:val="19"/>
          <w:lang w:eastAsia="ru-RU"/>
        </w:rPr>
      </w:pPr>
    </w:p>
    <w:p w:rsidR="00000000" w:rsidRDefault="00C82BB2">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C82BB2">
      <w:pPr>
        <w:pStyle w:val="a4"/>
        <w:shd w:val="clear" w:color="auto" w:fill="auto"/>
        <w:tabs>
          <w:tab w:val="right" w:pos="5286"/>
          <w:tab w:val="left" w:pos="5420"/>
        </w:tabs>
        <w:spacing w:after="0" w:line="686" w:lineRule="exact"/>
        <w:ind w:left="20" w:firstLine="0"/>
        <w:jc w:val="both"/>
      </w:pPr>
      <w:r>
        <w:rPr>
          <w:rStyle w:val="1"/>
          <w:color w:val="000000"/>
          <w:lang w:val="ru-RU"/>
        </w:rPr>
        <w:lastRenderedPageBreak/>
        <w:t>Кружковцы употребляют фразы:</w:t>
      </w:r>
      <w:r>
        <w:rPr>
          <w:rStyle w:val="1"/>
          <w:color w:val="000000"/>
          <w:lang w:val="ru-RU"/>
        </w:rPr>
        <w:tab/>
      </w:r>
    </w:p>
    <w:p w:rsidR="00000000" w:rsidRDefault="00C82BB2">
      <w:pPr>
        <w:pStyle w:val="a4"/>
        <w:shd w:val="clear" w:color="auto" w:fill="auto"/>
        <w:spacing w:after="0" w:line="686" w:lineRule="exact"/>
        <w:ind w:left="20" w:firstLine="0"/>
        <w:jc w:val="both"/>
      </w:pPr>
      <w:r>
        <w:rPr>
          <w:rStyle w:val="1"/>
          <w:color w:val="000000"/>
          <w:lang w:eastAsia="en-US"/>
        </w:rPr>
        <w:t xml:space="preserve">I couldn’t imagine </w:t>
      </w:r>
      <w:r>
        <w:rPr>
          <w:rStyle w:val="1"/>
          <w:color w:val="000000"/>
          <w:lang w:val="ru-RU"/>
        </w:rPr>
        <w:t>...</w:t>
      </w:r>
    </w:p>
    <w:p w:rsidR="00000000" w:rsidRDefault="00C82BB2">
      <w:pPr>
        <w:pStyle w:val="a4"/>
        <w:shd w:val="clear" w:color="auto" w:fill="auto"/>
        <w:spacing w:after="0" w:line="686" w:lineRule="exact"/>
        <w:ind w:left="20" w:firstLine="0"/>
        <w:jc w:val="both"/>
      </w:pPr>
      <w:r>
        <w:rPr>
          <w:rStyle w:val="1"/>
          <w:color w:val="000000"/>
          <w:lang w:eastAsia="en-US"/>
        </w:rPr>
        <w:t>I thought...</w:t>
      </w:r>
    </w:p>
    <w:p w:rsidR="00000000" w:rsidRDefault="00C82BB2">
      <w:pPr>
        <w:pStyle w:val="a4"/>
        <w:shd w:val="clear" w:color="auto" w:fill="auto"/>
        <w:spacing w:after="0" w:line="686" w:lineRule="exact"/>
        <w:ind w:left="20" w:firstLine="0"/>
        <w:jc w:val="both"/>
      </w:pPr>
      <w:r>
        <w:rPr>
          <w:rStyle w:val="1"/>
          <w:color w:val="000000"/>
          <w:lang w:eastAsia="en-US"/>
        </w:rPr>
        <w:t>To my mind ...</w:t>
      </w:r>
    </w:p>
    <w:p w:rsidR="00000000" w:rsidRDefault="00C82BB2">
      <w:pPr>
        <w:pStyle w:val="a4"/>
        <w:shd w:val="clear" w:color="auto" w:fill="auto"/>
        <w:spacing w:after="0" w:line="686" w:lineRule="exact"/>
        <w:ind w:left="20" w:firstLine="0"/>
        <w:jc w:val="both"/>
      </w:pPr>
      <w:r>
        <w:rPr>
          <w:rStyle w:val="1"/>
          <w:color w:val="000000"/>
          <w:lang w:eastAsia="en-US"/>
        </w:rPr>
        <w:t>It’s surprising ...</w:t>
      </w:r>
      <w:r>
        <w:br w:type="page"/>
      </w:r>
    </w:p>
    <w:p w:rsidR="00000000" w:rsidRDefault="00C82BB2">
      <w:pPr>
        <w:pStyle w:val="a4"/>
        <w:shd w:val="clear" w:color="auto" w:fill="auto"/>
        <w:tabs>
          <w:tab w:val="right" w:pos="6987"/>
        </w:tabs>
        <w:spacing w:after="0" w:line="485" w:lineRule="exact"/>
        <w:ind w:left="20" w:firstLine="0"/>
        <w:jc w:val="both"/>
      </w:pPr>
      <w:r>
        <w:rPr>
          <w:rStyle w:val="1"/>
          <w:color w:val="000000"/>
          <w:lang w:val="ru-RU"/>
        </w:rPr>
        <w:lastRenderedPageBreak/>
        <w:t xml:space="preserve">А - </w:t>
      </w:r>
      <w:r>
        <w:rPr>
          <w:rStyle w:val="1"/>
          <w:color w:val="000000"/>
          <w:lang w:eastAsia="en-US"/>
        </w:rPr>
        <w:t>Father</w:t>
      </w:r>
      <w:r>
        <w:rPr>
          <w:rStyle w:val="1"/>
          <w:color w:val="000000"/>
          <w:lang w:eastAsia="en-US"/>
        </w:rPr>
        <w:tab/>
        <w:t>G The book «Grapes of Wrath»</w:t>
      </w:r>
    </w:p>
    <w:p w:rsidR="00000000" w:rsidRDefault="00C82BB2">
      <w:pPr>
        <w:pStyle w:val="a4"/>
        <w:shd w:val="clear" w:color="auto" w:fill="auto"/>
        <w:tabs>
          <w:tab w:val="right" w:pos="6987"/>
        </w:tabs>
        <w:spacing w:after="0" w:line="485" w:lineRule="exact"/>
        <w:ind w:left="20" w:firstLine="0"/>
        <w:jc w:val="both"/>
      </w:pPr>
      <w:r>
        <w:rPr>
          <w:rStyle w:val="1"/>
          <w:color w:val="000000"/>
          <w:lang w:val="ru-RU"/>
        </w:rPr>
        <w:t xml:space="preserve">В </w:t>
      </w:r>
      <w:r>
        <w:rPr>
          <w:rStyle w:val="1"/>
          <w:color w:val="000000"/>
          <w:lang w:eastAsia="en-US"/>
        </w:rPr>
        <w:t>- Mother</w:t>
      </w:r>
      <w:r>
        <w:rPr>
          <w:rStyle w:val="1"/>
          <w:color w:val="000000"/>
          <w:lang w:eastAsia="en-US"/>
        </w:rPr>
        <w:tab/>
        <w:t>F Greenwich village and Stetler</w:t>
      </w:r>
    </w:p>
    <w:p w:rsidR="00000000" w:rsidRDefault="00C82BB2">
      <w:pPr>
        <w:pStyle w:val="a4"/>
        <w:shd w:val="clear" w:color="auto" w:fill="auto"/>
        <w:spacing w:after="0" w:line="485" w:lineRule="exact"/>
        <w:ind w:left="3260" w:firstLine="0"/>
        <w:jc w:val="left"/>
      </w:pPr>
      <w:r>
        <w:rPr>
          <w:rStyle w:val="1"/>
          <w:color w:val="000000"/>
          <w:lang w:eastAsia="en-US"/>
        </w:rPr>
        <w:t>F Independence Day</w:t>
      </w:r>
    </w:p>
    <w:p w:rsidR="00000000" w:rsidRDefault="00C82BB2">
      <w:pPr>
        <w:pStyle w:val="a4"/>
        <w:shd w:val="clear" w:color="auto" w:fill="auto"/>
        <w:spacing w:after="832" w:line="485" w:lineRule="exact"/>
        <w:ind w:left="3260" w:right="680" w:firstLine="0"/>
        <w:jc w:val="left"/>
      </w:pPr>
      <w:r>
        <w:rPr>
          <w:rStyle w:val="1"/>
          <w:color w:val="000000"/>
          <w:lang w:eastAsia="en-US"/>
        </w:rPr>
        <w:t xml:space="preserve">A the Statue of Liberty designed by F. Bartholdi </w:t>
      </w:r>
      <w:r>
        <w:rPr>
          <w:rStyle w:val="1"/>
          <w:color w:val="000000"/>
          <w:lang w:val="ru-RU"/>
        </w:rPr>
        <w:t xml:space="preserve">В </w:t>
      </w:r>
      <w:r>
        <w:rPr>
          <w:rStyle w:val="1"/>
          <w:color w:val="000000"/>
          <w:lang w:eastAsia="en-US"/>
        </w:rPr>
        <w:t>Impressions enriching their outlook F American culture differing ou</w:t>
      </w:r>
      <w:r>
        <w:rPr>
          <w:rStyle w:val="1"/>
          <w:color w:val="000000"/>
          <w:lang w:eastAsia="en-US"/>
        </w:rPr>
        <w:t xml:space="preserve">rs A The means of starting to the airport </w:t>
      </w:r>
      <w:r>
        <w:rPr>
          <w:rStyle w:val="1"/>
          <w:color w:val="000000"/>
          <w:lang w:val="ru-RU"/>
        </w:rPr>
        <w:t xml:space="preserve">В </w:t>
      </w:r>
      <w:r>
        <w:rPr>
          <w:rStyle w:val="1"/>
          <w:color w:val="000000"/>
          <w:lang w:eastAsia="en-US"/>
        </w:rPr>
        <w:t>About English courses</w:t>
      </w:r>
    </w:p>
    <w:p w:rsidR="00000000" w:rsidRDefault="00C82BB2">
      <w:pPr>
        <w:pStyle w:val="a4"/>
        <w:shd w:val="clear" w:color="auto" w:fill="auto"/>
        <w:spacing w:after="352" w:line="270" w:lineRule="exact"/>
        <w:ind w:left="20" w:firstLine="0"/>
        <w:jc w:val="both"/>
      </w:pPr>
      <w:r>
        <w:rPr>
          <w:rStyle w:val="1"/>
          <w:color w:val="000000"/>
          <w:lang w:eastAsia="en-US"/>
        </w:rPr>
        <w:t>Task: Write about the journey of the family to America.</w:t>
      </w:r>
    </w:p>
    <w:p w:rsidR="00000000" w:rsidRDefault="00C82BB2">
      <w:pPr>
        <w:pStyle w:val="a4"/>
        <w:shd w:val="clear" w:color="auto" w:fill="auto"/>
        <w:spacing w:after="1067" w:line="270" w:lineRule="exact"/>
        <w:ind w:left="780" w:firstLine="0"/>
        <w:jc w:val="left"/>
      </w:pPr>
      <w:r>
        <w:rPr>
          <w:rStyle w:val="1"/>
          <w:color w:val="000000"/>
          <w:lang w:eastAsia="en-US"/>
        </w:rPr>
        <w:t>Add some other material.</w:t>
      </w:r>
    </w:p>
    <w:p w:rsidR="00000000" w:rsidRDefault="00C82BB2">
      <w:pPr>
        <w:pStyle w:val="a4"/>
        <w:shd w:val="clear" w:color="auto" w:fill="auto"/>
        <w:spacing w:after="908" w:line="270" w:lineRule="exact"/>
        <w:ind w:left="3260" w:firstLine="0"/>
        <w:jc w:val="left"/>
      </w:pPr>
      <w:r>
        <w:rPr>
          <w:color w:val="000000"/>
          <w:u w:val="single"/>
          <w:lang w:eastAsia="en-US"/>
        </w:rPr>
        <w:t>Problem-solving situation</w:t>
      </w:r>
    </w:p>
    <w:p w:rsidR="00000000" w:rsidRDefault="00C82BB2">
      <w:pPr>
        <w:pStyle w:val="a4"/>
        <w:numPr>
          <w:ilvl w:val="0"/>
          <w:numId w:val="5"/>
        </w:numPr>
        <w:shd w:val="clear" w:color="auto" w:fill="auto"/>
        <w:tabs>
          <w:tab w:val="left" w:pos="748"/>
        </w:tabs>
        <w:spacing w:after="0" w:line="480" w:lineRule="exact"/>
        <w:ind w:left="780" w:right="60" w:hanging="380"/>
        <w:jc w:val="left"/>
      </w:pPr>
      <w:r>
        <w:rPr>
          <w:rStyle w:val="1"/>
          <w:color w:val="000000"/>
          <w:lang w:eastAsia="en-US"/>
        </w:rPr>
        <w:t>At camping in the forest at night you hear a strange noise outside.</w:t>
      </w:r>
      <w:r>
        <w:rPr>
          <w:rStyle w:val="1"/>
          <w:color w:val="000000"/>
          <w:lang w:eastAsia="en-US"/>
        </w:rPr>
        <w:t xml:space="preserve"> What you do?</w:t>
      </w:r>
    </w:p>
    <w:p w:rsidR="00000000" w:rsidRDefault="00C82BB2">
      <w:pPr>
        <w:pStyle w:val="a4"/>
        <w:numPr>
          <w:ilvl w:val="0"/>
          <w:numId w:val="5"/>
        </w:numPr>
        <w:shd w:val="clear" w:color="auto" w:fill="auto"/>
        <w:tabs>
          <w:tab w:val="left" w:pos="748"/>
        </w:tabs>
        <w:spacing w:after="0" w:line="480" w:lineRule="exact"/>
        <w:ind w:left="780" w:right="60" w:hanging="380"/>
        <w:jc w:val="left"/>
      </w:pPr>
      <w:r>
        <w:rPr>
          <w:rStyle w:val="1"/>
          <w:color w:val="000000"/>
          <w:lang w:eastAsia="en-US"/>
        </w:rPr>
        <w:t>Walking with your friend you see a light in the sky following you. What you do?</w:t>
      </w:r>
    </w:p>
    <w:p w:rsidR="00000000" w:rsidRDefault="00C82BB2">
      <w:pPr>
        <w:pStyle w:val="a4"/>
        <w:numPr>
          <w:ilvl w:val="0"/>
          <w:numId w:val="5"/>
        </w:numPr>
        <w:shd w:val="clear" w:color="auto" w:fill="auto"/>
        <w:tabs>
          <w:tab w:val="left" w:pos="748"/>
        </w:tabs>
        <w:spacing w:after="0" w:line="480" w:lineRule="exact"/>
        <w:ind w:left="780" w:right="60" w:hanging="380"/>
        <w:jc w:val="left"/>
      </w:pPr>
      <w:r>
        <w:rPr>
          <w:rStyle w:val="1"/>
          <w:color w:val="000000"/>
          <w:lang w:eastAsia="en-US"/>
        </w:rPr>
        <w:t>While watching a video at home you and your friend suddenly noticed the lights go out and you hear somebody opening the front door. What you do?</w:t>
      </w:r>
    </w:p>
    <w:p w:rsidR="00000000" w:rsidRDefault="00C82BB2">
      <w:pPr>
        <w:pStyle w:val="a4"/>
        <w:numPr>
          <w:ilvl w:val="0"/>
          <w:numId w:val="5"/>
        </w:numPr>
        <w:shd w:val="clear" w:color="auto" w:fill="auto"/>
        <w:tabs>
          <w:tab w:val="left" w:pos="748"/>
        </w:tabs>
        <w:spacing w:after="588" w:line="480" w:lineRule="exact"/>
        <w:ind w:left="780" w:right="60" w:hanging="380"/>
        <w:jc w:val="left"/>
      </w:pPr>
      <w:r>
        <w:rPr>
          <w:rStyle w:val="1"/>
          <w:color w:val="000000"/>
          <w:lang w:eastAsia="en-US"/>
        </w:rPr>
        <w:t>Durin</w:t>
      </w:r>
      <w:r>
        <w:rPr>
          <w:rStyle w:val="1"/>
          <w:color w:val="000000"/>
          <w:lang w:eastAsia="en-US"/>
        </w:rPr>
        <w:t>g along a deserted road you see an abandoned car at the side of the road and someone running away from it. What you do?</w:t>
      </w:r>
    </w:p>
    <w:p w:rsidR="00000000" w:rsidRDefault="00C82BB2">
      <w:pPr>
        <w:pStyle w:val="a4"/>
        <w:shd w:val="clear" w:color="auto" w:fill="auto"/>
        <w:spacing w:after="895" w:line="270" w:lineRule="exact"/>
        <w:ind w:left="780" w:firstLine="0"/>
        <w:jc w:val="left"/>
      </w:pPr>
      <w:r>
        <w:rPr>
          <w:rStyle w:val="1"/>
          <w:color w:val="000000"/>
          <w:lang w:val="ru-RU"/>
        </w:rPr>
        <w:t>Даются опорные слова.</w:t>
      </w:r>
    </w:p>
    <w:p w:rsidR="00000000" w:rsidRDefault="00C82BB2">
      <w:pPr>
        <w:pStyle w:val="a4"/>
        <w:shd w:val="clear" w:color="auto" w:fill="auto"/>
        <w:spacing w:after="0" w:line="485" w:lineRule="exact"/>
        <w:ind w:left="20" w:right="60" w:firstLine="0"/>
        <w:jc w:val="right"/>
      </w:pPr>
      <w:r>
        <w:rPr>
          <w:rStyle w:val="1"/>
          <w:color w:val="000000"/>
          <w:lang w:val="ru-RU"/>
        </w:rPr>
        <w:t>Ситуативная обусловленность характерна и для употребления монологических навыков, создается программа действий, ре</w:t>
      </w:r>
      <w:r>
        <w:rPr>
          <w:rStyle w:val="1"/>
          <w:color w:val="000000"/>
          <w:lang w:val="ru-RU"/>
        </w:rPr>
        <w:t>чевой реакции,</w:t>
      </w:r>
    </w:p>
    <w:p w:rsidR="00000000" w:rsidRDefault="00C82BB2">
      <w:pPr>
        <w:pStyle w:val="a4"/>
        <w:shd w:val="clear" w:color="auto" w:fill="auto"/>
        <w:spacing w:after="188" w:line="270" w:lineRule="exact"/>
        <w:ind w:left="20" w:firstLine="0"/>
        <w:jc w:val="left"/>
      </w:pPr>
      <w:r>
        <w:rPr>
          <w:rStyle w:val="1"/>
          <w:color w:val="000000"/>
          <w:lang w:val="ru-RU"/>
        </w:rPr>
        <w:t>На речевую активизацию может воздействовать такая ситуация:</w:t>
      </w:r>
    </w:p>
    <w:p w:rsidR="00000000" w:rsidRDefault="00C82BB2">
      <w:pPr>
        <w:pStyle w:val="a4"/>
        <w:shd w:val="clear" w:color="auto" w:fill="auto"/>
        <w:spacing w:after="679" w:line="480" w:lineRule="exact"/>
        <w:ind w:left="20" w:right="280" w:firstLine="320"/>
        <w:jc w:val="left"/>
      </w:pPr>
      <w:r>
        <w:rPr>
          <w:rStyle w:val="1"/>
          <w:color w:val="000000"/>
          <w:lang w:eastAsia="en-US"/>
        </w:rPr>
        <w:t xml:space="preserve">You are a London businessman travelling by car and wanting to catch a plane from Heathrow airport to New York at 12:20. You phone the clerk at the Hotel and ask him </w:t>
      </w:r>
      <w:r>
        <w:rPr>
          <w:rStyle w:val="1"/>
          <w:color w:val="000000"/>
          <w:lang w:eastAsia="en-US"/>
        </w:rPr>
        <w:lastRenderedPageBreak/>
        <w:t>(the receptionis</w:t>
      </w:r>
      <w:r>
        <w:rPr>
          <w:rStyle w:val="1"/>
          <w:color w:val="000000"/>
          <w:lang w:eastAsia="en-US"/>
        </w:rPr>
        <w:t>t) a room for him. The receptionist tells the man the sum for a room and other kind of services. You tell him the time our arrival to the airport. They thank each other.</w:t>
      </w:r>
    </w:p>
    <w:p w:rsidR="00000000" w:rsidRDefault="00C82BB2">
      <w:pPr>
        <w:pStyle w:val="a4"/>
        <w:shd w:val="clear" w:color="auto" w:fill="auto"/>
        <w:spacing w:after="0" w:line="682" w:lineRule="exact"/>
        <w:ind w:left="20" w:firstLine="0"/>
        <w:jc w:val="left"/>
      </w:pPr>
      <w:r>
        <w:rPr>
          <w:rStyle w:val="1"/>
          <w:color w:val="000000"/>
          <w:lang w:val="ru-RU"/>
        </w:rPr>
        <w:t>Даются опоры, также записываются некоторые словосочетания.</w:t>
      </w:r>
    </w:p>
    <w:p w:rsidR="00000000" w:rsidRDefault="00C82BB2">
      <w:pPr>
        <w:pStyle w:val="a4"/>
        <w:shd w:val="clear" w:color="auto" w:fill="auto"/>
        <w:spacing w:after="0" w:line="682" w:lineRule="exact"/>
        <w:ind w:left="20" w:firstLine="0"/>
        <w:jc w:val="left"/>
      </w:pPr>
      <w:r>
        <w:rPr>
          <w:rStyle w:val="1"/>
          <w:color w:val="000000"/>
          <w:lang w:eastAsia="en-US"/>
        </w:rPr>
        <w:t xml:space="preserve">Mr. </w:t>
      </w:r>
      <w:r>
        <w:rPr>
          <w:rStyle w:val="1"/>
          <w:color w:val="000000"/>
          <w:lang w:val="ru-RU"/>
        </w:rPr>
        <w:t xml:space="preserve">- </w:t>
      </w:r>
      <w:r>
        <w:rPr>
          <w:rStyle w:val="1"/>
          <w:color w:val="000000"/>
          <w:lang w:eastAsia="en-US"/>
        </w:rPr>
        <w:t>Hello. I am Mr. Brown.</w:t>
      </w:r>
    </w:p>
    <w:p w:rsidR="00000000" w:rsidRDefault="00C82BB2">
      <w:pPr>
        <w:pStyle w:val="a4"/>
        <w:shd w:val="clear" w:color="auto" w:fill="auto"/>
        <w:spacing w:after="0" w:line="682" w:lineRule="exact"/>
        <w:ind w:left="20" w:firstLine="0"/>
        <w:jc w:val="left"/>
      </w:pPr>
      <w:r>
        <w:rPr>
          <w:rStyle w:val="1"/>
          <w:color w:val="000000"/>
          <w:lang w:eastAsia="en-US"/>
        </w:rPr>
        <w:t>R. - Glad to meet you, Mr. Brown. What would you like?</w:t>
      </w:r>
    </w:p>
    <w:p w:rsidR="00000000" w:rsidRDefault="00C82BB2">
      <w:pPr>
        <w:pStyle w:val="a4"/>
        <w:shd w:val="clear" w:color="auto" w:fill="auto"/>
        <w:spacing w:after="0" w:line="682" w:lineRule="exact"/>
        <w:ind w:left="20" w:firstLine="0"/>
        <w:jc w:val="left"/>
      </w:pPr>
      <w:r>
        <w:rPr>
          <w:rStyle w:val="1"/>
          <w:color w:val="000000"/>
          <w:lang w:eastAsia="en-US"/>
        </w:rPr>
        <w:t>Mr. -1 need catching a plane to New York.</w:t>
      </w:r>
    </w:p>
    <w:p w:rsidR="00000000" w:rsidRDefault="00C82BB2">
      <w:pPr>
        <w:pStyle w:val="a4"/>
        <w:shd w:val="clear" w:color="auto" w:fill="auto"/>
        <w:spacing w:after="0" w:line="682" w:lineRule="exact"/>
        <w:ind w:left="20" w:firstLine="0"/>
        <w:jc w:val="left"/>
      </w:pPr>
      <w:r>
        <w:rPr>
          <w:rStyle w:val="1"/>
          <w:color w:val="000000"/>
          <w:lang w:eastAsia="en-US"/>
        </w:rPr>
        <w:t>R. - At what time does your plane start?</w:t>
      </w:r>
    </w:p>
    <w:p w:rsidR="00000000" w:rsidRDefault="00C82BB2">
      <w:pPr>
        <w:pStyle w:val="a4"/>
        <w:shd w:val="clear" w:color="auto" w:fill="auto"/>
        <w:spacing w:after="0" w:line="682" w:lineRule="exact"/>
        <w:ind w:left="20" w:firstLine="0"/>
        <w:jc w:val="left"/>
      </w:pPr>
      <w:r>
        <w:rPr>
          <w:rStyle w:val="1"/>
          <w:color w:val="000000"/>
          <w:lang w:eastAsia="en-US"/>
        </w:rPr>
        <w:t>Mr.-At 10:20.</w:t>
      </w:r>
    </w:p>
    <w:p w:rsidR="00000000" w:rsidRDefault="00C82BB2">
      <w:pPr>
        <w:pStyle w:val="a4"/>
        <w:shd w:val="clear" w:color="auto" w:fill="auto"/>
        <w:spacing w:after="0" w:line="682" w:lineRule="exact"/>
        <w:ind w:left="20" w:firstLine="0"/>
        <w:jc w:val="left"/>
      </w:pPr>
      <w:r>
        <w:rPr>
          <w:rStyle w:val="1"/>
          <w:color w:val="000000"/>
          <w:lang w:eastAsia="en-US"/>
        </w:rPr>
        <w:t>R. - All right. By what will you travel to the custom-house?</w:t>
      </w:r>
    </w:p>
    <w:p w:rsidR="00000000" w:rsidRDefault="00C82BB2">
      <w:pPr>
        <w:rPr>
          <w:color w:val="auto"/>
          <w:lang w:eastAsia="ru-RU"/>
        </w:rPr>
      </w:pPr>
    </w:p>
    <w:p w:rsidR="00000000" w:rsidRDefault="00C82BB2">
      <w:pPr>
        <w:pStyle w:val="a4"/>
        <w:shd w:val="clear" w:color="auto" w:fill="auto"/>
        <w:spacing w:after="0" w:line="682" w:lineRule="exact"/>
        <w:ind w:left="20" w:firstLine="0"/>
        <w:jc w:val="left"/>
      </w:pPr>
      <w:r>
        <w:rPr>
          <w:rStyle w:val="1"/>
          <w:color w:val="000000"/>
          <w:lang w:eastAsia="en-US"/>
        </w:rPr>
        <w:t>Mr. - By car. Will you give me a phone, breakfast, washing car?</w:t>
      </w:r>
    </w:p>
    <w:p w:rsidR="00000000" w:rsidRDefault="00C82BB2">
      <w:pPr>
        <w:pStyle w:val="a4"/>
        <w:shd w:val="clear" w:color="auto" w:fill="auto"/>
        <w:spacing w:after="0" w:line="682" w:lineRule="exact"/>
        <w:ind w:left="20" w:firstLine="0"/>
        <w:jc w:val="left"/>
      </w:pPr>
      <w:r>
        <w:rPr>
          <w:rStyle w:val="1"/>
          <w:color w:val="000000"/>
          <w:lang w:eastAsia="en-US"/>
        </w:rPr>
        <w:t>R. - You’ll have all the necessary services when will you arrive to our Hotel?</w:t>
      </w:r>
    </w:p>
    <w:p w:rsidR="00000000" w:rsidRDefault="00C82BB2">
      <w:pPr>
        <w:pStyle w:val="a4"/>
        <w:shd w:val="clear" w:color="auto" w:fill="auto"/>
        <w:spacing w:after="0" w:line="682" w:lineRule="exact"/>
        <w:ind w:left="20" w:firstLine="0"/>
        <w:jc w:val="left"/>
      </w:pPr>
      <w:r>
        <w:rPr>
          <w:rStyle w:val="1"/>
          <w:color w:val="000000"/>
          <w:lang w:eastAsia="en-US"/>
        </w:rPr>
        <w:t>Mr. - At 22 o’clock. How much will the services cost?</w:t>
      </w:r>
    </w:p>
    <w:p w:rsidR="00000000" w:rsidRDefault="00C82BB2">
      <w:pPr>
        <w:pStyle w:val="a4"/>
        <w:shd w:val="clear" w:color="auto" w:fill="auto"/>
        <w:spacing w:after="0" w:line="682" w:lineRule="exact"/>
        <w:ind w:left="20" w:firstLine="0"/>
        <w:jc w:val="left"/>
      </w:pPr>
      <w:r>
        <w:rPr>
          <w:rStyle w:val="1"/>
          <w:color w:val="000000"/>
          <w:lang w:eastAsia="en-US"/>
        </w:rPr>
        <w:t>R. - Not more than two hundred dollars.</w:t>
      </w:r>
    </w:p>
    <w:p w:rsidR="00000000" w:rsidRDefault="00C82BB2">
      <w:pPr>
        <w:pStyle w:val="a4"/>
        <w:shd w:val="clear" w:color="auto" w:fill="auto"/>
        <w:spacing w:after="0" w:line="682" w:lineRule="exact"/>
        <w:ind w:left="20" w:firstLine="0"/>
        <w:jc w:val="left"/>
      </w:pPr>
      <w:r>
        <w:rPr>
          <w:rStyle w:val="1"/>
          <w:color w:val="000000"/>
          <w:lang w:eastAsia="en-US"/>
        </w:rPr>
        <w:t>Mr. - Thank you. Ti</w:t>
      </w:r>
      <w:r>
        <w:rPr>
          <w:rStyle w:val="1"/>
          <w:color w:val="000000"/>
          <w:lang w:eastAsia="en-US"/>
        </w:rPr>
        <w:t>ll evening.</w:t>
      </w:r>
    </w:p>
    <w:p w:rsidR="00000000" w:rsidRDefault="00C82BB2">
      <w:pPr>
        <w:pStyle w:val="a4"/>
        <w:shd w:val="clear" w:color="auto" w:fill="auto"/>
        <w:spacing w:after="0" w:line="682" w:lineRule="exact"/>
        <w:ind w:left="20" w:firstLine="0"/>
        <w:jc w:val="left"/>
        <w:sectPr w:rsidR="00000000">
          <w:type w:val="continuous"/>
          <w:pgSz w:w="11909" w:h="16838"/>
          <w:pgMar w:top="1295" w:right="1074" w:bottom="1060" w:left="1074" w:header="0" w:footer="3" w:gutter="106"/>
          <w:cols w:space="720"/>
          <w:noEndnote/>
          <w:docGrid w:linePitch="360"/>
        </w:sectPr>
      </w:pPr>
      <w:r>
        <w:rPr>
          <w:rStyle w:val="1"/>
          <w:color w:val="000000"/>
          <w:lang w:eastAsia="en-US"/>
        </w:rPr>
        <w:t>R. - Good travelling by car.</w:t>
      </w:r>
    </w:p>
    <w:p w:rsidR="00000000" w:rsidRDefault="00C82BB2">
      <w:pPr>
        <w:pStyle w:val="a4"/>
        <w:shd w:val="clear" w:color="auto" w:fill="auto"/>
        <w:spacing w:after="0" w:line="270" w:lineRule="exact"/>
        <w:ind w:firstLine="0"/>
        <w:jc w:val="left"/>
        <w:sectPr w:rsidR="00000000">
          <w:pgSz w:w="11909" w:h="16838"/>
          <w:pgMar w:top="1370" w:right="4051" w:bottom="1370" w:left="6053" w:header="0" w:footer="3" w:gutter="0"/>
          <w:cols w:space="720"/>
          <w:noEndnote/>
          <w:docGrid w:linePitch="360"/>
        </w:sectPr>
      </w:pPr>
      <w:r>
        <w:rPr>
          <w:noProof/>
          <w:lang w:val="ru-RU"/>
        </w:rPr>
        <w:lastRenderedPageBreak/>
        <mc:AlternateContent>
          <mc:Choice Requires="wps">
            <w:drawing>
              <wp:anchor distT="0" distB="0" distL="63500" distR="63500" simplePos="0" relativeHeight="251664384" behindDoc="1" locked="0" layoutInCell="1" allowOverlap="1">
                <wp:simplePos x="0" y="0"/>
                <wp:positionH relativeFrom="margin">
                  <wp:posOffset>-3060065</wp:posOffset>
                </wp:positionH>
                <wp:positionV relativeFrom="paragraph">
                  <wp:posOffset>-6985</wp:posOffset>
                </wp:positionV>
                <wp:extent cx="854710" cy="165100"/>
                <wp:effectExtent l="0" t="2540" r="0" b="3810"/>
                <wp:wrapSquare wrapText="bothSides"/>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71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a4"/>
                              <w:shd w:val="clear" w:color="auto" w:fill="auto"/>
                              <w:spacing w:after="0" w:line="260" w:lineRule="exact"/>
                              <w:ind w:firstLine="0"/>
                              <w:jc w:val="left"/>
                            </w:pPr>
                            <w:r>
                              <w:rPr>
                                <w:rStyle w:val="Exact1"/>
                                <w:spacing w:val="0"/>
                                <w:lang w:eastAsia="en-US"/>
                              </w:rPr>
                              <w:t>Mr. Brown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margin-left:-240.95pt;margin-top:-.55pt;width:67.3pt;height:13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" filled="f" stroked="f">
                <v:textbox style="mso-fit-shape-to-text:t" inset="0,0,0,0">
                  <w:txbxContent>
                    <w:p w:rsidR="00000000" w:rsidRDefault="00C82BB2">
                      <w:pPr>
                        <w:pStyle w:val="a4"/>
                        <w:shd w:val="clear" w:color="auto" w:fill="auto"/>
                        <w:spacing w:after="0" w:line="260" w:lineRule="exact"/>
                        <w:ind w:firstLine="0"/>
                        <w:jc w:val="left"/>
                      </w:pPr>
                      <w:r>
                        <w:rPr>
                          <w:rStyle w:val="Exact1"/>
                          <w:spacing w:val="0"/>
                          <w:lang w:eastAsia="en-US"/>
                        </w:rPr>
                        <w:t>Mr. Brown</w:t>
                      </w:r>
                    </w:p>
                  </w:txbxContent>
                </v:textbox>
                <w10:wrap type="square" anchorx="margin"/>
              </v:shape>
            </w:pict>
          </mc:Fallback>
        </mc:AlternateContent>
      </w:r>
      <w:r>
        <w:rPr>
          <w:color w:val="000000"/>
          <w:u w:val="single"/>
          <w:lang w:eastAsia="en-US"/>
        </w:rPr>
        <w:t>Receptionist</w:t>
      </w:r>
    </w:p>
    <w:p w:rsidR="00000000" w:rsidRDefault="00C82BB2">
      <w:pPr>
        <w:pStyle w:val="a4"/>
        <w:shd w:val="clear" w:color="auto" w:fill="auto"/>
        <w:spacing w:after="652" w:line="270" w:lineRule="exact"/>
        <w:ind w:left="20" w:firstLine="0"/>
        <w:jc w:val="left"/>
      </w:pPr>
      <w:r>
        <w:rPr>
          <w:rStyle w:val="1"/>
          <w:color w:val="000000"/>
          <w:lang w:eastAsia="en-US"/>
        </w:rPr>
        <w:lastRenderedPageBreak/>
        <w:t>Greeting</w:t>
      </w:r>
    </w:p>
    <w:p w:rsidR="00000000" w:rsidRDefault="00C82BB2">
      <w:pPr>
        <w:pStyle w:val="a4"/>
        <w:shd w:val="clear" w:color="auto" w:fill="auto"/>
        <w:spacing w:after="172" w:line="270" w:lineRule="exact"/>
        <w:ind w:left="20" w:firstLine="0"/>
        <w:jc w:val="left"/>
      </w:pPr>
      <w:r>
        <w:rPr>
          <w:color w:val="000000"/>
          <w:u w:val="single"/>
          <w:lang w:eastAsia="en-US"/>
        </w:rPr>
        <w:t>Information</w:t>
      </w:r>
    </w:p>
    <w:p w:rsidR="00000000" w:rsidRDefault="00C82BB2">
      <w:pPr>
        <w:pStyle w:val="a4"/>
        <w:shd w:val="clear" w:color="auto" w:fill="auto"/>
        <w:spacing w:after="484" w:line="270" w:lineRule="exact"/>
        <w:ind w:left="20" w:firstLine="0"/>
        <w:jc w:val="left"/>
      </w:pPr>
      <w:r>
        <w:rPr>
          <w:rStyle w:val="1"/>
          <w:color w:val="000000"/>
          <w:lang w:eastAsia="en-US"/>
        </w:rPr>
        <w:t>need to catch a plane to New York</w:t>
      </w:r>
    </w:p>
    <w:p w:rsidR="00000000" w:rsidRDefault="00C82BB2">
      <w:pPr>
        <w:pStyle w:val="a4"/>
        <w:shd w:val="clear" w:color="auto" w:fill="auto"/>
        <w:spacing w:after="0" w:line="480" w:lineRule="exact"/>
        <w:ind w:left="20" w:firstLine="0"/>
        <w:jc w:val="left"/>
      </w:pPr>
      <w:r>
        <w:rPr>
          <w:color w:val="000000"/>
          <w:u w:val="single"/>
          <w:lang w:eastAsia="en-US"/>
        </w:rPr>
        <w:t>Information</w:t>
      </w:r>
      <w:r>
        <w:rPr>
          <w:rStyle w:val="1"/>
          <w:color w:val="000000"/>
          <w:lang w:eastAsia="en-US"/>
        </w:rPr>
        <w:t xml:space="preserve"> at </w:t>
      </w:r>
    </w:p>
    <w:p w:rsidR="00000000" w:rsidRDefault="00C82BB2">
      <w:pPr>
        <w:pStyle w:val="a4"/>
        <w:shd w:val="clear" w:color="auto" w:fill="auto"/>
        <w:spacing w:after="420" w:line="485" w:lineRule="exact"/>
        <w:ind w:left="20" w:firstLine="0"/>
        <w:jc w:val="left"/>
      </w:pPr>
      <w:r>
        <w:rPr>
          <w:rStyle w:val="1"/>
          <w:color w:val="000000"/>
          <w:lang w:eastAsia="en-US"/>
        </w:rPr>
        <w:t>I would like a shower, a phone, washing my car</w:t>
      </w:r>
    </w:p>
    <w:p w:rsidR="00000000" w:rsidRDefault="00C82BB2">
      <w:pPr>
        <w:pStyle w:val="a4"/>
        <w:shd w:val="clear" w:color="auto" w:fill="auto"/>
        <w:spacing w:after="592" w:line="485" w:lineRule="exact"/>
        <w:ind w:left="20" w:firstLine="0"/>
        <w:jc w:val="left"/>
      </w:pPr>
      <w:r>
        <w:rPr>
          <w:color w:val="000000"/>
          <w:u w:val="single"/>
          <w:lang w:eastAsia="en-US"/>
        </w:rPr>
        <w:t>Information</w:t>
      </w:r>
      <w:r>
        <w:rPr>
          <w:rStyle w:val="1"/>
          <w:color w:val="000000"/>
          <w:lang w:eastAsia="en-US"/>
        </w:rPr>
        <w:t xml:space="preserve"> by 22 o’clock</w:t>
      </w:r>
    </w:p>
    <w:p w:rsidR="00000000" w:rsidRDefault="00C82BB2">
      <w:pPr>
        <w:pStyle w:val="a4"/>
        <w:shd w:val="clear" w:color="auto" w:fill="auto"/>
        <w:spacing w:after="167" w:line="270" w:lineRule="exact"/>
        <w:ind w:left="20" w:firstLine="0"/>
        <w:jc w:val="left"/>
      </w:pPr>
      <w:r>
        <w:rPr>
          <w:color w:val="000000"/>
          <w:u w:val="single"/>
          <w:lang w:eastAsia="en-US"/>
        </w:rPr>
        <w:t>Asking</w:t>
      </w:r>
    </w:p>
    <w:p w:rsidR="00000000" w:rsidRDefault="00C82BB2">
      <w:pPr>
        <w:pStyle w:val="a4"/>
        <w:shd w:val="clear" w:color="auto" w:fill="auto"/>
        <w:spacing w:after="258" w:line="270" w:lineRule="exact"/>
        <w:ind w:left="20" w:firstLine="0"/>
        <w:jc w:val="left"/>
      </w:pPr>
      <w:r>
        <w:rPr>
          <w:rStyle w:val="1"/>
          <w:color w:val="000000"/>
          <w:lang w:eastAsia="en-US"/>
        </w:rPr>
        <w:t>How much will your services cost?</w:t>
      </w:r>
    </w:p>
    <w:p w:rsidR="00000000" w:rsidRDefault="00C82BB2">
      <w:pPr>
        <w:rPr>
          <w:color w:val="auto"/>
          <w:lang w:eastAsia="ru-RU"/>
        </w:rPr>
      </w:pPr>
    </w:p>
    <w:p w:rsidR="00000000" w:rsidRDefault="00C82BB2">
      <w:pPr>
        <w:pStyle w:val="a4"/>
        <w:shd w:val="clear" w:color="auto" w:fill="auto"/>
        <w:spacing w:after="652" w:line="270" w:lineRule="exact"/>
        <w:ind w:left="20" w:firstLine="0"/>
        <w:jc w:val="left"/>
      </w:pPr>
      <w:r>
        <w:rPr>
          <w:rStyle w:val="1"/>
          <w:color w:val="000000"/>
          <w:lang w:eastAsia="en-US"/>
        </w:rPr>
        <w:t>Greeting</w:t>
      </w:r>
    </w:p>
    <w:p w:rsidR="00000000" w:rsidRDefault="00C82BB2">
      <w:pPr>
        <w:pStyle w:val="a4"/>
        <w:shd w:val="clear" w:color="auto" w:fill="auto"/>
        <w:spacing w:after="167" w:line="270" w:lineRule="exact"/>
        <w:ind w:left="20" w:firstLine="0"/>
        <w:jc w:val="left"/>
      </w:pPr>
      <w:r>
        <w:rPr>
          <w:color w:val="000000"/>
          <w:u w:val="single"/>
          <w:lang w:eastAsia="en-US"/>
        </w:rPr>
        <w:lastRenderedPageBreak/>
        <w:t>Asking</w:t>
      </w:r>
    </w:p>
    <w:p w:rsidR="00000000" w:rsidRDefault="00C82BB2">
      <w:pPr>
        <w:pStyle w:val="a4"/>
        <w:shd w:val="clear" w:color="auto" w:fill="auto"/>
        <w:spacing w:after="1132" w:line="270" w:lineRule="exact"/>
        <w:ind w:left="20" w:firstLine="0"/>
        <w:jc w:val="left"/>
      </w:pPr>
      <w:r>
        <w:rPr>
          <w:rStyle w:val="1"/>
          <w:color w:val="000000"/>
          <w:lang w:eastAsia="en-US"/>
        </w:rPr>
        <w:t>At what time does your plane start?</w:t>
      </w:r>
    </w:p>
    <w:p w:rsidR="00000000" w:rsidRDefault="00C82BB2">
      <w:pPr>
        <w:pStyle w:val="a4"/>
        <w:shd w:val="clear" w:color="auto" w:fill="auto"/>
        <w:spacing w:after="3052" w:line="270" w:lineRule="exact"/>
        <w:ind w:left="20" w:firstLine="0"/>
        <w:jc w:val="left"/>
      </w:pPr>
      <w:r>
        <w:rPr>
          <w:rStyle w:val="1"/>
          <w:color w:val="000000"/>
          <w:lang w:eastAsia="en-US"/>
        </w:rPr>
        <w:t>When will you arrive in the hotel?</w:t>
      </w:r>
    </w:p>
    <w:p w:rsidR="00000000" w:rsidRDefault="00C82BB2">
      <w:pPr>
        <w:pStyle w:val="a4"/>
        <w:shd w:val="clear" w:color="auto" w:fill="auto"/>
        <w:spacing w:after="167" w:line="270" w:lineRule="exact"/>
        <w:ind w:left="20" w:firstLine="0"/>
        <w:jc w:val="left"/>
      </w:pPr>
      <w:r>
        <w:rPr>
          <w:color w:val="000000"/>
          <w:u w:val="single"/>
          <w:lang w:eastAsia="en-US"/>
        </w:rPr>
        <w:t>Information</w:t>
      </w:r>
    </w:p>
    <w:p w:rsidR="00000000" w:rsidRDefault="00C82BB2">
      <w:pPr>
        <w:pStyle w:val="a4"/>
        <w:shd w:val="clear" w:color="auto" w:fill="auto"/>
        <w:spacing w:after="186" w:line="270" w:lineRule="exact"/>
        <w:ind w:left="20" w:firstLine="0"/>
        <w:jc w:val="left"/>
      </w:pPr>
      <w:r>
        <w:rPr>
          <w:rStyle w:val="1"/>
          <w:color w:val="000000"/>
          <w:lang w:eastAsia="en-US"/>
        </w:rPr>
        <w:t>Not more than two hundred dollars</w:t>
      </w:r>
    </w:p>
    <w:p w:rsidR="00000000" w:rsidRDefault="00C82BB2">
      <w:pPr>
        <w:rPr>
          <w:color w:val="auto"/>
          <w:lang w:eastAsia="ru-RU"/>
        </w:rPr>
        <w:sectPr w:rsidR="00000000">
          <w:type w:val="continuous"/>
          <w:pgSz w:w="11909" w:h="16838"/>
          <w:pgMar w:top="1370" w:right="1849" w:bottom="1370" w:left="1239" w:header="0" w:footer="3" w:gutter="0"/>
          <w:cols w:num="2" w:space="720" w:equalWidth="0">
            <w:col w:w="4555" w:space="259"/>
            <w:col w:w="4008"/>
          </w:cols>
          <w:noEndnote/>
          <w:docGrid w:linePitch="360"/>
        </w:sectPr>
      </w:pP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spacing w:line="240" w:lineRule="exact"/>
        <w:rPr>
          <w:color w:val="auto"/>
          <w:sz w:val="19"/>
          <w:szCs w:val="19"/>
          <w:lang w:eastAsia="ru-RU"/>
        </w:rPr>
      </w:pPr>
    </w:p>
    <w:p w:rsidR="00000000" w:rsidRDefault="00C82BB2">
      <w:pPr>
        <w:spacing w:before="59" w:after="59" w:line="240" w:lineRule="exact"/>
        <w:rPr>
          <w:color w:val="auto"/>
          <w:sz w:val="19"/>
          <w:szCs w:val="19"/>
          <w:lang w:eastAsia="ru-RU"/>
        </w:rPr>
      </w:pPr>
    </w:p>
    <w:p w:rsidR="00000000" w:rsidRDefault="00C82BB2">
      <w:pPr>
        <w:rPr>
          <w:color w:val="auto"/>
          <w:sz w:val="2"/>
          <w:szCs w:val="2"/>
          <w:lang w:eastAsia="ru-RU"/>
        </w:rPr>
        <w:sectPr w:rsidR="00000000">
          <w:type w:val="continuous"/>
          <w:pgSz w:w="11909" w:h="16838"/>
          <w:pgMar w:top="0" w:right="0" w:bottom="0" w:left="0" w:header="0" w:footer="3" w:gutter="0"/>
          <w:cols w:space="720"/>
          <w:noEndnote/>
          <w:docGrid w:linePitch="360"/>
        </w:sectPr>
      </w:pPr>
    </w:p>
    <w:p w:rsidR="00000000" w:rsidRDefault="00C82BB2">
      <w:pPr>
        <w:pStyle w:val="a4"/>
        <w:shd w:val="clear" w:color="auto" w:fill="auto"/>
        <w:spacing w:after="895" w:line="270" w:lineRule="exact"/>
        <w:ind w:right="120" w:firstLine="0"/>
      </w:pPr>
      <w:r>
        <w:rPr>
          <w:rStyle w:val="1"/>
          <w:color w:val="000000"/>
          <w:lang w:val="ru-RU"/>
        </w:rPr>
        <w:lastRenderedPageBreak/>
        <w:t>Методика работы</w:t>
      </w:r>
    </w:p>
    <w:p w:rsidR="00000000" w:rsidRDefault="00C82BB2">
      <w:pPr>
        <w:pStyle w:val="a4"/>
        <w:shd w:val="clear" w:color="auto" w:fill="auto"/>
        <w:spacing w:after="176" w:line="485" w:lineRule="exact"/>
        <w:ind w:right="20" w:firstLine="340"/>
        <w:jc w:val="both"/>
      </w:pPr>
      <w:r>
        <w:rPr>
          <w:rStyle w:val="1"/>
          <w:color w:val="000000"/>
          <w:lang w:val="ru-RU"/>
        </w:rPr>
        <w:t>Перевод некоторых фраз из беседы, запись опорных слов. Тренировочные упражнения. Запись опорных слов, разговорных формул, чтение диалога по монитору за учителем (хором, индивидуально). Вопросы учителя о мнениях д</w:t>
      </w:r>
      <w:r>
        <w:rPr>
          <w:rStyle w:val="1"/>
          <w:color w:val="000000"/>
          <w:lang w:val="ru-RU"/>
        </w:rPr>
        <w:t>етей, об их отношении к жизни, людям, природе.</w:t>
      </w:r>
    </w:p>
    <w:p w:rsidR="00000000" w:rsidRDefault="00C82BB2">
      <w:pPr>
        <w:pStyle w:val="a4"/>
        <w:shd w:val="clear" w:color="auto" w:fill="auto"/>
        <w:spacing w:after="0" w:line="490" w:lineRule="exact"/>
        <w:ind w:right="20" w:firstLine="340"/>
        <w:jc w:val="both"/>
        <w:sectPr w:rsidR="00000000">
          <w:type w:val="continuous"/>
          <w:pgSz w:w="11909" w:h="16838"/>
          <w:pgMar w:top="1370" w:right="1229" w:bottom="1370" w:left="1267" w:header="0" w:footer="3" w:gutter="0"/>
          <w:cols w:space="720"/>
          <w:noEndnote/>
          <w:docGrid w:linePitch="360"/>
        </w:sectPr>
      </w:pPr>
      <w:r>
        <w:rPr>
          <w:rStyle w:val="1"/>
          <w:color w:val="000000"/>
          <w:lang w:val="ru-RU"/>
        </w:rPr>
        <w:t>Передача содержания полилога учителем. Распределение ролей, время для осознания своих представлений.</w:t>
      </w:r>
    </w:p>
    <w:p w:rsidR="00000000" w:rsidRDefault="00C82BB2">
      <w:pPr>
        <w:pStyle w:val="a4"/>
        <w:shd w:val="clear" w:color="auto" w:fill="auto"/>
        <w:spacing w:after="136" w:line="270" w:lineRule="exact"/>
        <w:ind w:left="40" w:firstLine="0"/>
        <w:jc w:val="both"/>
      </w:pPr>
      <w:r>
        <w:rPr>
          <w:rStyle w:val="1"/>
          <w:color w:val="000000"/>
          <w:lang w:eastAsia="en-US"/>
        </w:rPr>
        <w:lastRenderedPageBreak/>
        <w:t>Because there are colorful leaves, gay flowers.</w:t>
      </w:r>
    </w:p>
    <w:p w:rsidR="00000000" w:rsidRDefault="00C82BB2">
      <w:pPr>
        <w:pStyle w:val="a4"/>
        <w:shd w:val="clear" w:color="auto" w:fill="auto"/>
        <w:spacing w:after="762" w:line="270" w:lineRule="exact"/>
        <w:ind w:left="40" w:firstLine="0"/>
        <w:jc w:val="both"/>
      </w:pPr>
      <w:r>
        <w:rPr>
          <w:rStyle w:val="1"/>
          <w:color w:val="000000"/>
          <w:lang w:eastAsia="en-US"/>
        </w:rPr>
        <w:t>What else can watch in nature?</w:t>
      </w:r>
    </w:p>
    <w:p w:rsidR="00000000" w:rsidRDefault="00C82BB2">
      <w:pPr>
        <w:pStyle w:val="a4"/>
        <w:shd w:val="clear" w:color="auto" w:fill="auto"/>
        <w:spacing w:after="68" w:line="270" w:lineRule="exact"/>
        <w:ind w:left="40" w:firstLine="0"/>
        <w:jc w:val="both"/>
      </w:pPr>
      <w:r>
        <w:rPr>
          <w:rStyle w:val="1"/>
          <w:color w:val="000000"/>
          <w:lang w:val="ru-RU"/>
        </w:rPr>
        <w:t>Си</w:t>
      </w:r>
      <w:r>
        <w:rPr>
          <w:rStyle w:val="1"/>
          <w:color w:val="000000"/>
          <w:lang w:val="ru-RU"/>
        </w:rPr>
        <w:t>туация:</w:t>
      </w:r>
    </w:p>
    <w:p w:rsidR="00000000" w:rsidRDefault="00C82BB2">
      <w:pPr>
        <w:rPr>
          <w:color w:val="auto"/>
          <w:lang w:eastAsia="ru-RU"/>
        </w:rPr>
      </w:pPr>
    </w:p>
    <w:p w:rsidR="00000000" w:rsidRDefault="00C82BB2">
      <w:pPr>
        <w:pStyle w:val="a4"/>
        <w:shd w:val="clear" w:color="auto" w:fill="auto"/>
        <w:spacing w:after="441" w:line="270" w:lineRule="exact"/>
        <w:ind w:left="40" w:firstLine="0"/>
        <w:jc w:val="both"/>
      </w:pPr>
      <w:r>
        <w:rPr>
          <w:rStyle w:val="1"/>
          <w:color w:val="000000"/>
          <w:lang w:val="ru-RU"/>
        </w:rPr>
        <w:t>Английская щкольница Ве</w:t>
      </w:r>
      <w:r>
        <w:rPr>
          <w:rStyle w:val="1"/>
          <w:color w:val="000000"/>
          <w:lang w:eastAsia="en-US"/>
        </w:rPr>
        <w:t>tty</w:t>
      </w:r>
      <w:r>
        <w:rPr>
          <w:rStyle w:val="1"/>
          <w:color w:val="000000"/>
          <w:lang w:val="ru-RU"/>
        </w:rPr>
        <w:t xml:space="preserve"> рассказывает о Стрэ</w:t>
      </w:r>
      <w:r>
        <w:rPr>
          <w:color w:val="000000"/>
          <w:u w:val="single"/>
          <w:lang w:val="ru-RU"/>
        </w:rPr>
        <w:t>тфорде с иллюс</w:t>
      </w:r>
      <w:r>
        <w:rPr>
          <w:rStyle w:val="1"/>
          <w:color w:val="000000"/>
          <w:lang w:val="ru-RU"/>
        </w:rPr>
        <w:t>трациями.</w:t>
      </w:r>
    </w:p>
    <w:p w:rsidR="00000000" w:rsidRDefault="00C82BB2">
      <w:pPr>
        <w:rPr>
          <w:color w:val="auto"/>
          <w:lang w:eastAsia="ru-RU"/>
        </w:rPr>
      </w:pPr>
    </w:p>
    <w:p w:rsidR="00000000" w:rsidRDefault="00C82BB2">
      <w:pPr>
        <w:rPr>
          <w:color w:val="auto"/>
          <w:lang w:eastAsia="ru-RU"/>
        </w:rPr>
      </w:pPr>
    </w:p>
    <w:p w:rsidR="00000000" w:rsidRDefault="00C82BB2">
      <w:pPr>
        <w:pStyle w:val="a4"/>
        <w:shd w:val="clear" w:color="auto" w:fill="auto"/>
        <w:tabs>
          <w:tab w:val="left" w:pos="5738"/>
          <w:tab w:val="left" w:pos="7917"/>
        </w:tabs>
        <w:spacing w:after="988" w:line="485" w:lineRule="exact"/>
        <w:ind w:left="40" w:right="400" w:firstLine="340"/>
        <w:jc w:val="left"/>
      </w:pPr>
      <w:r>
        <w:rPr>
          <w:rStyle w:val="1"/>
          <w:color w:val="000000"/>
          <w:lang w:eastAsia="en-US"/>
        </w:rPr>
        <w:t>Stratford-on-Avon is a</w:t>
      </w:r>
      <w:r>
        <w:rPr>
          <w:rStyle w:val="1"/>
          <w:color w:val="000000"/>
          <w:lang w:val="ru-RU"/>
        </w:rPr>
        <w:t xml:space="preserve"> </w:t>
      </w:r>
      <w:r>
        <w:rPr>
          <w:rStyle w:val="1"/>
          <w:color w:val="000000"/>
          <w:lang w:eastAsia="en-US"/>
        </w:rPr>
        <w:t>Centre of England. It’s history is connected with William Shakespeare. This is Shakespeare’s birthplace. We can see Grammar School which the</w:t>
      </w:r>
      <w:r>
        <w:rPr>
          <w:rStyle w:val="1"/>
          <w:color w:val="000000"/>
          <w:lang w:eastAsia="en-US"/>
        </w:rPr>
        <w:t xml:space="preserve"> poet visited. In the town there is a monument to the great poet. I’d like to visit to this town. </w:t>
      </w:r>
    </w:p>
    <w:p w:rsidR="00000000" w:rsidRDefault="00C82BB2">
      <w:pPr>
        <w:pStyle w:val="a4"/>
        <w:shd w:val="clear" w:color="auto" w:fill="auto"/>
        <w:tabs>
          <w:tab w:val="left" w:pos="5738"/>
        </w:tabs>
        <w:spacing w:after="108" w:line="300" w:lineRule="exact"/>
        <w:ind w:left="40" w:firstLine="0"/>
        <w:jc w:val="both"/>
      </w:pPr>
      <w:r>
        <w:rPr>
          <w:rStyle w:val="1"/>
          <w:color w:val="000000"/>
          <w:lang w:val="ru-RU"/>
        </w:rPr>
        <w:t xml:space="preserve">Кружковцы задают вопросы </w:t>
      </w:r>
      <w:r>
        <w:rPr>
          <w:rStyle w:val="1"/>
          <w:color w:val="000000"/>
          <w:lang w:eastAsia="en-US"/>
        </w:rPr>
        <w:t>Betty:</w:t>
      </w:r>
      <w:r>
        <w:rPr>
          <w:rStyle w:val="1"/>
          <w:color w:val="000000"/>
          <w:lang w:eastAsia="en-US"/>
        </w:rPr>
        <w:tab/>
      </w:r>
    </w:p>
    <w:p w:rsidR="00000000" w:rsidRDefault="00C82BB2">
      <w:pPr>
        <w:rPr>
          <w:color w:val="auto"/>
          <w:lang w:eastAsia="ru-RU"/>
        </w:rPr>
      </w:pPr>
    </w:p>
    <w:p w:rsidR="00000000" w:rsidRDefault="00C82BB2">
      <w:pPr>
        <w:pStyle w:val="a4"/>
        <w:shd w:val="clear" w:color="auto" w:fill="auto"/>
        <w:tabs>
          <w:tab w:val="left" w:pos="6438"/>
        </w:tabs>
        <w:spacing w:after="0" w:line="682" w:lineRule="exact"/>
        <w:ind w:left="40" w:firstLine="0"/>
        <w:jc w:val="both"/>
      </w:pPr>
      <w:r>
        <w:rPr>
          <w:rStyle w:val="1"/>
          <w:color w:val="000000"/>
          <w:lang w:eastAsia="en-US"/>
        </w:rPr>
        <w:t>What school do you go?</w:t>
      </w:r>
      <w:r>
        <w:rPr>
          <w:rStyle w:val="1"/>
          <w:color w:val="000000"/>
          <w:lang w:eastAsia="en-US"/>
        </w:rPr>
        <w:tab/>
      </w:r>
    </w:p>
    <w:p w:rsidR="00000000" w:rsidRDefault="00C82BB2">
      <w:pPr>
        <w:pStyle w:val="a4"/>
        <w:shd w:val="clear" w:color="auto" w:fill="auto"/>
        <w:spacing w:after="0" w:line="682" w:lineRule="exact"/>
        <w:ind w:left="40" w:firstLine="0"/>
        <w:jc w:val="both"/>
      </w:pPr>
      <w:r>
        <w:rPr>
          <w:noProof/>
          <w:lang w:val="ru-RU"/>
        </w:rPr>
        <mc:AlternateContent>
          <mc:Choice Requires="wps">
            <w:drawing>
              <wp:anchor distT="0" distB="0" distL="63500" distR="63500" simplePos="0" relativeHeight="251665408" behindDoc="1" locked="0" layoutInCell="1" allowOverlap="1">
                <wp:simplePos x="0" y="0"/>
                <wp:positionH relativeFrom="margin">
                  <wp:posOffset>5457825</wp:posOffset>
                </wp:positionH>
                <wp:positionV relativeFrom="paragraph">
                  <wp:posOffset>24765</wp:posOffset>
                </wp:positionV>
                <wp:extent cx="257810" cy="172720"/>
                <wp:effectExtent l="0" t="0" r="0" b="4445"/>
                <wp:wrapSquare wrapText="bothSides"/>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left:0;text-align:left;margin-left:429.75pt;margin-top:1.95pt;width:20.3pt;height:13.6pt;z-index:-25165107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" filled="f" stroked="f">
                <v:textbox style="mso-fit-shape-to-text:t" inset="0,0,0,0">
                  <w:txbxContent>
                    <w:p w:rsidR="00000000" w:rsidRDefault="00C82BB2">
                      <w:pPr>
                        <w:rPr>
                          <w:color w:val="auto"/>
                          <w:lang w:eastAsia="ru-RU"/>
                        </w:rPr>
                      </w:pPr>
                    </w:p>
                  </w:txbxContent>
                </v:textbox>
                <w10:wrap type="square" anchorx="margin"/>
              </v:shape>
            </w:pict>
          </mc:Fallback>
        </mc:AlternateContent>
      </w:r>
      <w:r>
        <w:rPr>
          <w:rStyle w:val="1"/>
          <w:color w:val="000000"/>
          <w:lang w:eastAsia="en-US"/>
        </w:rPr>
        <w:t>When do English children go to school?</w:t>
      </w:r>
    </w:p>
    <w:p w:rsidR="00000000" w:rsidRDefault="00C82BB2">
      <w:pPr>
        <w:pStyle w:val="a4"/>
        <w:shd w:val="clear" w:color="auto" w:fill="auto"/>
        <w:spacing w:after="0" w:line="682" w:lineRule="exact"/>
        <w:ind w:left="40" w:firstLine="0"/>
        <w:jc w:val="both"/>
      </w:pPr>
      <w:r>
        <w:rPr>
          <w:rStyle w:val="1"/>
          <w:color w:val="000000"/>
          <w:lang w:eastAsia="en-US"/>
        </w:rPr>
        <w:t>Why do they wear uniforms?</w:t>
      </w:r>
    </w:p>
    <w:p w:rsidR="00000000" w:rsidRDefault="00C82BB2">
      <w:pPr>
        <w:pStyle w:val="a4"/>
        <w:shd w:val="clear" w:color="auto" w:fill="auto"/>
        <w:spacing w:after="0" w:line="682" w:lineRule="exact"/>
        <w:ind w:left="40" w:firstLine="0"/>
        <w:jc w:val="both"/>
      </w:pPr>
      <w:r>
        <w:rPr>
          <w:rStyle w:val="1"/>
          <w:color w:val="000000"/>
          <w:lang w:eastAsia="en-US"/>
        </w:rPr>
        <w:t>Do you study on Saturday</w:t>
      </w:r>
      <w:r>
        <w:rPr>
          <w:rStyle w:val="1"/>
          <w:color w:val="000000"/>
          <w:lang w:eastAsia="en-US"/>
        </w:rPr>
        <w:t xml:space="preserve"> and what do you usually have Sunday for lunch?</w:t>
      </w:r>
    </w:p>
    <w:p w:rsidR="00000000" w:rsidRDefault="00C82BB2">
      <w:pPr>
        <w:pStyle w:val="a4"/>
        <w:shd w:val="clear" w:color="auto" w:fill="auto"/>
        <w:spacing w:after="0" w:line="686" w:lineRule="exact"/>
        <w:ind w:left="40" w:right="4680" w:firstLine="0"/>
        <w:jc w:val="left"/>
      </w:pPr>
      <w:r>
        <w:rPr>
          <w:rStyle w:val="1"/>
          <w:color w:val="000000"/>
          <w:lang w:eastAsia="en-US"/>
        </w:rPr>
        <w:t>You are proud of your school, aren’t you? What subjects do you study?</w:t>
      </w:r>
    </w:p>
    <w:p w:rsidR="00000000" w:rsidRDefault="00C82BB2">
      <w:pPr>
        <w:pStyle w:val="a4"/>
        <w:shd w:val="clear" w:color="auto" w:fill="auto"/>
        <w:spacing w:after="0" w:line="270" w:lineRule="exact"/>
        <w:ind w:left="40" w:firstLine="0"/>
        <w:jc w:val="both"/>
        <w:sectPr w:rsidR="00000000">
          <w:pgSz w:w="11909" w:h="16838"/>
          <w:pgMar w:top="2809" w:right="1212" w:bottom="2498" w:left="1250" w:header="0" w:footer="3" w:gutter="0"/>
          <w:cols w:space="720"/>
          <w:noEndnote/>
          <w:docGrid w:linePitch="360"/>
        </w:sectPr>
      </w:pPr>
      <w:r>
        <w:rPr>
          <w:rStyle w:val="1"/>
          <w:color w:val="000000"/>
          <w:lang w:eastAsia="en-US"/>
        </w:rPr>
        <w:t>What is your favourite subject? Why?</w:t>
      </w:r>
    </w:p>
    <w:p w:rsidR="00000000" w:rsidRDefault="00C82BB2">
      <w:pPr>
        <w:pStyle w:val="a4"/>
        <w:shd w:val="clear" w:color="auto" w:fill="auto"/>
        <w:spacing w:after="0" w:line="682" w:lineRule="exact"/>
        <w:ind w:left="20" w:firstLine="0"/>
        <w:jc w:val="both"/>
      </w:pPr>
      <w:r>
        <w:rPr>
          <w:rStyle w:val="1"/>
          <w:color w:val="000000"/>
          <w:lang w:eastAsia="en-US"/>
        </w:rPr>
        <w:lastRenderedPageBreak/>
        <w:t>How are Englishmen loving sports called?</w:t>
      </w:r>
    </w:p>
    <w:p w:rsidR="00000000" w:rsidRDefault="00C82BB2">
      <w:pPr>
        <w:pStyle w:val="a4"/>
        <w:shd w:val="clear" w:color="auto" w:fill="auto"/>
        <w:spacing w:after="0" w:line="682" w:lineRule="exact"/>
        <w:ind w:left="20" w:firstLine="0"/>
        <w:jc w:val="both"/>
      </w:pPr>
      <w:r>
        <w:rPr>
          <w:rStyle w:val="1"/>
          <w:color w:val="000000"/>
          <w:lang w:eastAsia="en-US"/>
        </w:rPr>
        <w:t>What do you know about sporting contests in cricket?</w:t>
      </w:r>
    </w:p>
    <w:p w:rsidR="00000000" w:rsidRDefault="00C82BB2">
      <w:pPr>
        <w:pStyle w:val="a4"/>
        <w:shd w:val="clear" w:color="auto" w:fill="auto"/>
        <w:spacing w:after="0" w:line="682" w:lineRule="exact"/>
        <w:ind w:left="20" w:firstLine="0"/>
        <w:jc w:val="both"/>
      </w:pPr>
      <w:r>
        <w:rPr>
          <w:rStyle w:val="1"/>
          <w:color w:val="000000"/>
          <w:lang w:eastAsia="en-US"/>
        </w:rPr>
        <w:t>What does history tell us about football?</w:t>
      </w:r>
    </w:p>
    <w:p w:rsidR="00000000" w:rsidRDefault="00C82BB2">
      <w:pPr>
        <w:pStyle w:val="a4"/>
        <w:shd w:val="clear" w:color="auto" w:fill="auto"/>
        <w:spacing w:after="0" w:line="682" w:lineRule="exact"/>
        <w:ind w:left="20" w:right="940" w:firstLine="0"/>
        <w:jc w:val="both"/>
      </w:pPr>
      <w:r>
        <w:rPr>
          <w:rStyle w:val="1"/>
          <w:color w:val="000000"/>
          <w:lang w:eastAsia="en-US"/>
        </w:rPr>
        <w:t>There are amateur football teams in England, aren’</w:t>
      </w:r>
      <w:r>
        <w:rPr>
          <w:rStyle w:val="1"/>
          <w:color w:val="000000"/>
          <w:lang w:eastAsia="en-US"/>
        </w:rPr>
        <w:t>t there? What are other kinds of sports national in Great Britain? What’s the centre of lawn tennis - Wimbledon.</w:t>
      </w:r>
    </w:p>
    <w:p w:rsidR="00000000" w:rsidRDefault="00C82BB2">
      <w:pPr>
        <w:pStyle w:val="a4"/>
        <w:shd w:val="clear" w:color="auto" w:fill="auto"/>
        <w:spacing w:after="0" w:line="682" w:lineRule="exact"/>
        <w:ind w:left="20" w:right="280" w:firstLine="0"/>
        <w:jc w:val="left"/>
      </w:pPr>
      <w:r>
        <w:rPr>
          <w:rStyle w:val="1"/>
          <w:color w:val="000000"/>
          <w:lang w:eastAsia="en-US"/>
        </w:rPr>
        <w:t>Englishmen pay much attention to swimming, rowing, walking Do different races take place also in the country?</w:t>
      </w:r>
    </w:p>
    <w:p w:rsidR="00000000" w:rsidRDefault="00C82BB2">
      <w:pPr>
        <w:pStyle w:val="a4"/>
        <w:shd w:val="clear" w:color="auto" w:fill="auto"/>
        <w:spacing w:after="0" w:line="682" w:lineRule="exact"/>
        <w:ind w:left="20" w:firstLine="0"/>
        <w:jc w:val="both"/>
        <w:sectPr w:rsidR="00000000">
          <w:headerReference w:type="even" r:id="rId8"/>
          <w:headerReference w:type="default" r:id="rId9"/>
          <w:pgSz w:w="11909" w:h="16838"/>
          <w:pgMar w:top="2809" w:right="1212" w:bottom="2498" w:left="1250" w:header="0" w:footer="3" w:gutter="0"/>
          <w:cols w:space="720"/>
          <w:noEndnote/>
          <w:docGrid w:linePitch="360"/>
        </w:sectPr>
      </w:pPr>
      <w:r>
        <w:rPr>
          <w:rStyle w:val="1"/>
          <w:color w:val="000000"/>
          <w:lang w:eastAsia="en-US"/>
        </w:rPr>
        <w:t>What are Highland Games famous fo</w:t>
      </w:r>
      <w:r>
        <w:rPr>
          <w:rStyle w:val="1"/>
          <w:color w:val="000000"/>
          <w:lang w:eastAsia="en-US"/>
        </w:rPr>
        <w:t>r?</w:t>
      </w:r>
    </w:p>
    <w:p w:rsidR="00000000" w:rsidRDefault="00C82BB2">
      <w:pPr>
        <w:pStyle w:val="a4"/>
        <w:shd w:val="clear" w:color="auto" w:fill="auto"/>
        <w:spacing w:after="0" w:line="682" w:lineRule="exact"/>
        <w:ind w:left="20" w:firstLine="0"/>
        <w:jc w:val="left"/>
      </w:pPr>
      <w:r>
        <w:rPr>
          <w:rStyle w:val="1"/>
          <w:color w:val="000000"/>
          <w:lang w:eastAsia="en-US"/>
        </w:rPr>
        <w:lastRenderedPageBreak/>
        <w:t>Do you play computer games?</w:t>
      </w:r>
    </w:p>
    <w:p w:rsidR="00000000" w:rsidRDefault="00C82BB2">
      <w:pPr>
        <w:pStyle w:val="a4"/>
        <w:shd w:val="clear" w:color="auto" w:fill="auto"/>
        <w:spacing w:after="0" w:line="682" w:lineRule="exact"/>
        <w:ind w:left="20" w:firstLine="0"/>
        <w:jc w:val="left"/>
      </w:pPr>
      <w:r>
        <w:rPr>
          <w:rStyle w:val="1"/>
          <w:color w:val="000000"/>
          <w:lang w:eastAsia="en-US"/>
        </w:rPr>
        <w:t>What are the advantages of e-mail?</w:t>
      </w:r>
    </w:p>
    <w:p w:rsidR="00000000" w:rsidRDefault="00C82BB2">
      <w:pPr>
        <w:pStyle w:val="a4"/>
        <w:shd w:val="clear" w:color="auto" w:fill="auto"/>
        <w:spacing w:after="0" w:line="682" w:lineRule="exact"/>
        <w:ind w:left="20" w:firstLine="0"/>
        <w:jc w:val="left"/>
      </w:pPr>
      <w:r>
        <w:rPr>
          <w:rStyle w:val="1"/>
          <w:color w:val="000000"/>
          <w:lang w:eastAsia="en-US"/>
        </w:rPr>
        <w:t>Is a computer bad or good for your heath?</w:t>
      </w:r>
    </w:p>
    <w:p w:rsidR="00000000" w:rsidRDefault="00C82BB2">
      <w:pPr>
        <w:pStyle w:val="a4"/>
        <w:shd w:val="clear" w:color="auto" w:fill="auto"/>
        <w:spacing w:after="0" w:line="682" w:lineRule="exact"/>
        <w:ind w:left="20" w:firstLine="0"/>
        <w:jc w:val="left"/>
      </w:pPr>
      <w:r>
        <w:rPr>
          <w:rStyle w:val="1"/>
          <w:color w:val="000000"/>
          <w:lang w:eastAsia="en-US"/>
        </w:rPr>
        <w:t>Do computers make our life sociable?</w:t>
      </w:r>
    </w:p>
    <w:p w:rsidR="00000000" w:rsidRDefault="00C82BB2">
      <w:pPr>
        <w:pStyle w:val="a4"/>
        <w:shd w:val="clear" w:color="auto" w:fill="auto"/>
        <w:spacing w:after="0" w:line="682" w:lineRule="exact"/>
        <w:ind w:left="20" w:firstLine="0"/>
        <w:jc w:val="left"/>
      </w:pPr>
      <w:r>
        <w:rPr>
          <w:rStyle w:val="1"/>
          <w:color w:val="000000"/>
          <w:lang w:eastAsia="en-US"/>
        </w:rPr>
        <w:t>Have you got a computer?</w:t>
      </w:r>
    </w:p>
    <w:p w:rsidR="00000000" w:rsidRDefault="00C82BB2">
      <w:pPr>
        <w:pStyle w:val="a4"/>
        <w:shd w:val="clear" w:color="auto" w:fill="auto"/>
        <w:spacing w:after="0" w:line="682" w:lineRule="exact"/>
        <w:ind w:left="20" w:firstLine="0"/>
        <w:jc w:val="left"/>
      </w:pPr>
      <w:r>
        <w:rPr>
          <w:rStyle w:val="1"/>
          <w:color w:val="000000"/>
          <w:lang w:eastAsia="en-US"/>
        </w:rPr>
        <w:t>A computer is a useful thing, isn’t it?</w:t>
      </w:r>
    </w:p>
    <w:p w:rsidR="00000000" w:rsidRDefault="00C82BB2">
      <w:pPr>
        <w:pStyle w:val="a4"/>
        <w:shd w:val="clear" w:color="auto" w:fill="auto"/>
        <w:spacing w:after="0" w:line="682" w:lineRule="exact"/>
        <w:ind w:left="20" w:firstLine="0"/>
        <w:jc w:val="left"/>
      </w:pPr>
      <w:r>
        <w:rPr>
          <w:rStyle w:val="1"/>
          <w:color w:val="000000"/>
          <w:lang w:eastAsia="en-US"/>
        </w:rPr>
        <w:t>Can your computer help you with your homework?</w:t>
      </w:r>
    </w:p>
    <w:p w:rsidR="00000000" w:rsidRDefault="00C82BB2">
      <w:pPr>
        <w:pStyle w:val="a4"/>
        <w:shd w:val="clear" w:color="auto" w:fill="auto"/>
        <w:spacing w:after="0" w:line="682" w:lineRule="exact"/>
        <w:ind w:left="20" w:firstLine="0"/>
        <w:jc w:val="left"/>
      </w:pPr>
      <w:r>
        <w:rPr>
          <w:rStyle w:val="1"/>
          <w:color w:val="000000"/>
          <w:lang w:eastAsia="en-US"/>
        </w:rPr>
        <w:lastRenderedPageBreak/>
        <w:t>Do you learn English words using the computer?</w:t>
      </w:r>
    </w:p>
    <w:p w:rsidR="00000000" w:rsidRDefault="00C82BB2">
      <w:pPr>
        <w:pStyle w:val="a4"/>
        <w:shd w:val="clear" w:color="auto" w:fill="auto"/>
        <w:spacing w:after="0" w:line="682" w:lineRule="exact"/>
        <w:ind w:left="20" w:right="260" w:firstLine="0"/>
        <w:jc w:val="left"/>
        <w:sectPr w:rsidR="00000000">
          <w:headerReference w:type="even" r:id="rId10"/>
          <w:headerReference w:type="default" r:id="rId11"/>
          <w:type w:val="continuous"/>
          <w:pgSz w:w="11909" w:h="16838"/>
          <w:pgMar w:top="5098" w:right="2537" w:bottom="5098" w:left="2561" w:header="0" w:footer="3" w:gutter="0"/>
          <w:cols w:space="720"/>
          <w:noEndnote/>
          <w:docGrid w:linePitch="360"/>
        </w:sectPr>
      </w:pPr>
      <w:r>
        <w:rPr>
          <w:rStyle w:val="1"/>
          <w:color w:val="000000"/>
          <w:lang w:eastAsia="en-US"/>
        </w:rPr>
        <w:t>What will the next generation of computers be able to do? Are there other resources of getting information?</w:t>
      </w:r>
    </w:p>
    <w:p w:rsidR="00000000" w:rsidRDefault="00C82BB2">
      <w:pPr>
        <w:pStyle w:val="a4"/>
        <w:shd w:val="clear" w:color="auto" w:fill="auto"/>
        <w:tabs>
          <w:tab w:val="right" w:pos="5826"/>
        </w:tabs>
        <w:spacing w:after="608" w:line="691" w:lineRule="exact"/>
        <w:ind w:left="4420" w:right="2880"/>
        <w:jc w:val="left"/>
      </w:pPr>
      <w:r>
        <w:rPr>
          <w:rStyle w:val="1"/>
          <w:color w:val="000000"/>
          <w:lang w:eastAsia="en-US"/>
        </w:rPr>
        <w:lastRenderedPageBreak/>
        <w:t xml:space="preserve">Free Conversations </w:t>
      </w:r>
      <w:r>
        <w:rPr>
          <w:color w:val="000000"/>
          <w:u w:val="single"/>
          <w:lang w:eastAsia="en-US"/>
        </w:rPr>
        <w:t>Sport</w:t>
      </w:r>
      <w:r>
        <w:rPr>
          <w:rStyle w:val="1"/>
          <w:color w:val="000000"/>
          <w:lang w:eastAsia="en-US"/>
        </w:rPr>
        <w:tab/>
      </w:r>
    </w:p>
    <w:p w:rsidR="00000000" w:rsidRDefault="00C82BB2">
      <w:pPr>
        <w:pStyle w:val="a4"/>
        <w:shd w:val="clear" w:color="auto" w:fill="auto"/>
        <w:spacing w:after="0" w:line="682" w:lineRule="exact"/>
        <w:ind w:left="40" w:firstLine="0"/>
        <w:jc w:val="left"/>
      </w:pPr>
      <w:r>
        <w:rPr>
          <w:rStyle w:val="1"/>
          <w:color w:val="000000"/>
          <w:lang w:eastAsia="en-US"/>
        </w:rPr>
        <w:t>W</w:t>
      </w:r>
      <w:r>
        <w:rPr>
          <w:rStyle w:val="1"/>
          <w:color w:val="000000"/>
          <w:lang w:eastAsia="en-US"/>
        </w:rPr>
        <w:t>hat kind of sport do you know?</w:t>
      </w:r>
    </w:p>
    <w:p w:rsidR="00000000" w:rsidRDefault="00C82BB2">
      <w:pPr>
        <w:pStyle w:val="a4"/>
        <w:shd w:val="clear" w:color="auto" w:fill="auto"/>
        <w:spacing w:after="0" w:line="682" w:lineRule="exact"/>
        <w:ind w:left="40" w:firstLine="0"/>
        <w:jc w:val="left"/>
      </w:pPr>
      <w:r>
        <w:rPr>
          <w:rStyle w:val="1"/>
          <w:color w:val="000000"/>
          <w:lang w:eastAsia="en-US"/>
        </w:rPr>
        <w:t>Do you go in for playing chess? Why?</w:t>
      </w:r>
    </w:p>
    <w:p w:rsidR="00000000" w:rsidRDefault="00C82BB2">
      <w:pPr>
        <w:pStyle w:val="a4"/>
        <w:shd w:val="clear" w:color="auto" w:fill="auto"/>
        <w:spacing w:after="0" w:line="682" w:lineRule="exact"/>
        <w:ind w:left="40" w:firstLine="0"/>
        <w:jc w:val="left"/>
      </w:pPr>
      <w:r>
        <w:rPr>
          <w:rStyle w:val="1"/>
          <w:color w:val="000000"/>
          <w:lang w:eastAsia="en-US"/>
        </w:rPr>
        <w:t>And what sport do you prefer?</w:t>
      </w:r>
    </w:p>
    <w:p w:rsidR="00000000" w:rsidRDefault="00C82BB2">
      <w:pPr>
        <w:pStyle w:val="a4"/>
        <w:shd w:val="clear" w:color="auto" w:fill="auto"/>
        <w:spacing w:after="0" w:line="682" w:lineRule="exact"/>
        <w:ind w:left="40" w:firstLine="0"/>
        <w:jc w:val="left"/>
      </w:pPr>
      <w:r>
        <w:rPr>
          <w:rStyle w:val="1"/>
          <w:color w:val="000000"/>
          <w:lang w:eastAsia="en-US"/>
        </w:rPr>
        <w:lastRenderedPageBreak/>
        <w:t>Who taught you to play badminton?</w:t>
      </w:r>
    </w:p>
    <w:p w:rsidR="00000000" w:rsidRDefault="00C82BB2">
      <w:pPr>
        <w:pStyle w:val="a4"/>
        <w:shd w:val="clear" w:color="auto" w:fill="auto"/>
        <w:spacing w:after="0" w:line="682" w:lineRule="exact"/>
        <w:ind w:left="40" w:firstLine="0"/>
        <w:jc w:val="left"/>
      </w:pPr>
      <w:r>
        <w:rPr>
          <w:rStyle w:val="1"/>
          <w:color w:val="000000"/>
          <w:lang w:eastAsia="en-US"/>
        </w:rPr>
        <w:t>What famous sportsmen in Russia do you know?</w:t>
      </w:r>
    </w:p>
    <w:p w:rsidR="00000000" w:rsidRDefault="00C82BB2">
      <w:pPr>
        <w:pStyle w:val="a4"/>
        <w:shd w:val="clear" w:color="auto" w:fill="auto"/>
        <w:spacing w:after="1728" w:line="480" w:lineRule="exact"/>
        <w:ind w:left="40" w:firstLine="0"/>
        <w:jc w:val="left"/>
      </w:pPr>
      <w:r>
        <w:rPr>
          <w:rStyle w:val="1"/>
          <w:color w:val="000000"/>
          <w:lang w:eastAsia="en-US"/>
        </w:rPr>
        <w:t>Do you know about the tragic death of all our hockey team «Lokomotiv».</w:t>
      </w:r>
    </w:p>
    <w:p w:rsidR="00000000" w:rsidRDefault="00C82BB2">
      <w:pPr>
        <w:pStyle w:val="a4"/>
        <w:shd w:val="clear" w:color="auto" w:fill="auto"/>
        <w:spacing w:after="1067" w:line="270" w:lineRule="exact"/>
        <w:ind w:left="40" w:firstLine="0"/>
        <w:jc w:val="left"/>
      </w:pPr>
      <w:r>
        <w:rPr>
          <w:rStyle w:val="1"/>
          <w:color w:val="000000"/>
          <w:lang w:eastAsia="en-US"/>
        </w:rPr>
        <w:t>Where wi</w:t>
      </w:r>
      <w:r>
        <w:rPr>
          <w:rStyle w:val="1"/>
          <w:color w:val="000000"/>
          <w:lang w:eastAsia="en-US"/>
        </w:rPr>
        <w:t>ll the next Olympiada take place?</w:t>
      </w:r>
    </w:p>
    <w:p w:rsidR="00000000" w:rsidRDefault="00C82BB2">
      <w:pPr>
        <w:pStyle w:val="a4"/>
        <w:shd w:val="clear" w:color="auto" w:fill="auto"/>
        <w:spacing w:after="743" w:line="270" w:lineRule="exact"/>
        <w:ind w:left="4160" w:firstLine="0"/>
        <w:jc w:val="left"/>
      </w:pPr>
      <w:r>
        <w:rPr>
          <w:rStyle w:val="1"/>
          <w:color w:val="000000"/>
          <w:lang w:eastAsia="en-US"/>
        </w:rPr>
        <w:t>Questions</w:t>
      </w:r>
    </w:p>
    <w:p w:rsidR="00000000" w:rsidRDefault="00C82BB2">
      <w:pPr>
        <w:pStyle w:val="a4"/>
        <w:shd w:val="clear" w:color="auto" w:fill="auto"/>
        <w:spacing w:after="0" w:line="682" w:lineRule="exact"/>
        <w:ind w:left="40" w:firstLine="0"/>
        <w:jc w:val="left"/>
      </w:pPr>
      <w:r>
        <w:rPr>
          <w:rStyle w:val="1"/>
          <w:color w:val="000000"/>
          <w:lang w:eastAsia="en-US"/>
        </w:rPr>
        <w:t>Have you ever spent your holidays on the country-side? What attracts you in the country-side life?</w:t>
      </w:r>
    </w:p>
    <w:p w:rsidR="00000000" w:rsidRDefault="00C82BB2">
      <w:pPr>
        <w:pStyle w:val="a4"/>
        <w:shd w:val="clear" w:color="auto" w:fill="auto"/>
        <w:spacing w:after="0" w:line="682" w:lineRule="exact"/>
        <w:ind w:left="40" w:firstLine="0"/>
        <w:jc w:val="left"/>
      </w:pPr>
      <w:r>
        <w:rPr>
          <w:rStyle w:val="1"/>
          <w:color w:val="000000"/>
          <w:lang w:eastAsia="en-US"/>
        </w:rPr>
        <w:t>With whom do you spend your vocations there?</w:t>
      </w:r>
    </w:p>
    <w:p w:rsidR="00000000" w:rsidRDefault="00C82BB2">
      <w:pPr>
        <w:rPr>
          <w:color w:val="auto"/>
          <w:lang w:eastAsia="ru-RU"/>
        </w:rPr>
      </w:pPr>
    </w:p>
    <w:p w:rsidR="00000000" w:rsidRDefault="00C82BB2">
      <w:pPr>
        <w:pStyle w:val="a4"/>
        <w:shd w:val="clear" w:color="auto" w:fill="auto"/>
        <w:spacing w:after="0" w:line="686" w:lineRule="exact"/>
        <w:ind w:left="40" w:firstLine="0"/>
        <w:jc w:val="left"/>
      </w:pPr>
      <w:r>
        <w:rPr>
          <w:rStyle w:val="1"/>
          <w:color w:val="000000"/>
          <w:lang w:eastAsia="en-US"/>
        </w:rPr>
        <w:t>I believe you also help farmers, don’t you?</w:t>
      </w:r>
    </w:p>
    <w:p w:rsidR="00000000" w:rsidRDefault="00C82BB2">
      <w:pPr>
        <w:pStyle w:val="a4"/>
        <w:shd w:val="clear" w:color="auto" w:fill="auto"/>
        <w:spacing w:after="0" w:line="686" w:lineRule="exact"/>
        <w:ind w:left="40" w:firstLine="0"/>
        <w:jc w:val="left"/>
      </w:pPr>
      <w:r>
        <w:rPr>
          <w:rStyle w:val="1"/>
          <w:color w:val="000000"/>
          <w:lang w:eastAsia="en-US"/>
        </w:rPr>
        <w:t>What do you do in the country-side?</w:t>
      </w:r>
    </w:p>
    <w:p w:rsidR="00000000" w:rsidRDefault="00C82BB2">
      <w:pPr>
        <w:pStyle w:val="a4"/>
        <w:shd w:val="clear" w:color="auto" w:fill="auto"/>
        <w:spacing w:after="0" w:line="686" w:lineRule="exact"/>
        <w:ind w:left="40" w:firstLine="0"/>
        <w:jc w:val="left"/>
        <w:sectPr w:rsidR="00000000">
          <w:type w:val="continuous"/>
          <w:pgSz w:w="11909" w:h="16838"/>
          <w:pgMar w:top="967" w:right="1891" w:bottom="967" w:left="1373" w:header="0" w:footer="3" w:gutter="0"/>
          <w:cols w:space="720"/>
          <w:noEndnote/>
          <w:docGrid w:linePitch="360"/>
        </w:sectPr>
      </w:pPr>
      <w:r>
        <w:rPr>
          <w:rStyle w:val="1"/>
          <w:color w:val="000000"/>
          <w:lang w:eastAsia="en-US"/>
        </w:rPr>
        <w:t>Do you make friends with the children in the village?</w:t>
      </w:r>
    </w:p>
    <w:p w:rsidR="00000000" w:rsidRDefault="00C82BB2">
      <w:pPr>
        <w:pStyle w:val="a4"/>
        <w:shd w:val="clear" w:color="auto" w:fill="auto"/>
        <w:spacing w:after="215" w:line="270" w:lineRule="exact"/>
        <w:ind w:right="20" w:firstLine="0"/>
      </w:pPr>
      <w:r>
        <w:rPr>
          <w:rStyle w:val="1"/>
          <w:color w:val="000000"/>
          <w:lang w:val="ru-RU"/>
        </w:rPr>
        <w:lastRenderedPageBreak/>
        <w:t xml:space="preserve">Ролевые игры </w:t>
      </w:r>
      <w:r>
        <w:rPr>
          <w:rStyle w:val="1"/>
          <w:color w:val="000000"/>
          <w:lang w:eastAsia="en-US"/>
        </w:rPr>
        <w:t>«Lost Property», «In the sport Club», «At the doctor’s»</w:t>
      </w:r>
    </w:p>
    <w:p w:rsidR="00000000" w:rsidRDefault="00C82BB2">
      <w:pPr>
        <w:rPr>
          <w:color w:val="auto"/>
          <w:lang w:eastAsia="ru-RU"/>
        </w:rPr>
      </w:pPr>
    </w:p>
    <w:p w:rsidR="00000000" w:rsidRDefault="00C82BB2">
      <w:pPr>
        <w:pStyle w:val="a4"/>
        <w:shd w:val="clear" w:color="auto" w:fill="auto"/>
        <w:spacing w:after="1080" w:line="240" w:lineRule="auto"/>
        <w:ind w:left="40" w:firstLine="0"/>
        <w:jc w:val="both"/>
      </w:pPr>
      <w:r>
        <w:rPr>
          <w:rStyle w:val="1"/>
          <w:color w:val="000000"/>
          <w:lang w:val="ru-RU"/>
        </w:rPr>
        <w:t>являются важнейшими средствами активизации речевых умении.</w:t>
      </w:r>
    </w:p>
    <w:p w:rsidR="00000000" w:rsidRDefault="00C82BB2">
      <w:pPr>
        <w:pStyle w:val="a4"/>
        <w:shd w:val="clear" w:color="auto" w:fill="auto"/>
        <w:spacing w:after="890" w:line="270" w:lineRule="exact"/>
        <w:ind w:right="20" w:firstLine="0"/>
      </w:pPr>
      <w:r>
        <w:rPr>
          <w:color w:val="000000"/>
          <w:u w:val="single"/>
          <w:lang w:eastAsia="en-US"/>
        </w:rPr>
        <w:t>In the Swi</w:t>
      </w:r>
      <w:r>
        <w:rPr>
          <w:color w:val="000000"/>
          <w:u w:val="single"/>
          <w:lang w:eastAsia="en-US"/>
        </w:rPr>
        <w:t>mming Pool</w:t>
      </w:r>
    </w:p>
    <w:p w:rsidR="00000000" w:rsidRDefault="00C82BB2">
      <w:pPr>
        <w:pStyle w:val="a4"/>
        <w:shd w:val="clear" w:color="auto" w:fill="auto"/>
        <w:spacing w:after="0" w:line="485" w:lineRule="exact"/>
        <w:ind w:left="40" w:right="20" w:firstLine="320"/>
        <w:jc w:val="both"/>
      </w:pPr>
      <w:r>
        <w:rPr>
          <w:rStyle w:val="1"/>
          <w:color w:val="000000"/>
          <w:lang w:val="ru-RU"/>
        </w:rPr>
        <w:t xml:space="preserve">Андрей по просьбе Коли отправляется к директору плавательного бассейна </w:t>
      </w:r>
      <w:r>
        <w:rPr>
          <w:rStyle w:val="1"/>
          <w:color w:val="000000"/>
          <w:lang w:eastAsia="en-US"/>
        </w:rPr>
        <w:t xml:space="preserve">«Lazumy» </w:t>
      </w:r>
      <w:r>
        <w:rPr>
          <w:rStyle w:val="1"/>
          <w:color w:val="000000"/>
          <w:lang w:val="ru-RU"/>
        </w:rPr>
        <w:t>с просьбой принять Колю в состав плавательной команды.</w:t>
      </w:r>
    </w:p>
    <w:p w:rsidR="00000000" w:rsidRDefault="00C82BB2">
      <w:pPr>
        <w:pStyle w:val="a4"/>
        <w:shd w:val="clear" w:color="auto" w:fill="auto"/>
        <w:spacing w:after="0" w:line="682" w:lineRule="exact"/>
        <w:ind w:left="40" w:firstLine="0"/>
        <w:jc w:val="both"/>
      </w:pPr>
      <w:r>
        <w:rPr>
          <w:rStyle w:val="1"/>
          <w:color w:val="000000"/>
          <w:lang w:eastAsia="en-US"/>
        </w:rPr>
        <w:lastRenderedPageBreak/>
        <w:t xml:space="preserve">Andrew </w:t>
      </w:r>
      <w:r>
        <w:rPr>
          <w:rStyle w:val="1"/>
          <w:color w:val="000000"/>
          <w:lang w:val="ru-RU"/>
        </w:rPr>
        <w:t xml:space="preserve">- </w:t>
      </w:r>
      <w:r>
        <w:rPr>
          <w:rStyle w:val="1"/>
          <w:color w:val="000000"/>
          <w:lang w:eastAsia="en-US"/>
        </w:rPr>
        <w:t>Hello, Mr. Sokolov.</w:t>
      </w:r>
    </w:p>
    <w:p w:rsidR="00000000" w:rsidRDefault="00C82BB2">
      <w:pPr>
        <w:pStyle w:val="a4"/>
        <w:shd w:val="clear" w:color="auto" w:fill="auto"/>
        <w:spacing w:after="0" w:line="682" w:lineRule="exact"/>
        <w:ind w:left="40" w:firstLine="0"/>
        <w:jc w:val="both"/>
      </w:pPr>
      <w:r>
        <w:rPr>
          <w:rStyle w:val="1"/>
          <w:color w:val="000000"/>
          <w:lang w:eastAsia="en-US"/>
        </w:rPr>
        <w:t>Mr. Sokolov - Hello, boys. What would you like?</w:t>
      </w:r>
    </w:p>
    <w:p w:rsidR="00000000" w:rsidRDefault="00C82BB2">
      <w:pPr>
        <w:pStyle w:val="a4"/>
        <w:shd w:val="clear" w:color="auto" w:fill="auto"/>
        <w:spacing w:after="0" w:line="682" w:lineRule="exact"/>
        <w:ind w:left="40" w:firstLine="0"/>
        <w:jc w:val="both"/>
      </w:pPr>
      <w:r>
        <w:rPr>
          <w:rStyle w:val="1"/>
          <w:color w:val="000000"/>
          <w:lang w:eastAsia="en-US"/>
        </w:rPr>
        <w:t>Andrew - Let me introduce</w:t>
      </w:r>
      <w:r>
        <w:rPr>
          <w:rStyle w:val="1"/>
          <w:color w:val="000000"/>
          <w:lang w:eastAsia="en-US"/>
        </w:rPr>
        <w:t xml:space="preserve"> to you my friend Nick.</w:t>
      </w:r>
    </w:p>
    <w:p w:rsidR="00000000" w:rsidRDefault="00C82BB2">
      <w:pPr>
        <w:pStyle w:val="a4"/>
        <w:shd w:val="clear" w:color="auto" w:fill="auto"/>
        <w:spacing w:after="0" w:line="682" w:lineRule="exact"/>
        <w:ind w:left="40" w:firstLine="0"/>
        <w:jc w:val="both"/>
      </w:pPr>
      <w:r>
        <w:rPr>
          <w:rStyle w:val="1"/>
          <w:color w:val="000000"/>
          <w:lang w:eastAsia="en-US"/>
        </w:rPr>
        <w:t>Mr. Sokolov - Glad to meet you, Nick, well...</w:t>
      </w:r>
    </w:p>
    <w:p w:rsidR="00000000" w:rsidRDefault="00C82BB2">
      <w:pPr>
        <w:pStyle w:val="a4"/>
        <w:shd w:val="clear" w:color="auto" w:fill="auto"/>
        <w:spacing w:after="0" w:line="485" w:lineRule="exact"/>
        <w:ind w:left="40" w:right="20" w:firstLine="0"/>
        <w:jc w:val="both"/>
      </w:pPr>
      <w:r>
        <w:rPr>
          <w:rStyle w:val="1"/>
          <w:color w:val="000000"/>
          <w:lang w:eastAsia="en-US"/>
        </w:rPr>
        <w:t>Andrew - You see, Mr. Sokolov, Nick is a good swimmer. He takes part in school competitions. He always wins. Nick is really good at swimming. I can rely upon him. He swims even in Novemb</w:t>
      </w:r>
      <w:r>
        <w:rPr>
          <w:rStyle w:val="1"/>
          <w:color w:val="000000"/>
          <w:lang w:eastAsia="en-US"/>
        </w:rPr>
        <w:t>er and December. He can’t live without water. Take him, please, into the team of your swimmers.</w:t>
      </w:r>
    </w:p>
    <w:p w:rsidR="00000000" w:rsidRDefault="00C82BB2">
      <w:pPr>
        <w:pStyle w:val="a4"/>
        <w:shd w:val="clear" w:color="auto" w:fill="auto"/>
        <w:spacing w:after="0" w:line="682" w:lineRule="exact"/>
        <w:ind w:left="40" w:firstLine="0"/>
        <w:jc w:val="both"/>
      </w:pPr>
      <w:r>
        <w:rPr>
          <w:rStyle w:val="1"/>
          <w:color w:val="000000"/>
          <w:lang w:eastAsia="en-US"/>
        </w:rPr>
        <w:t>Mr. Sokolov - All right! Train, Nick with other swimmers.</w:t>
      </w:r>
    </w:p>
    <w:p w:rsidR="00000000" w:rsidRDefault="00C82BB2">
      <w:pPr>
        <w:pStyle w:val="a4"/>
        <w:shd w:val="clear" w:color="auto" w:fill="auto"/>
        <w:spacing w:after="0" w:line="682" w:lineRule="exact"/>
        <w:ind w:left="40" w:firstLine="0"/>
        <w:jc w:val="both"/>
      </w:pPr>
      <w:r>
        <w:rPr>
          <w:rStyle w:val="1"/>
          <w:color w:val="000000"/>
          <w:lang w:eastAsia="en-US"/>
        </w:rPr>
        <w:t>Nick - Thank you very much. I won’t let you down. Be sure.</w:t>
      </w:r>
    </w:p>
    <w:p w:rsidR="00000000" w:rsidRDefault="00C82BB2">
      <w:pPr>
        <w:pStyle w:val="a4"/>
        <w:shd w:val="clear" w:color="auto" w:fill="auto"/>
        <w:spacing w:after="0" w:line="682" w:lineRule="exact"/>
        <w:ind w:left="40" w:firstLine="0"/>
        <w:jc w:val="both"/>
      </w:pPr>
      <w:r>
        <w:rPr>
          <w:rStyle w:val="1"/>
          <w:color w:val="000000"/>
          <w:lang w:eastAsia="en-US"/>
        </w:rPr>
        <w:t>Andrew - Good-bye, Mr. Sokolov.</w:t>
      </w:r>
    </w:p>
    <w:p w:rsidR="00000000" w:rsidRDefault="00C82BB2">
      <w:pPr>
        <w:pStyle w:val="a4"/>
        <w:shd w:val="clear" w:color="auto" w:fill="auto"/>
        <w:spacing w:after="0" w:line="682" w:lineRule="exact"/>
        <w:ind w:left="40" w:firstLine="0"/>
        <w:jc w:val="both"/>
      </w:pPr>
      <w:r>
        <w:rPr>
          <w:rStyle w:val="1"/>
          <w:color w:val="000000"/>
          <w:lang w:eastAsia="en-US"/>
        </w:rPr>
        <w:t>Mr. Sokolov</w:t>
      </w:r>
      <w:r>
        <w:rPr>
          <w:rStyle w:val="1"/>
          <w:color w:val="000000"/>
          <w:lang w:eastAsia="en-US"/>
        </w:rPr>
        <w:t xml:space="preserve"> - So long, boys. Till tomorrow at 17 o’clock.</w:t>
      </w:r>
      <w:r>
        <w:br w:type="page"/>
      </w:r>
    </w:p>
    <w:p w:rsidR="00000000" w:rsidRDefault="00C82BB2">
      <w:pPr>
        <w:rPr>
          <w:color w:val="auto"/>
          <w:lang w:eastAsia="ru-RU"/>
        </w:rPr>
      </w:pPr>
    </w:p>
    <w:p w:rsidR="00000000" w:rsidRDefault="00C82BB2">
      <w:pPr>
        <w:rPr>
          <w:color w:val="auto"/>
          <w:lang w:eastAsia="ru-RU"/>
        </w:rPr>
      </w:pPr>
      <w:r>
        <w:rPr>
          <w:noProof/>
          <w:lang w:val="ru-RU" w:eastAsia="ru-RU"/>
        </w:rPr>
        <mc:AlternateContent>
          <mc:Choice Requires="wps">
            <w:drawing>
              <wp:anchor distT="130810" distB="95250" distL="63500" distR="63500" simplePos="0" relativeHeight="251666432" behindDoc="1" locked="0" layoutInCell="1" allowOverlap="1">
                <wp:simplePos x="0" y="0"/>
                <wp:positionH relativeFrom="margin">
                  <wp:posOffset>-237490</wp:posOffset>
                </wp:positionH>
                <wp:positionV relativeFrom="paragraph">
                  <wp:posOffset>454025</wp:posOffset>
                </wp:positionV>
                <wp:extent cx="3168015" cy="172720"/>
                <wp:effectExtent l="635" t="0" r="3175" b="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01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margin-left:-18.7pt;margin-top:35.75pt;width:249.45pt;height:13.6pt;z-index:-251650048;visibility:visible;mso-wrap-style:square;mso-width-percent:0;mso-height-percent:0;mso-wrap-distance-left:5pt;mso-wrap-distance-top:10.3pt;mso-wrap-distance-right:5pt;mso-wrap-distance-bottom:7.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" filled="f" stroked="f">
                <v:textbox style="mso-fit-shape-to-text:t" inset="0,0,0,0">
                  <w:txbxContent>
                    <w:p w:rsidR="00000000" w:rsidRDefault="00C82BB2">
                      <w:pPr>
                        <w:rPr>
                          <w:color w:val="auto"/>
                          <w:lang w:eastAsia="ru-RU"/>
                        </w:rPr>
                      </w:pPr>
                    </w:p>
                  </w:txbxContent>
                </v:textbox>
                <w10:wrap type="square" anchorx="margin"/>
              </v:shape>
            </w:pict>
          </mc:Fallback>
        </mc:AlternateContent>
      </w:r>
    </w:p>
    <w:p w:rsidR="00000000" w:rsidRDefault="00C82BB2">
      <w:pPr>
        <w:rPr>
          <w:color w:val="auto"/>
          <w:lang w:eastAsia="ru-RU"/>
        </w:rPr>
        <w:sectPr w:rsidR="00000000">
          <w:type w:val="continuous"/>
          <w:pgSz w:w="11909" w:h="16838"/>
          <w:pgMar w:top="1437" w:right="637" w:bottom="933" w:left="637" w:header="0" w:footer="3" w:gutter="780"/>
          <w:cols w:space="720"/>
          <w:noEndnote/>
          <w:rtlGutter/>
          <w:docGrid w:linePitch="360"/>
        </w:sectPr>
      </w:pPr>
    </w:p>
    <w:p w:rsidR="00000000" w:rsidRDefault="00C82BB2">
      <w:pPr>
        <w:pStyle w:val="a4"/>
        <w:numPr>
          <w:ilvl w:val="0"/>
          <w:numId w:val="6"/>
        </w:numPr>
        <w:shd w:val="clear" w:color="auto" w:fill="auto"/>
        <w:tabs>
          <w:tab w:val="left" w:pos="362"/>
        </w:tabs>
        <w:spacing w:after="0" w:line="485" w:lineRule="exact"/>
        <w:ind w:left="20" w:firstLine="0"/>
        <w:jc w:val="both"/>
      </w:pPr>
      <w:r>
        <w:rPr>
          <w:rStyle w:val="1"/>
          <w:color w:val="000000"/>
          <w:lang w:eastAsia="en-US"/>
        </w:rPr>
        <w:lastRenderedPageBreak/>
        <w:t>Peter didn’t come to work on the plot yesterday.</w:t>
      </w:r>
    </w:p>
    <w:p w:rsidR="00000000" w:rsidRDefault="00C82BB2">
      <w:pPr>
        <w:pStyle w:val="a4"/>
        <w:numPr>
          <w:ilvl w:val="0"/>
          <w:numId w:val="6"/>
        </w:numPr>
        <w:shd w:val="clear" w:color="auto" w:fill="auto"/>
        <w:tabs>
          <w:tab w:val="left" w:pos="362"/>
        </w:tabs>
        <w:spacing w:after="0" w:line="485" w:lineRule="exact"/>
        <w:ind w:left="20" w:firstLine="0"/>
        <w:jc w:val="both"/>
      </w:pPr>
      <w:r>
        <w:rPr>
          <w:rStyle w:val="1"/>
          <w:color w:val="000000"/>
          <w:lang w:eastAsia="en-US"/>
        </w:rPr>
        <w:t>Difficult to imagine (Shame! It’</w:t>
      </w:r>
      <w:r>
        <w:rPr>
          <w:rStyle w:val="1"/>
          <w:color w:val="000000"/>
          <w:lang w:eastAsia="en-US"/>
        </w:rPr>
        <w:t>s our practice after all)</w:t>
      </w:r>
    </w:p>
    <w:p w:rsidR="00000000" w:rsidRDefault="00C82BB2">
      <w:pPr>
        <w:pStyle w:val="a4"/>
        <w:numPr>
          <w:ilvl w:val="0"/>
          <w:numId w:val="6"/>
        </w:numPr>
        <w:shd w:val="clear" w:color="auto" w:fill="auto"/>
        <w:tabs>
          <w:tab w:val="left" w:pos="362"/>
        </w:tabs>
        <w:spacing w:after="0" w:line="485" w:lineRule="exact"/>
        <w:ind w:left="20" w:firstLine="0"/>
        <w:jc w:val="both"/>
      </w:pPr>
      <w:r>
        <w:rPr>
          <w:rStyle w:val="1"/>
          <w:color w:val="000000"/>
          <w:lang w:eastAsia="en-US"/>
        </w:rPr>
        <w:t>He’s lost his copy-book with notes.</w:t>
      </w:r>
    </w:p>
    <w:p w:rsidR="00000000" w:rsidRDefault="00C82BB2">
      <w:pPr>
        <w:pStyle w:val="a4"/>
        <w:numPr>
          <w:ilvl w:val="0"/>
          <w:numId w:val="6"/>
        </w:numPr>
        <w:shd w:val="clear" w:color="auto" w:fill="auto"/>
        <w:tabs>
          <w:tab w:val="left" w:pos="362"/>
        </w:tabs>
        <w:spacing w:after="499" w:line="485" w:lineRule="exact"/>
        <w:ind w:left="20" w:firstLine="0"/>
        <w:jc w:val="both"/>
      </w:pPr>
      <w:r>
        <w:rPr>
          <w:rStyle w:val="1"/>
          <w:color w:val="000000"/>
          <w:lang w:eastAsia="en-US"/>
        </w:rPr>
        <w:t>He’ll rewrite everything from mine. Don’t worry!</w:t>
      </w:r>
    </w:p>
    <w:p w:rsidR="00000000" w:rsidRDefault="00C82BB2">
      <w:pPr>
        <w:pStyle w:val="a4"/>
        <w:shd w:val="clear" w:color="auto" w:fill="auto"/>
        <w:spacing w:after="0" w:line="686" w:lineRule="exact"/>
        <w:ind w:left="20" w:firstLine="0"/>
        <w:jc w:val="both"/>
      </w:pPr>
      <w:r>
        <w:rPr>
          <w:rStyle w:val="1"/>
          <w:color w:val="000000"/>
          <w:lang w:eastAsia="en-US"/>
        </w:rPr>
        <w:t>P: - My diary is in another study.</w:t>
      </w:r>
    </w:p>
    <w:p w:rsidR="00000000" w:rsidRDefault="00C82BB2">
      <w:pPr>
        <w:pStyle w:val="a4"/>
        <w:shd w:val="clear" w:color="auto" w:fill="auto"/>
        <w:spacing w:after="0" w:line="686" w:lineRule="exact"/>
        <w:ind w:left="20" w:firstLine="0"/>
        <w:jc w:val="both"/>
      </w:pPr>
      <w:r>
        <w:rPr>
          <w:rStyle w:val="1"/>
          <w:color w:val="000000"/>
          <w:lang w:eastAsia="en-US"/>
        </w:rPr>
        <w:t>T: - Fetch it back.</w:t>
      </w:r>
    </w:p>
    <w:p w:rsidR="00000000" w:rsidRDefault="00C82BB2">
      <w:pPr>
        <w:pStyle w:val="a4"/>
        <w:shd w:val="clear" w:color="auto" w:fill="auto"/>
        <w:spacing w:after="821" w:line="686" w:lineRule="exact"/>
        <w:ind w:left="20" w:firstLine="0"/>
        <w:jc w:val="both"/>
      </w:pPr>
      <w:r>
        <w:rPr>
          <w:rStyle w:val="1"/>
          <w:color w:val="000000"/>
          <w:lang w:eastAsia="en-US"/>
        </w:rPr>
        <w:t>P: - Good! (No questions)</w:t>
      </w:r>
    </w:p>
    <w:p w:rsidR="00000000" w:rsidRDefault="00C82BB2">
      <w:pPr>
        <w:pStyle w:val="a4"/>
        <w:numPr>
          <w:ilvl w:val="0"/>
          <w:numId w:val="6"/>
        </w:numPr>
        <w:shd w:val="clear" w:color="auto" w:fill="auto"/>
        <w:tabs>
          <w:tab w:val="left" w:pos="362"/>
        </w:tabs>
        <w:spacing w:after="0" w:line="485" w:lineRule="exact"/>
        <w:ind w:left="20" w:firstLine="0"/>
        <w:jc w:val="both"/>
      </w:pPr>
      <w:r>
        <w:rPr>
          <w:rStyle w:val="1"/>
          <w:color w:val="000000"/>
          <w:lang w:eastAsia="en-US"/>
        </w:rPr>
        <w:t>I am fond of going in for athletics.</w:t>
      </w:r>
    </w:p>
    <w:p w:rsidR="00000000" w:rsidRDefault="00C82BB2">
      <w:pPr>
        <w:pStyle w:val="a4"/>
        <w:numPr>
          <w:ilvl w:val="0"/>
          <w:numId w:val="6"/>
        </w:numPr>
        <w:shd w:val="clear" w:color="auto" w:fill="auto"/>
        <w:tabs>
          <w:tab w:val="left" w:pos="362"/>
        </w:tabs>
        <w:spacing w:after="0" w:line="485" w:lineRule="exact"/>
        <w:ind w:left="20" w:firstLine="0"/>
        <w:jc w:val="both"/>
      </w:pPr>
      <w:r>
        <w:rPr>
          <w:rStyle w:val="1"/>
          <w:color w:val="000000"/>
          <w:lang w:eastAsia="en-US"/>
        </w:rPr>
        <w:t>That’ good.</w:t>
      </w:r>
    </w:p>
    <w:p w:rsidR="00000000" w:rsidRDefault="00C82BB2">
      <w:pPr>
        <w:pStyle w:val="a4"/>
        <w:numPr>
          <w:ilvl w:val="0"/>
          <w:numId w:val="6"/>
        </w:numPr>
        <w:shd w:val="clear" w:color="auto" w:fill="auto"/>
        <w:tabs>
          <w:tab w:val="left" w:pos="362"/>
        </w:tabs>
        <w:spacing w:after="0" w:line="485" w:lineRule="exact"/>
        <w:ind w:left="20" w:firstLine="0"/>
        <w:jc w:val="both"/>
      </w:pPr>
      <w:r>
        <w:rPr>
          <w:rStyle w:val="1"/>
          <w:color w:val="000000"/>
          <w:lang w:eastAsia="en-US"/>
        </w:rPr>
        <w:t>What about you?</w:t>
      </w:r>
    </w:p>
    <w:p w:rsidR="00000000" w:rsidRDefault="00C82BB2">
      <w:pPr>
        <w:pStyle w:val="a4"/>
        <w:numPr>
          <w:ilvl w:val="0"/>
          <w:numId w:val="6"/>
        </w:numPr>
        <w:shd w:val="clear" w:color="auto" w:fill="auto"/>
        <w:tabs>
          <w:tab w:val="left" w:pos="362"/>
        </w:tabs>
        <w:spacing w:after="420" w:line="485" w:lineRule="exact"/>
        <w:ind w:left="20" w:firstLine="0"/>
        <w:jc w:val="both"/>
      </w:pPr>
      <w:r>
        <w:rPr>
          <w:rStyle w:val="1"/>
          <w:color w:val="000000"/>
          <w:lang w:eastAsia="en-US"/>
        </w:rPr>
        <w:t>As for me I prefer playing basketball.</w:t>
      </w:r>
    </w:p>
    <w:p w:rsidR="00000000" w:rsidRDefault="00C82BB2">
      <w:pPr>
        <w:pStyle w:val="a4"/>
        <w:numPr>
          <w:ilvl w:val="0"/>
          <w:numId w:val="6"/>
        </w:numPr>
        <w:shd w:val="clear" w:color="auto" w:fill="auto"/>
        <w:tabs>
          <w:tab w:val="left" w:pos="362"/>
        </w:tabs>
        <w:spacing w:after="0" w:line="485" w:lineRule="exact"/>
        <w:ind w:left="20" w:firstLine="0"/>
        <w:jc w:val="both"/>
      </w:pPr>
      <w:r>
        <w:rPr>
          <w:rStyle w:val="1"/>
          <w:color w:val="000000"/>
          <w:lang w:eastAsia="en-US"/>
        </w:rPr>
        <w:t>No Nikita in the classroom.</w:t>
      </w:r>
    </w:p>
    <w:p w:rsidR="00000000" w:rsidRDefault="00C82BB2">
      <w:pPr>
        <w:pStyle w:val="a4"/>
        <w:numPr>
          <w:ilvl w:val="0"/>
          <w:numId w:val="6"/>
        </w:numPr>
        <w:shd w:val="clear" w:color="auto" w:fill="auto"/>
        <w:tabs>
          <w:tab w:val="left" w:pos="362"/>
        </w:tabs>
        <w:spacing w:after="0" w:line="485" w:lineRule="exact"/>
        <w:ind w:left="20" w:firstLine="0"/>
        <w:jc w:val="both"/>
      </w:pPr>
      <w:r>
        <w:rPr>
          <w:rStyle w:val="1"/>
          <w:color w:val="000000"/>
          <w:lang w:eastAsia="en-US"/>
        </w:rPr>
        <w:t>Don’t trouble, Svetlana Ivanovna.</w:t>
      </w:r>
    </w:p>
    <w:p w:rsidR="00000000" w:rsidRDefault="00C82BB2">
      <w:pPr>
        <w:pStyle w:val="a4"/>
        <w:numPr>
          <w:ilvl w:val="0"/>
          <w:numId w:val="6"/>
        </w:numPr>
        <w:shd w:val="clear" w:color="auto" w:fill="auto"/>
        <w:tabs>
          <w:tab w:val="left" w:pos="362"/>
        </w:tabs>
        <w:spacing w:after="0" w:line="485" w:lineRule="exact"/>
        <w:ind w:left="20" w:firstLine="0"/>
        <w:jc w:val="both"/>
      </w:pPr>
      <w:r>
        <w:rPr>
          <w:rStyle w:val="1"/>
          <w:color w:val="000000"/>
          <w:lang w:eastAsia="en-US"/>
        </w:rPr>
        <w:t>He is just late, plugs in the streets.</w:t>
      </w:r>
    </w:p>
    <w:p w:rsidR="00000000" w:rsidRDefault="00C82BB2">
      <w:pPr>
        <w:pStyle w:val="a4"/>
        <w:numPr>
          <w:ilvl w:val="0"/>
          <w:numId w:val="6"/>
        </w:numPr>
        <w:shd w:val="clear" w:color="auto" w:fill="auto"/>
        <w:tabs>
          <w:tab w:val="left" w:pos="362"/>
        </w:tabs>
        <w:spacing w:after="592" w:line="485" w:lineRule="exact"/>
        <w:ind w:left="20" w:firstLine="0"/>
        <w:jc w:val="both"/>
      </w:pPr>
      <w:r>
        <w:rPr>
          <w:rStyle w:val="1"/>
          <w:color w:val="000000"/>
          <w:lang w:eastAsia="en-US"/>
        </w:rPr>
        <w:t>Oh, here is our Nikita.</w:t>
      </w:r>
    </w:p>
    <w:p w:rsidR="00000000" w:rsidRDefault="00C82BB2">
      <w:pPr>
        <w:pStyle w:val="a4"/>
        <w:numPr>
          <w:ilvl w:val="0"/>
          <w:numId w:val="6"/>
        </w:numPr>
        <w:shd w:val="clear" w:color="auto" w:fill="auto"/>
        <w:tabs>
          <w:tab w:val="left" w:pos="362"/>
        </w:tabs>
        <w:spacing w:after="172" w:line="270" w:lineRule="exact"/>
        <w:ind w:left="20" w:firstLine="0"/>
        <w:jc w:val="both"/>
      </w:pPr>
      <w:r>
        <w:rPr>
          <w:rStyle w:val="1"/>
          <w:color w:val="000000"/>
          <w:lang w:eastAsia="en-US"/>
        </w:rPr>
        <w:t>Nick’s broken his leg today.</w:t>
      </w:r>
    </w:p>
    <w:p w:rsidR="00000000" w:rsidRDefault="00C82BB2">
      <w:pPr>
        <w:pStyle w:val="a4"/>
        <w:numPr>
          <w:ilvl w:val="0"/>
          <w:numId w:val="6"/>
        </w:numPr>
        <w:shd w:val="clear" w:color="auto" w:fill="auto"/>
        <w:tabs>
          <w:tab w:val="left" w:pos="362"/>
        </w:tabs>
        <w:spacing w:after="592" w:line="270" w:lineRule="exact"/>
        <w:ind w:left="20" w:firstLine="0"/>
        <w:jc w:val="both"/>
      </w:pPr>
      <w:r>
        <w:rPr>
          <w:rStyle w:val="1"/>
          <w:color w:val="000000"/>
          <w:lang w:eastAsia="en-US"/>
        </w:rPr>
        <w:t xml:space="preserve">What a mess! (Let’s visit </w:t>
      </w:r>
      <w:r>
        <w:rPr>
          <w:rStyle w:val="1"/>
          <w:color w:val="000000"/>
          <w:lang w:eastAsia="en-US"/>
        </w:rPr>
        <w:t>him)</w:t>
      </w:r>
    </w:p>
    <w:p w:rsidR="00000000" w:rsidRDefault="00C82BB2">
      <w:pPr>
        <w:pStyle w:val="a4"/>
        <w:numPr>
          <w:ilvl w:val="0"/>
          <w:numId w:val="6"/>
        </w:numPr>
        <w:shd w:val="clear" w:color="auto" w:fill="auto"/>
        <w:tabs>
          <w:tab w:val="left" w:pos="362"/>
        </w:tabs>
        <w:spacing w:after="172" w:line="270" w:lineRule="exact"/>
        <w:ind w:left="20" w:firstLine="0"/>
        <w:jc w:val="both"/>
      </w:pPr>
      <w:r>
        <w:rPr>
          <w:rStyle w:val="1"/>
          <w:color w:val="000000"/>
          <w:lang w:eastAsia="en-US"/>
        </w:rPr>
        <w:t>Oh, my book is dirty.</w:t>
      </w:r>
    </w:p>
    <w:p w:rsidR="00000000" w:rsidRDefault="00C82BB2">
      <w:pPr>
        <w:pStyle w:val="a4"/>
        <w:numPr>
          <w:ilvl w:val="0"/>
          <w:numId w:val="6"/>
        </w:numPr>
        <w:shd w:val="clear" w:color="auto" w:fill="auto"/>
        <w:tabs>
          <w:tab w:val="left" w:pos="362"/>
        </w:tabs>
        <w:spacing w:after="592" w:line="270" w:lineRule="exact"/>
        <w:ind w:left="20" w:firstLine="0"/>
        <w:jc w:val="both"/>
      </w:pPr>
      <w:r>
        <w:rPr>
          <w:rStyle w:val="1"/>
          <w:color w:val="000000"/>
          <w:lang w:eastAsia="en-US"/>
        </w:rPr>
        <w:t>Clean it this eraser.</w:t>
      </w:r>
    </w:p>
    <w:p w:rsidR="00000000" w:rsidRDefault="00C82BB2">
      <w:pPr>
        <w:pStyle w:val="a4"/>
        <w:shd w:val="clear" w:color="auto" w:fill="auto"/>
        <w:spacing w:after="0" w:line="270" w:lineRule="exact"/>
        <w:ind w:left="420" w:firstLine="0"/>
        <w:jc w:val="left"/>
        <w:sectPr w:rsidR="00000000">
          <w:headerReference w:type="even" r:id="rId12"/>
          <w:headerReference w:type="default" r:id="rId13"/>
          <w:headerReference w:type="first" r:id="rId14"/>
          <w:pgSz w:w="11909" w:h="16838"/>
          <w:pgMar w:top="2182" w:right="2616" w:bottom="814" w:left="2515" w:header="0" w:footer="3" w:gutter="0"/>
          <w:cols w:space="720"/>
          <w:noEndnote/>
          <w:titlePg/>
          <w:docGrid w:linePitch="360"/>
        </w:sectPr>
      </w:pPr>
      <w:r>
        <w:rPr>
          <w:rStyle w:val="1"/>
          <w:color w:val="000000"/>
          <w:lang w:eastAsia="en-US"/>
        </w:rPr>
        <w:t>She cares for her parents.</w:t>
      </w:r>
    </w:p>
    <w:p w:rsidR="00000000" w:rsidRDefault="00C82BB2">
      <w:pPr>
        <w:pStyle w:val="a4"/>
        <w:shd w:val="clear" w:color="auto" w:fill="auto"/>
        <w:tabs>
          <w:tab w:val="right" w:pos="1958"/>
        </w:tabs>
        <w:spacing w:after="0" w:line="446" w:lineRule="exact"/>
        <w:ind w:right="420" w:firstLine="0"/>
        <w:jc w:val="left"/>
        <w:sectPr w:rsidR="00000000">
          <w:type w:val="continuous"/>
          <w:pgSz w:w="11909" w:h="16838"/>
          <w:pgMar w:top="2466" w:right="3590" w:bottom="12508" w:left="3614" w:header="0" w:footer="3" w:gutter="0"/>
          <w:cols w:space="720"/>
          <w:noEndnote/>
          <w:docGrid w:linePitch="360"/>
        </w:sectPr>
      </w:pPr>
      <w:r>
        <w:rPr>
          <w:rStyle w:val="1"/>
          <w:color w:val="000000"/>
          <w:lang w:eastAsia="en-US"/>
        </w:rPr>
        <w:lastRenderedPageBreak/>
        <w:t xml:space="preserve">Andrew does his lessons till 24 hours. </w:t>
      </w:r>
      <w:r>
        <w:rPr>
          <w:rStyle w:val="1"/>
          <w:color w:val="000000"/>
          <w:lang w:eastAsia="en-US"/>
        </w:rPr>
        <w:lastRenderedPageBreak/>
        <w:t>Ready?</w:t>
      </w:r>
      <w:r>
        <w:rPr>
          <w:rStyle w:val="1"/>
          <w:color w:val="000000"/>
          <w:lang w:eastAsia="en-US"/>
        </w:rPr>
        <w:tab/>
      </w:r>
    </w:p>
    <w:p w:rsidR="00000000" w:rsidRDefault="00C82BB2">
      <w:pPr>
        <w:pStyle w:val="a4"/>
        <w:shd w:val="clear" w:color="auto" w:fill="auto"/>
        <w:spacing w:after="0" w:line="485" w:lineRule="exact"/>
        <w:ind w:left="20" w:firstLine="0"/>
        <w:jc w:val="left"/>
      </w:pPr>
      <w:r>
        <w:rPr>
          <w:rStyle w:val="1"/>
          <w:color w:val="000000"/>
          <w:lang w:eastAsia="en-US"/>
        </w:rPr>
        <w:lastRenderedPageBreak/>
        <w:t>Hi! How do you do?</w:t>
      </w:r>
    </w:p>
    <w:p w:rsidR="00000000" w:rsidRDefault="00C82BB2">
      <w:pPr>
        <w:pStyle w:val="a4"/>
        <w:shd w:val="clear" w:color="auto" w:fill="auto"/>
        <w:spacing w:after="0" w:line="485" w:lineRule="exact"/>
        <w:ind w:left="20" w:firstLine="0"/>
        <w:jc w:val="left"/>
      </w:pPr>
      <w:r>
        <w:rPr>
          <w:rStyle w:val="1"/>
          <w:color w:val="000000"/>
          <w:lang w:eastAsia="en-US"/>
        </w:rPr>
        <w:t>I am upset. My pretty acquaintance</w:t>
      </w:r>
      <w:r>
        <w:rPr>
          <w:rStyle w:val="1"/>
          <w:color w:val="000000"/>
          <w:lang w:eastAsia="en-US"/>
        </w:rPr>
        <w:t xml:space="preserve"> borrowed a big sum of money.</w:t>
      </w:r>
    </w:p>
    <w:p w:rsidR="00000000" w:rsidRDefault="00C82BB2">
      <w:pPr>
        <w:pStyle w:val="a4"/>
        <w:shd w:val="clear" w:color="auto" w:fill="auto"/>
        <w:spacing w:after="0" w:line="485" w:lineRule="exact"/>
        <w:ind w:left="20" w:firstLine="0"/>
        <w:jc w:val="left"/>
      </w:pPr>
      <w:r>
        <w:rPr>
          <w:rStyle w:val="1"/>
          <w:color w:val="000000"/>
          <w:lang w:eastAsia="en-US"/>
        </w:rPr>
        <w:lastRenderedPageBreak/>
        <w:t>When did she promise to give her debt back?</w:t>
      </w:r>
    </w:p>
    <w:p w:rsidR="00000000" w:rsidRDefault="00C82BB2">
      <w:pPr>
        <w:pStyle w:val="a4"/>
        <w:shd w:val="clear" w:color="auto" w:fill="auto"/>
        <w:spacing w:after="0" w:line="485" w:lineRule="exact"/>
        <w:ind w:left="20" w:firstLine="0"/>
        <w:jc w:val="left"/>
      </w:pPr>
      <w:r>
        <w:rPr>
          <w:rStyle w:val="1"/>
          <w:color w:val="000000"/>
          <w:lang w:eastAsia="en-US"/>
        </w:rPr>
        <w:t>As quickly as possible.</w:t>
      </w:r>
    </w:p>
    <w:p w:rsidR="00000000" w:rsidRDefault="00C82BB2">
      <w:pPr>
        <w:pStyle w:val="a4"/>
        <w:shd w:val="clear" w:color="auto" w:fill="auto"/>
        <w:spacing w:after="0" w:line="485" w:lineRule="exact"/>
        <w:ind w:left="20" w:firstLine="0"/>
        <w:jc w:val="left"/>
      </w:pPr>
      <w:r>
        <w:rPr>
          <w:rStyle w:val="1"/>
          <w:color w:val="000000"/>
          <w:lang w:eastAsia="en-US"/>
        </w:rPr>
        <w:t>I’d like to give you an advice don’t judge a tree by its bark.</w:t>
      </w:r>
    </w:p>
    <w:p w:rsidR="00000000" w:rsidRDefault="00C82BB2">
      <w:pPr>
        <w:pStyle w:val="a4"/>
        <w:shd w:val="clear" w:color="auto" w:fill="auto"/>
        <w:spacing w:after="0" w:line="485" w:lineRule="exact"/>
        <w:ind w:left="20" w:firstLine="0"/>
        <w:jc w:val="left"/>
      </w:pPr>
      <w:r>
        <w:rPr>
          <w:rStyle w:val="1"/>
          <w:color w:val="000000"/>
          <w:lang w:eastAsia="en-US"/>
        </w:rPr>
        <w:t>Perfectly right you are.</w:t>
      </w:r>
    </w:p>
    <w:p w:rsidR="00000000" w:rsidRDefault="00C82BB2">
      <w:pPr>
        <w:pStyle w:val="a4"/>
        <w:shd w:val="clear" w:color="auto" w:fill="auto"/>
        <w:spacing w:after="0" w:line="485" w:lineRule="exact"/>
        <w:ind w:left="20" w:firstLine="0"/>
        <w:jc w:val="left"/>
      </w:pPr>
      <w:r>
        <w:rPr>
          <w:rStyle w:val="1"/>
          <w:color w:val="000000"/>
          <w:lang w:eastAsia="en-US"/>
        </w:rPr>
        <w:t>I can’t find my favourite teddy-bear of my daughter Ann.</w:t>
      </w:r>
    </w:p>
    <w:p w:rsidR="00000000" w:rsidRDefault="00C82BB2">
      <w:pPr>
        <w:pStyle w:val="a4"/>
        <w:shd w:val="clear" w:color="auto" w:fill="auto"/>
        <w:spacing w:after="0" w:line="485" w:lineRule="exact"/>
        <w:ind w:left="20" w:firstLine="0"/>
        <w:jc w:val="left"/>
      </w:pPr>
      <w:r>
        <w:rPr>
          <w:rStyle w:val="1"/>
          <w:color w:val="000000"/>
          <w:lang w:eastAsia="en-US"/>
        </w:rPr>
        <w:t>Be calm, please. Her friend Polya is playing with this toy in the yard.</w:t>
      </w:r>
    </w:p>
    <w:p w:rsidR="00000000" w:rsidRDefault="00C82BB2">
      <w:pPr>
        <w:pStyle w:val="a4"/>
        <w:shd w:val="clear" w:color="auto" w:fill="auto"/>
        <w:spacing w:after="0" w:line="485" w:lineRule="exact"/>
        <w:ind w:left="20" w:right="280" w:firstLine="0"/>
        <w:jc w:val="left"/>
      </w:pPr>
      <w:r>
        <w:rPr>
          <w:rStyle w:val="1"/>
          <w:color w:val="000000"/>
          <w:lang w:eastAsia="en-US"/>
        </w:rPr>
        <w:t>The saying says we never know the value of water till the well is dry. Do you know it. Jane?</w:t>
      </w:r>
    </w:p>
    <w:p w:rsidR="00000000" w:rsidRDefault="00C82BB2">
      <w:pPr>
        <w:pStyle w:val="a4"/>
        <w:shd w:val="clear" w:color="auto" w:fill="auto"/>
        <w:spacing w:after="840" w:line="485" w:lineRule="exact"/>
        <w:ind w:left="20" w:firstLine="0"/>
        <w:jc w:val="left"/>
      </w:pPr>
      <w:r>
        <w:rPr>
          <w:rStyle w:val="1"/>
          <w:color w:val="000000"/>
          <w:lang w:eastAsia="en-US"/>
        </w:rPr>
        <w:t>It’s a good saying. Thank you. Certainty!</w:t>
      </w:r>
    </w:p>
    <w:p w:rsidR="00000000" w:rsidRDefault="00C82BB2">
      <w:pPr>
        <w:pStyle w:val="a4"/>
        <w:shd w:val="clear" w:color="auto" w:fill="auto"/>
        <w:spacing w:after="0" w:line="485" w:lineRule="exact"/>
        <w:ind w:left="20" w:firstLine="0"/>
        <w:jc w:val="left"/>
      </w:pPr>
      <w:r>
        <w:rPr>
          <w:rStyle w:val="1"/>
          <w:color w:val="000000"/>
          <w:lang w:eastAsia="en-US"/>
        </w:rPr>
        <w:t>Hello, Bill.</w:t>
      </w:r>
    </w:p>
    <w:p w:rsidR="00000000" w:rsidRDefault="00C82BB2">
      <w:pPr>
        <w:pStyle w:val="a4"/>
        <w:shd w:val="clear" w:color="auto" w:fill="auto"/>
        <w:spacing w:after="0" w:line="485" w:lineRule="exact"/>
        <w:ind w:left="20" w:firstLine="0"/>
        <w:jc w:val="left"/>
      </w:pPr>
      <w:r>
        <w:rPr>
          <w:rStyle w:val="1"/>
          <w:color w:val="000000"/>
          <w:lang w:eastAsia="en-US"/>
        </w:rPr>
        <w:t>Hi, Tom.</w:t>
      </w:r>
    </w:p>
    <w:p w:rsidR="00000000" w:rsidRDefault="00C82BB2">
      <w:pPr>
        <w:pStyle w:val="a4"/>
        <w:shd w:val="clear" w:color="auto" w:fill="auto"/>
        <w:spacing w:after="0" w:line="485" w:lineRule="exact"/>
        <w:ind w:left="20" w:firstLine="0"/>
        <w:jc w:val="left"/>
      </w:pPr>
      <w:r>
        <w:rPr>
          <w:rStyle w:val="1"/>
          <w:color w:val="000000"/>
          <w:lang w:eastAsia="en-US"/>
        </w:rPr>
        <w:t>You know, I hardly make bot</w:t>
      </w:r>
      <w:r>
        <w:rPr>
          <w:rStyle w:val="1"/>
          <w:color w:val="000000"/>
          <w:lang w:eastAsia="en-US"/>
        </w:rPr>
        <w:t>h ends meet.</w:t>
      </w:r>
    </w:p>
    <w:p w:rsidR="00000000" w:rsidRDefault="00C82BB2">
      <w:pPr>
        <w:pStyle w:val="a4"/>
        <w:shd w:val="clear" w:color="auto" w:fill="auto"/>
        <w:spacing w:after="0" w:line="485" w:lineRule="exact"/>
        <w:ind w:left="20" w:firstLine="0"/>
        <w:jc w:val="left"/>
      </w:pPr>
      <w:r>
        <w:rPr>
          <w:rStyle w:val="1"/>
          <w:color w:val="000000"/>
          <w:lang w:eastAsia="en-US"/>
        </w:rPr>
        <w:t>And what’s the result of your hunting for job?</w:t>
      </w:r>
    </w:p>
    <w:p w:rsidR="00000000" w:rsidRDefault="00C82BB2">
      <w:pPr>
        <w:pStyle w:val="a4"/>
        <w:shd w:val="clear" w:color="auto" w:fill="auto"/>
        <w:spacing w:after="0" w:line="485" w:lineRule="exact"/>
        <w:ind w:left="20" w:firstLine="0"/>
        <w:jc w:val="left"/>
      </w:pPr>
      <w:r>
        <w:rPr>
          <w:rStyle w:val="1"/>
          <w:color w:val="000000"/>
          <w:lang w:eastAsia="en-US"/>
        </w:rPr>
        <w:t>At the Engineering Company they offered me washing windows.</w:t>
      </w:r>
    </w:p>
    <w:p w:rsidR="00000000" w:rsidRDefault="00C82BB2">
      <w:pPr>
        <w:pStyle w:val="a4"/>
        <w:shd w:val="clear" w:color="auto" w:fill="auto"/>
        <w:spacing w:after="0" w:line="485" w:lineRule="exact"/>
        <w:ind w:left="20" w:firstLine="0"/>
        <w:jc w:val="left"/>
      </w:pPr>
      <w:r>
        <w:rPr>
          <w:rStyle w:val="1"/>
          <w:color w:val="000000"/>
          <w:lang w:eastAsia="en-US"/>
        </w:rPr>
        <w:t>That’s not bad after all. Keep your head above the water.</w:t>
      </w:r>
    </w:p>
    <w:p w:rsidR="00000000" w:rsidRDefault="00C82BB2">
      <w:pPr>
        <w:pStyle w:val="a4"/>
        <w:shd w:val="clear" w:color="auto" w:fill="auto"/>
        <w:spacing w:after="0" w:line="485" w:lineRule="exact"/>
        <w:ind w:left="20" w:firstLine="0"/>
        <w:jc w:val="left"/>
      </w:pPr>
      <w:r>
        <w:rPr>
          <w:rStyle w:val="1"/>
          <w:color w:val="000000"/>
          <w:lang w:eastAsia="en-US"/>
        </w:rPr>
        <w:t>Good-bye, Tom.</w:t>
      </w:r>
    </w:p>
    <w:p w:rsidR="00000000" w:rsidRDefault="00C82BB2">
      <w:pPr>
        <w:pStyle w:val="a4"/>
        <w:shd w:val="clear" w:color="auto" w:fill="auto"/>
        <w:spacing w:after="844" w:line="485" w:lineRule="exact"/>
        <w:ind w:left="20" w:firstLine="0"/>
        <w:jc w:val="left"/>
      </w:pPr>
      <w:r>
        <w:rPr>
          <w:rStyle w:val="1"/>
          <w:color w:val="000000"/>
          <w:lang w:eastAsia="en-US"/>
        </w:rPr>
        <w:t>Good luck to you, Bill.</w:t>
      </w:r>
    </w:p>
    <w:p w:rsidR="00000000" w:rsidRDefault="00C82BB2">
      <w:pPr>
        <w:pStyle w:val="a4"/>
        <w:shd w:val="clear" w:color="auto" w:fill="auto"/>
        <w:spacing w:after="0" w:line="480" w:lineRule="exact"/>
        <w:ind w:left="20" w:right="280" w:firstLine="0"/>
        <w:jc w:val="left"/>
      </w:pPr>
      <w:r>
        <w:rPr>
          <w:rStyle w:val="1"/>
          <w:color w:val="000000"/>
          <w:lang w:eastAsia="en-US"/>
        </w:rPr>
        <w:t xml:space="preserve">I am going to pass exams successfully, </w:t>
      </w:r>
      <w:r>
        <w:rPr>
          <w:rStyle w:val="1"/>
          <w:color w:val="000000"/>
          <w:lang w:eastAsia="en-US"/>
        </w:rPr>
        <w:t>then I’ll enter a college or a university.</w:t>
      </w:r>
    </w:p>
    <w:p w:rsidR="00000000" w:rsidRDefault="00C82BB2">
      <w:pPr>
        <w:pStyle w:val="a4"/>
        <w:shd w:val="clear" w:color="auto" w:fill="auto"/>
        <w:spacing w:after="804" w:line="480" w:lineRule="exact"/>
        <w:ind w:left="20" w:right="280" w:firstLine="0"/>
        <w:jc w:val="left"/>
      </w:pPr>
      <w:r>
        <w:rPr>
          <w:rStyle w:val="1"/>
          <w:color w:val="000000"/>
          <w:lang w:eastAsia="en-US"/>
        </w:rPr>
        <w:t>You are right to some extent. But it sounds like counting your chickens before they are hatched.</w:t>
      </w:r>
    </w:p>
    <w:p w:rsidR="00000000" w:rsidRDefault="00C82BB2">
      <w:pPr>
        <w:rPr>
          <w:color w:val="auto"/>
          <w:lang w:eastAsia="ru-RU"/>
        </w:rPr>
      </w:pPr>
    </w:p>
    <w:p w:rsidR="00000000" w:rsidRDefault="00C82BB2">
      <w:pPr>
        <w:pStyle w:val="a4"/>
        <w:shd w:val="clear" w:color="auto" w:fill="auto"/>
        <w:spacing w:after="167" w:line="270" w:lineRule="exact"/>
        <w:ind w:left="20" w:firstLine="0"/>
        <w:jc w:val="left"/>
      </w:pPr>
      <w:r>
        <w:rPr>
          <w:rStyle w:val="1"/>
          <w:color w:val="000000"/>
          <w:lang w:eastAsia="en-US"/>
        </w:rPr>
        <w:t>Coming home late a big group of severe strong rushed upon me.</w:t>
      </w:r>
    </w:p>
    <w:p w:rsidR="00000000" w:rsidRDefault="00C82BB2">
      <w:pPr>
        <w:pStyle w:val="a4"/>
        <w:shd w:val="clear" w:color="auto" w:fill="auto"/>
        <w:spacing w:after="0" w:line="270" w:lineRule="exact"/>
        <w:ind w:left="20" w:firstLine="0"/>
        <w:jc w:val="left"/>
      </w:pPr>
      <w:r>
        <w:rPr>
          <w:rStyle w:val="1"/>
          <w:color w:val="000000"/>
          <w:lang w:eastAsia="en-US"/>
        </w:rPr>
        <w:t>Fighting with them was in vain I suppose.</w:t>
      </w:r>
    </w:p>
    <w:p w:rsidR="00000000" w:rsidRDefault="00C82BB2">
      <w:pPr>
        <w:pStyle w:val="a4"/>
        <w:shd w:val="clear" w:color="auto" w:fill="auto"/>
        <w:spacing w:after="0" w:line="485" w:lineRule="exact"/>
        <w:ind w:left="20" w:firstLine="0"/>
        <w:jc w:val="both"/>
      </w:pPr>
      <w:r>
        <w:rPr>
          <w:rStyle w:val="1"/>
          <w:color w:val="000000"/>
          <w:lang w:eastAsia="en-US"/>
        </w:rPr>
        <w:t>Right you are.</w:t>
      </w:r>
    </w:p>
    <w:p w:rsidR="00000000" w:rsidRDefault="00C82BB2">
      <w:pPr>
        <w:pStyle w:val="a4"/>
        <w:shd w:val="clear" w:color="auto" w:fill="auto"/>
        <w:spacing w:after="0" w:line="485" w:lineRule="exact"/>
        <w:ind w:left="20" w:firstLine="0"/>
        <w:jc w:val="both"/>
      </w:pPr>
      <w:r>
        <w:rPr>
          <w:rStyle w:val="1"/>
          <w:color w:val="000000"/>
          <w:lang w:eastAsia="en-US"/>
        </w:rPr>
        <w:t>But I came off with a whole skin except my broken nose.</w:t>
      </w:r>
    </w:p>
    <w:p w:rsidR="00000000" w:rsidRDefault="00C82BB2">
      <w:pPr>
        <w:pStyle w:val="a4"/>
        <w:shd w:val="clear" w:color="auto" w:fill="auto"/>
        <w:spacing w:after="844" w:line="485" w:lineRule="exact"/>
        <w:ind w:left="20" w:firstLine="0"/>
        <w:jc w:val="both"/>
      </w:pPr>
      <w:r>
        <w:rPr>
          <w:rStyle w:val="1"/>
          <w:color w:val="000000"/>
          <w:lang w:eastAsia="en-US"/>
        </w:rPr>
        <w:lastRenderedPageBreak/>
        <w:t>Really you came off cheep.</w:t>
      </w:r>
    </w:p>
    <w:p w:rsidR="00000000" w:rsidRDefault="00C82BB2">
      <w:pPr>
        <w:pStyle w:val="a4"/>
        <w:shd w:val="clear" w:color="auto" w:fill="auto"/>
        <w:spacing w:after="0" w:line="480" w:lineRule="exact"/>
        <w:ind w:left="20" w:firstLine="0"/>
        <w:jc w:val="both"/>
      </w:pPr>
      <w:r>
        <w:rPr>
          <w:rStyle w:val="1"/>
          <w:color w:val="000000"/>
          <w:lang w:eastAsia="en-US"/>
        </w:rPr>
        <w:t>My husband and me were in the Far North.</w:t>
      </w:r>
    </w:p>
    <w:p w:rsidR="00000000" w:rsidRDefault="00C82BB2">
      <w:pPr>
        <w:pStyle w:val="a4"/>
        <w:shd w:val="clear" w:color="auto" w:fill="auto"/>
        <w:spacing w:after="0" w:line="480" w:lineRule="exact"/>
        <w:ind w:left="20" w:firstLine="0"/>
        <w:jc w:val="both"/>
      </w:pPr>
      <w:r>
        <w:rPr>
          <w:rStyle w:val="1"/>
          <w:color w:val="000000"/>
          <w:lang w:eastAsia="en-US"/>
        </w:rPr>
        <w:t>You know the temperature there is 60-62° below zero.</w:t>
      </w:r>
    </w:p>
    <w:p w:rsidR="00000000" w:rsidRDefault="00C82BB2">
      <w:pPr>
        <w:pStyle w:val="a4"/>
        <w:shd w:val="clear" w:color="auto" w:fill="auto"/>
        <w:spacing w:after="0" w:line="480" w:lineRule="exact"/>
        <w:ind w:left="20" w:firstLine="0"/>
        <w:jc w:val="both"/>
      </w:pPr>
      <w:r>
        <w:rPr>
          <w:rStyle w:val="1"/>
          <w:color w:val="000000"/>
          <w:lang w:eastAsia="en-US"/>
        </w:rPr>
        <w:t>Have you got any conveniences?</w:t>
      </w:r>
    </w:p>
    <w:p w:rsidR="00000000" w:rsidRDefault="00C82BB2">
      <w:pPr>
        <w:pStyle w:val="a4"/>
        <w:shd w:val="clear" w:color="auto" w:fill="auto"/>
        <w:spacing w:after="0" w:line="480" w:lineRule="exact"/>
        <w:ind w:left="20" w:right="280" w:firstLine="0"/>
        <w:jc w:val="both"/>
      </w:pPr>
      <w:r>
        <w:rPr>
          <w:rStyle w:val="1"/>
          <w:color w:val="000000"/>
          <w:lang w:eastAsia="en-US"/>
        </w:rPr>
        <w:t>Of course not. We lived</w:t>
      </w:r>
      <w:r>
        <w:rPr>
          <w:rStyle w:val="1"/>
          <w:color w:val="000000"/>
          <w:lang w:eastAsia="en-US"/>
        </w:rPr>
        <w:t xml:space="preserve"> in a house to be pulled down: we used ice from the Aldan river, then at night the we had to repair an old stove, we put ice on the stove to in the morning we lit the stove, put the ice into the sauce-pan to melt it then I cooked food.</w:t>
      </w:r>
    </w:p>
    <w:p w:rsidR="00000000" w:rsidRDefault="00C82BB2">
      <w:pPr>
        <w:pStyle w:val="a4"/>
        <w:shd w:val="clear" w:color="auto" w:fill="auto"/>
        <w:spacing w:after="0" w:line="480" w:lineRule="exact"/>
        <w:ind w:left="20" w:firstLine="0"/>
        <w:jc w:val="both"/>
      </w:pPr>
      <w:r>
        <w:rPr>
          <w:rStyle w:val="1"/>
          <w:color w:val="000000"/>
          <w:lang w:eastAsia="en-US"/>
        </w:rPr>
        <w:t>And what about wood?</w:t>
      </w:r>
    </w:p>
    <w:p w:rsidR="00000000" w:rsidRDefault="00C82BB2">
      <w:pPr>
        <w:pStyle w:val="a4"/>
        <w:shd w:val="clear" w:color="auto" w:fill="auto"/>
        <w:spacing w:after="0" w:line="480" w:lineRule="exact"/>
        <w:ind w:left="20" w:firstLine="0"/>
        <w:jc w:val="both"/>
      </w:pPr>
      <w:r>
        <w:rPr>
          <w:rStyle w:val="1"/>
          <w:color w:val="000000"/>
          <w:lang w:eastAsia="en-US"/>
        </w:rPr>
        <w:t>I had to cut it myself.</w:t>
      </w:r>
    </w:p>
    <w:p w:rsidR="00000000" w:rsidRDefault="00C82BB2">
      <w:pPr>
        <w:pStyle w:val="a4"/>
        <w:shd w:val="clear" w:color="auto" w:fill="auto"/>
        <w:spacing w:after="0" w:line="480" w:lineRule="exact"/>
        <w:ind w:left="20" w:firstLine="0"/>
        <w:jc w:val="both"/>
        <w:sectPr w:rsidR="00000000">
          <w:headerReference w:type="even" r:id="rId15"/>
          <w:headerReference w:type="default" r:id="rId16"/>
          <w:headerReference w:type="first" r:id="rId17"/>
          <w:type w:val="continuous"/>
          <w:pgSz w:w="11909" w:h="16838"/>
          <w:pgMar w:top="1137" w:right="1447" w:bottom="1132" w:left="1471" w:header="0" w:footer="3" w:gutter="0"/>
          <w:cols w:space="720"/>
          <w:noEndnote/>
          <w:docGrid w:linePitch="360"/>
        </w:sectPr>
      </w:pPr>
      <w:r>
        <w:rPr>
          <w:rStyle w:val="1"/>
          <w:color w:val="000000"/>
          <w:lang w:eastAsia="en-US"/>
        </w:rPr>
        <w:t>Awful to imagine! Frankly speaking you went through fire and water.</w:t>
      </w:r>
    </w:p>
    <w:p w:rsidR="00000000" w:rsidRDefault="00C82BB2">
      <w:pPr>
        <w:pStyle w:val="a4"/>
        <w:shd w:val="clear" w:color="auto" w:fill="auto"/>
        <w:spacing w:after="0" w:line="270" w:lineRule="exact"/>
        <w:ind w:left="20" w:firstLine="0"/>
        <w:jc w:val="both"/>
      </w:pPr>
      <w:r>
        <w:rPr>
          <w:color w:val="000000"/>
          <w:u w:val="single"/>
          <w:lang w:eastAsia="en-US"/>
        </w:rPr>
        <w:lastRenderedPageBreak/>
        <w:t>Stephan:</w:t>
      </w:r>
      <w:r>
        <w:rPr>
          <w:rStyle w:val="1"/>
          <w:color w:val="000000"/>
          <w:lang w:eastAsia="en-US"/>
        </w:rPr>
        <w:t xml:space="preserve"> Is the problems unemployment real now?</w:t>
      </w:r>
    </w:p>
    <w:p w:rsidR="00000000" w:rsidRDefault="00C82BB2">
      <w:pPr>
        <w:rPr>
          <w:color w:val="auto"/>
          <w:lang w:eastAsia="ru-RU"/>
        </w:rPr>
      </w:pPr>
    </w:p>
    <w:p w:rsidR="00000000" w:rsidRDefault="00C82BB2">
      <w:pPr>
        <w:pStyle w:val="a4"/>
        <w:shd w:val="clear" w:color="auto" w:fill="auto"/>
        <w:spacing w:after="0" w:line="682" w:lineRule="exact"/>
        <w:ind w:left="20" w:firstLine="0"/>
        <w:jc w:val="both"/>
      </w:pPr>
      <w:r>
        <w:rPr>
          <w:color w:val="000000"/>
          <w:u w:val="single"/>
          <w:lang w:eastAsia="en-US"/>
        </w:rPr>
        <w:t>David:</w:t>
      </w:r>
      <w:r>
        <w:rPr>
          <w:rStyle w:val="1"/>
          <w:color w:val="000000"/>
          <w:lang w:eastAsia="en-US"/>
        </w:rPr>
        <w:t xml:space="preserve">  It’s connected with the crisis.</w:t>
      </w:r>
    </w:p>
    <w:p w:rsidR="00000000" w:rsidRDefault="00C82BB2">
      <w:pPr>
        <w:pStyle w:val="a4"/>
        <w:shd w:val="clear" w:color="auto" w:fill="auto"/>
        <w:spacing w:after="0" w:line="682" w:lineRule="exact"/>
        <w:ind w:left="20" w:firstLine="0"/>
        <w:jc w:val="both"/>
      </w:pPr>
      <w:r>
        <w:rPr>
          <w:color w:val="000000"/>
          <w:u w:val="single"/>
          <w:lang w:eastAsia="en-US"/>
        </w:rPr>
        <w:t>Stephan:</w:t>
      </w:r>
      <w:r>
        <w:rPr>
          <w:rStyle w:val="1"/>
          <w:color w:val="000000"/>
          <w:lang w:eastAsia="en-US"/>
        </w:rPr>
        <w:t xml:space="preserve"> Moreover there are not many qualified </w:t>
      </w:r>
      <w:r>
        <w:rPr>
          <w:rStyle w:val="1"/>
          <w:color w:val="000000"/>
          <w:lang w:eastAsia="en-US"/>
        </w:rPr>
        <w:t>specialists.</w:t>
      </w:r>
    </w:p>
    <w:p w:rsidR="00000000" w:rsidRDefault="00C82BB2">
      <w:pPr>
        <w:pStyle w:val="a4"/>
        <w:shd w:val="clear" w:color="auto" w:fill="auto"/>
        <w:tabs>
          <w:tab w:val="left" w:pos="1129"/>
        </w:tabs>
        <w:spacing w:after="0" w:line="682" w:lineRule="exact"/>
        <w:ind w:left="20" w:firstLine="0"/>
        <w:jc w:val="both"/>
      </w:pPr>
      <w:r>
        <w:rPr>
          <w:color w:val="000000"/>
          <w:u w:val="single"/>
          <w:lang w:eastAsia="en-US"/>
        </w:rPr>
        <w:t>David:</w:t>
      </w:r>
      <w:r>
        <w:rPr>
          <w:rStyle w:val="1"/>
          <w:color w:val="000000"/>
          <w:lang w:eastAsia="en-US"/>
        </w:rPr>
        <w:tab/>
        <w:t>And a lot of immigrants and social problems with then.</w:t>
      </w:r>
    </w:p>
    <w:p w:rsidR="00000000" w:rsidRDefault="00C82BB2">
      <w:pPr>
        <w:pStyle w:val="a4"/>
        <w:shd w:val="clear" w:color="auto" w:fill="auto"/>
        <w:spacing w:after="0" w:line="682" w:lineRule="exact"/>
        <w:ind w:left="20" w:firstLine="0"/>
        <w:jc w:val="both"/>
      </w:pPr>
      <w:r>
        <w:rPr>
          <w:color w:val="000000"/>
          <w:u w:val="single"/>
          <w:lang w:eastAsia="en-US"/>
        </w:rPr>
        <w:t>Stephan:</w:t>
      </w:r>
      <w:r>
        <w:rPr>
          <w:rStyle w:val="1"/>
          <w:color w:val="000000"/>
          <w:lang w:eastAsia="en-US"/>
        </w:rPr>
        <w:t xml:space="preserve"> Right you are. Many facts influence the unemployment.</w:t>
      </w:r>
    </w:p>
    <w:p w:rsidR="00000000" w:rsidRDefault="00C82BB2">
      <w:pPr>
        <w:pStyle w:val="a4"/>
        <w:shd w:val="clear" w:color="auto" w:fill="auto"/>
        <w:tabs>
          <w:tab w:val="left" w:pos="1129"/>
        </w:tabs>
        <w:spacing w:after="0" w:line="682" w:lineRule="exact"/>
        <w:ind w:left="20" w:firstLine="0"/>
        <w:jc w:val="both"/>
      </w:pPr>
      <w:r>
        <w:rPr>
          <w:color w:val="000000"/>
          <w:u w:val="single"/>
          <w:lang w:eastAsia="en-US"/>
        </w:rPr>
        <w:t>David:</w:t>
      </w:r>
      <w:r>
        <w:rPr>
          <w:rStyle w:val="1"/>
          <w:color w:val="000000"/>
          <w:lang w:eastAsia="en-US"/>
        </w:rPr>
        <w:tab/>
        <w:t>By the way do you know this saying a light purse is a heavy curse?</w:t>
      </w:r>
    </w:p>
    <w:p w:rsidR="00000000" w:rsidRDefault="00C82BB2">
      <w:pPr>
        <w:pStyle w:val="a4"/>
        <w:shd w:val="clear" w:color="auto" w:fill="auto"/>
        <w:spacing w:after="0" w:line="682" w:lineRule="exact"/>
        <w:ind w:left="20" w:firstLine="0"/>
        <w:jc w:val="both"/>
      </w:pPr>
      <w:r>
        <w:rPr>
          <w:color w:val="000000"/>
          <w:u w:val="single"/>
          <w:lang w:eastAsia="en-US"/>
        </w:rPr>
        <w:t>Stephan:</w:t>
      </w:r>
      <w:r>
        <w:rPr>
          <w:rStyle w:val="1"/>
          <w:color w:val="000000"/>
          <w:lang w:eastAsia="en-US"/>
        </w:rPr>
        <w:t xml:space="preserve"> Frankly speaking I got</w:t>
      </w:r>
      <w:r>
        <w:rPr>
          <w:rStyle w:val="1"/>
          <w:color w:val="000000"/>
          <w:lang w:eastAsia="en-US"/>
        </w:rPr>
        <w:t xml:space="preserve"> a job of a fitter after much hunting for job.</w:t>
      </w:r>
    </w:p>
    <w:p w:rsidR="00000000" w:rsidRDefault="00C82BB2">
      <w:pPr>
        <w:pStyle w:val="a4"/>
        <w:shd w:val="clear" w:color="auto" w:fill="auto"/>
        <w:tabs>
          <w:tab w:val="left" w:pos="1340"/>
        </w:tabs>
        <w:spacing w:after="0" w:line="494" w:lineRule="exact"/>
        <w:ind w:left="20" w:firstLine="0"/>
        <w:jc w:val="both"/>
      </w:pPr>
      <w:r>
        <w:rPr>
          <w:color w:val="000000"/>
          <w:u w:val="single"/>
          <w:lang w:eastAsia="en-US"/>
        </w:rPr>
        <w:t>David:</w:t>
      </w:r>
      <w:r>
        <w:rPr>
          <w:rStyle w:val="1"/>
          <w:color w:val="000000"/>
          <w:lang w:eastAsia="en-US"/>
        </w:rPr>
        <w:tab/>
        <w:t>Don’t worry! Good luck to you. That’s g</w:t>
      </w:r>
      <w:r>
        <w:rPr>
          <w:strike/>
          <w:color w:val="000000"/>
          <w:lang w:eastAsia="en-US"/>
        </w:rPr>
        <w:t>o</w:t>
      </w:r>
      <w:r>
        <w:rPr>
          <w:rStyle w:val="1"/>
          <w:color w:val="000000"/>
          <w:lang w:eastAsia="en-US"/>
        </w:rPr>
        <w:t>od!Much success in your</w:t>
      </w:r>
    </w:p>
    <w:p w:rsidR="00000000" w:rsidRDefault="00C82BB2">
      <w:pPr>
        <w:pStyle w:val="a4"/>
        <w:shd w:val="clear" w:color="auto" w:fill="auto"/>
        <w:spacing w:after="0" w:line="494" w:lineRule="exact"/>
        <w:ind w:left="20" w:firstLine="0"/>
        <w:jc w:val="both"/>
      </w:pPr>
      <w:r>
        <w:rPr>
          <w:rStyle w:val="1"/>
          <w:color w:val="000000"/>
          <w:lang w:eastAsia="en-US"/>
        </w:rPr>
        <w:t>work.</w:t>
      </w:r>
    </w:p>
    <w:p w:rsidR="00000000" w:rsidRDefault="00C82BB2">
      <w:pPr>
        <w:rPr>
          <w:color w:val="auto"/>
          <w:lang w:eastAsia="ru-RU"/>
        </w:rPr>
        <w:sectPr w:rsidR="00000000">
          <w:type w:val="continuous"/>
          <w:pgSz w:w="11909" w:h="16838"/>
          <w:pgMar w:top="913" w:right="1087" w:bottom="9132" w:left="1111" w:header="0" w:footer="3" w:gutter="0"/>
          <w:cols w:space="720"/>
          <w:noEndnote/>
          <w:docGrid w:linePitch="360"/>
        </w:sectPr>
      </w:pPr>
    </w:p>
    <w:p w:rsidR="00000000" w:rsidRDefault="00C82BB2">
      <w:pPr>
        <w:pStyle w:val="20"/>
        <w:shd w:val="clear" w:color="auto" w:fill="auto"/>
        <w:spacing w:before="0" w:after="342" w:line="370" w:lineRule="exact"/>
        <w:ind w:right="80"/>
        <w:jc w:val="center"/>
      </w:pPr>
      <w:r>
        <w:rPr>
          <w:rStyle w:val="2131"/>
          <w:i w:val="0"/>
          <w:iCs w:val="0"/>
          <w:color w:val="000000"/>
        </w:rPr>
        <w:lastRenderedPageBreak/>
        <w:t>Свободная беседа.</w:t>
      </w:r>
    </w:p>
    <w:p w:rsidR="00000000" w:rsidRDefault="00C82BB2">
      <w:pPr>
        <w:pStyle w:val="a4"/>
        <w:shd w:val="clear" w:color="auto" w:fill="auto"/>
        <w:spacing w:after="170" w:line="317" w:lineRule="exact"/>
        <w:ind w:right="80" w:firstLine="0"/>
      </w:pPr>
      <w:r>
        <w:rPr>
          <w:color w:val="000000"/>
          <w:u w:val="single"/>
          <w:lang w:val="ru-RU"/>
        </w:rPr>
        <w:t>Беседа о родном городе</w:t>
      </w:r>
    </w:p>
    <w:p w:rsidR="00000000" w:rsidRDefault="00C82BB2">
      <w:pPr>
        <w:pStyle w:val="a4"/>
        <w:shd w:val="clear" w:color="auto" w:fill="auto"/>
        <w:spacing w:after="1008" w:line="480" w:lineRule="exact"/>
        <w:ind w:left="20" w:right="20" w:firstLine="340"/>
        <w:jc w:val="both"/>
      </w:pPr>
      <w:r>
        <w:rPr>
          <w:rStyle w:val="1"/>
          <w:color w:val="000000"/>
          <w:lang w:val="ru-RU"/>
        </w:rPr>
        <w:t>Текст набран крупно на компьютере. Учитель читает его, проводит</w:t>
      </w:r>
      <w:r>
        <w:rPr>
          <w:rStyle w:val="1"/>
          <w:color w:val="000000"/>
          <w:lang w:val="ru-RU"/>
        </w:rPr>
        <w:t xml:space="preserve"> всестороннюю работу с лексикой. Кружковцы проговаривают слова, текст, выполняют тренировочные упражнения, выделяются словосочетания, предлоги. </w:t>
      </w:r>
      <w:r>
        <w:rPr>
          <w:rStyle w:val="1"/>
          <w:color w:val="000000"/>
          <w:lang w:val="ru-RU"/>
        </w:rPr>
        <w:lastRenderedPageBreak/>
        <w:t>Затем отвечают на несколько вопросов по тексту.</w:t>
      </w:r>
    </w:p>
    <w:p w:rsidR="00000000" w:rsidRDefault="00C82BB2">
      <w:pPr>
        <w:pStyle w:val="a4"/>
        <w:shd w:val="clear" w:color="auto" w:fill="auto"/>
        <w:spacing w:after="192" w:line="270" w:lineRule="exact"/>
        <w:ind w:right="80" w:firstLine="0"/>
      </w:pPr>
      <w:r>
        <w:rPr>
          <w:color w:val="000000"/>
          <w:u w:val="single"/>
          <w:lang w:eastAsia="en-US"/>
        </w:rPr>
        <w:t>Yaroslavl</w:t>
      </w:r>
    </w:p>
    <w:p w:rsidR="00000000" w:rsidRDefault="00C82BB2">
      <w:pPr>
        <w:pStyle w:val="a4"/>
        <w:shd w:val="clear" w:color="auto" w:fill="auto"/>
        <w:tabs>
          <w:tab w:val="left" w:pos="5012"/>
        </w:tabs>
        <w:spacing w:after="176" w:line="475" w:lineRule="exact"/>
        <w:ind w:left="20" w:right="20" w:firstLine="340"/>
        <w:jc w:val="both"/>
      </w:pPr>
      <w:r>
        <w:rPr>
          <w:rStyle w:val="1"/>
          <w:color w:val="000000"/>
          <w:lang w:eastAsia="en-US"/>
        </w:rPr>
        <w:t>Our city on the Volga is</w:t>
      </w:r>
      <w:r>
        <w:rPr>
          <w:rStyle w:val="1"/>
          <w:color w:val="000000"/>
          <w:lang w:eastAsia="en-US"/>
        </w:rPr>
        <w:t xml:space="preserve"> the capital of our region with 6 million people. Our city belongs to the Golden Ring of the ancient towns. Many tourists visit our city to see our sights, churches, to get acquainted with handicraft works. Our city was founded in 1010 by grand Duke Yarosl</w:t>
      </w:r>
      <w:r>
        <w:rPr>
          <w:rStyle w:val="1"/>
          <w:color w:val="000000"/>
          <w:lang w:eastAsia="en-US"/>
        </w:rPr>
        <w:t>av the</w:t>
      </w:r>
      <w:r>
        <w:rPr>
          <w:rStyle w:val="1"/>
          <w:color w:val="000000"/>
          <w:lang w:val="ru-RU"/>
        </w:rPr>
        <w:t xml:space="preserve"> </w:t>
      </w:r>
      <w:r>
        <w:rPr>
          <w:rStyle w:val="1"/>
          <w:color w:val="000000"/>
          <w:lang w:eastAsia="en-US"/>
        </w:rPr>
        <w:t xml:space="preserve">wise. He killed a very strong bear. That’s why </w:t>
      </w:r>
    </w:p>
    <w:p w:rsidR="00000000" w:rsidRDefault="00C82BB2">
      <w:pPr>
        <w:pStyle w:val="a4"/>
        <w:shd w:val="clear" w:color="auto" w:fill="auto"/>
        <w:tabs>
          <w:tab w:val="left" w:pos="7815"/>
        </w:tabs>
        <w:spacing w:after="1008" w:line="480" w:lineRule="exact"/>
        <w:ind w:left="20" w:right="20" w:firstLine="340"/>
        <w:jc w:val="both"/>
      </w:pPr>
      <w:r>
        <w:rPr>
          <w:rStyle w:val="1"/>
          <w:color w:val="000000"/>
          <w:lang w:eastAsia="en-US"/>
        </w:rPr>
        <w:t xml:space="preserve">After the Tatar invasion our city was destroyed. Later it was restored. Industries began to develop. Now Yaroslavl is cultural, political, industrial center of our region. We are proud of our city. </w:t>
      </w:r>
    </w:p>
    <w:p w:rsidR="00000000" w:rsidRDefault="00C82BB2">
      <w:pPr>
        <w:pStyle w:val="a4"/>
        <w:shd w:val="clear" w:color="auto" w:fill="auto"/>
        <w:spacing w:after="762" w:line="270" w:lineRule="exact"/>
        <w:ind w:right="80" w:firstLine="0"/>
      </w:pPr>
      <w:r>
        <w:rPr>
          <w:rStyle w:val="1"/>
          <w:color w:val="000000"/>
          <w:lang w:eastAsia="en-US"/>
        </w:rPr>
        <w:t>Vo</w:t>
      </w:r>
      <w:r>
        <w:rPr>
          <w:rStyle w:val="1"/>
          <w:color w:val="000000"/>
          <w:lang w:eastAsia="en-US"/>
        </w:rPr>
        <w:t>cabulary</w:t>
      </w:r>
    </w:p>
    <w:p w:rsidR="00000000" w:rsidRDefault="00C82BB2">
      <w:pPr>
        <w:rPr>
          <w:color w:val="auto"/>
          <w:lang w:eastAsia="ru-RU"/>
        </w:rPr>
      </w:pPr>
    </w:p>
    <w:p w:rsidR="00000000" w:rsidRDefault="00C82BB2">
      <w:pPr>
        <w:pStyle w:val="a4"/>
        <w:shd w:val="clear" w:color="auto" w:fill="auto"/>
        <w:spacing w:after="0" w:line="682" w:lineRule="exact"/>
        <w:ind w:left="20" w:right="6340" w:firstLine="0"/>
        <w:jc w:val="left"/>
      </w:pPr>
      <w:r>
        <w:rPr>
          <w:rStyle w:val="1"/>
          <w:color w:val="000000"/>
          <w:lang w:eastAsia="en-US"/>
        </w:rPr>
        <w:t xml:space="preserve">Belongs - </w:t>
      </w:r>
      <w:r>
        <w:rPr>
          <w:rStyle w:val="1"/>
          <w:color w:val="000000"/>
          <w:lang w:val="ru-RU"/>
        </w:rPr>
        <w:t xml:space="preserve">принадлежит </w:t>
      </w:r>
      <w:r>
        <w:rPr>
          <w:rStyle w:val="1"/>
          <w:color w:val="000000"/>
          <w:lang w:eastAsia="en-US"/>
        </w:rPr>
        <w:t xml:space="preserve">Ancient [einjnt] - </w:t>
      </w:r>
      <w:r>
        <w:rPr>
          <w:rStyle w:val="1"/>
          <w:color w:val="000000"/>
          <w:lang w:val="ru-RU"/>
        </w:rPr>
        <w:t xml:space="preserve">древний </w:t>
      </w:r>
      <w:r>
        <w:rPr>
          <w:rStyle w:val="1"/>
          <w:color w:val="000000"/>
          <w:lang w:eastAsia="en-US"/>
        </w:rPr>
        <w:t xml:space="preserve">That’s why - </w:t>
      </w:r>
      <w:r>
        <w:rPr>
          <w:rStyle w:val="1"/>
          <w:color w:val="000000"/>
          <w:lang w:val="ru-RU"/>
        </w:rPr>
        <w:t xml:space="preserve">вот поэтому </w:t>
      </w:r>
      <w:r>
        <w:rPr>
          <w:rStyle w:val="1"/>
          <w:color w:val="000000"/>
          <w:lang w:eastAsia="en-US"/>
        </w:rPr>
        <w:t xml:space="preserve">Coats of anus - </w:t>
      </w:r>
      <w:r>
        <w:rPr>
          <w:rStyle w:val="1"/>
          <w:color w:val="000000"/>
          <w:lang w:val="ru-RU"/>
        </w:rPr>
        <w:t>герб</w:t>
      </w:r>
    </w:p>
    <w:p w:rsidR="00000000" w:rsidRDefault="00C82BB2">
      <w:pPr>
        <w:pStyle w:val="a4"/>
        <w:shd w:val="clear" w:color="auto" w:fill="auto"/>
        <w:spacing w:after="0" w:line="270" w:lineRule="exact"/>
        <w:ind w:left="20" w:firstLine="0"/>
        <w:jc w:val="left"/>
      </w:pPr>
      <w:r>
        <w:rPr>
          <w:rStyle w:val="1"/>
          <w:color w:val="000000"/>
          <w:lang w:eastAsia="en-US"/>
        </w:rPr>
        <w:t xml:space="preserve">Invasion - </w:t>
      </w:r>
      <w:r>
        <w:rPr>
          <w:rStyle w:val="1"/>
          <w:color w:val="000000"/>
          <w:lang w:val="ru-RU"/>
        </w:rPr>
        <w:t>вторжение</w:t>
      </w:r>
    </w:p>
    <w:p w:rsidR="00000000" w:rsidRDefault="00C82BB2">
      <w:pPr>
        <w:pStyle w:val="a4"/>
        <w:shd w:val="clear" w:color="auto" w:fill="auto"/>
        <w:spacing w:after="656" w:line="682" w:lineRule="exact"/>
        <w:ind w:left="20" w:right="3780" w:firstLine="0"/>
        <w:jc w:val="left"/>
      </w:pPr>
      <w:r>
        <w:rPr>
          <w:rStyle w:val="1"/>
          <w:color w:val="000000"/>
          <w:lang w:eastAsia="en-US"/>
        </w:rPr>
        <w:t xml:space="preserve">Was destroyed - </w:t>
      </w:r>
      <w:r>
        <w:rPr>
          <w:rStyle w:val="1"/>
          <w:color w:val="000000"/>
          <w:lang w:val="ru-RU"/>
        </w:rPr>
        <w:t xml:space="preserve">был разрушен </w:t>
      </w:r>
      <w:r>
        <w:rPr>
          <w:rStyle w:val="1"/>
          <w:color w:val="000000"/>
          <w:lang w:eastAsia="en-US"/>
        </w:rPr>
        <w:t xml:space="preserve">Are proud of- </w:t>
      </w:r>
      <w:r>
        <w:rPr>
          <w:rStyle w:val="1"/>
          <w:color w:val="000000"/>
          <w:lang w:val="ru-RU"/>
        </w:rPr>
        <w:t>гордятся</w:t>
      </w:r>
    </w:p>
    <w:p w:rsidR="00000000" w:rsidRDefault="00C82BB2">
      <w:pPr>
        <w:pStyle w:val="a4"/>
        <w:shd w:val="clear" w:color="auto" w:fill="auto"/>
        <w:spacing w:after="660" w:line="686" w:lineRule="exact"/>
        <w:ind w:left="2640" w:right="640" w:firstLine="0"/>
        <w:jc w:val="left"/>
      </w:pPr>
      <w:r>
        <w:rPr>
          <w:color w:val="000000"/>
          <w:u w:val="single"/>
          <w:lang w:eastAsia="en-US"/>
        </w:rPr>
        <w:t>Retell the text, using the key words.</w:t>
      </w:r>
      <w:r>
        <w:rPr>
          <w:rStyle w:val="1"/>
          <w:color w:val="000000"/>
          <w:lang w:eastAsia="en-US"/>
        </w:rPr>
        <w:t xml:space="preserve"> </w:t>
      </w:r>
      <w:r>
        <w:rPr>
          <w:color w:val="000000"/>
          <w:u w:val="single"/>
          <w:lang w:eastAsia="en-US"/>
        </w:rPr>
        <w:t>Write our prepositions and adjectives</w:t>
      </w:r>
    </w:p>
    <w:p w:rsidR="00000000" w:rsidRDefault="00C82BB2">
      <w:pPr>
        <w:pStyle w:val="a4"/>
        <w:shd w:val="clear" w:color="auto" w:fill="auto"/>
        <w:spacing w:after="0" w:line="686" w:lineRule="exact"/>
        <w:ind w:left="20" w:right="3780" w:firstLine="0"/>
        <w:jc w:val="left"/>
      </w:pPr>
      <w:r>
        <w:rPr>
          <w:rStyle w:val="1"/>
          <w:color w:val="000000"/>
          <w:lang w:eastAsia="en-US"/>
        </w:rPr>
        <w:lastRenderedPageBreak/>
        <w:t>the capital of our region with 6 million people on its coats of arms</w:t>
      </w:r>
    </w:p>
    <w:p w:rsidR="00000000" w:rsidRDefault="00C82BB2">
      <w:pPr>
        <w:rPr>
          <w:color w:val="auto"/>
          <w:lang w:eastAsia="ru-RU"/>
        </w:rPr>
      </w:pPr>
    </w:p>
    <w:p w:rsidR="00000000" w:rsidRDefault="00C82BB2">
      <w:pPr>
        <w:pStyle w:val="a4"/>
        <w:shd w:val="clear" w:color="auto" w:fill="auto"/>
        <w:spacing w:after="747" w:line="270" w:lineRule="exact"/>
        <w:ind w:left="20" w:firstLine="0"/>
        <w:jc w:val="left"/>
      </w:pPr>
      <w:r>
        <w:rPr>
          <w:rStyle w:val="1"/>
          <w:color w:val="000000"/>
          <w:lang w:eastAsia="en-US"/>
        </w:rPr>
        <w:t>are proud of our city</w:t>
      </w:r>
    </w:p>
    <w:p w:rsidR="00000000" w:rsidRDefault="00C82BB2">
      <w:pPr>
        <w:pStyle w:val="a4"/>
        <w:shd w:val="clear" w:color="auto" w:fill="auto"/>
        <w:tabs>
          <w:tab w:val="right" w:pos="4321"/>
        </w:tabs>
        <w:spacing w:after="0" w:line="682" w:lineRule="exact"/>
        <w:ind w:left="20" w:firstLine="0"/>
        <w:jc w:val="both"/>
      </w:pPr>
      <w:r>
        <w:rPr>
          <w:rStyle w:val="1"/>
          <w:color w:val="000000"/>
          <w:lang w:eastAsia="en-US"/>
        </w:rPr>
        <w:t>What’s the capital of our?</w:t>
      </w:r>
    </w:p>
    <w:p w:rsidR="00000000" w:rsidRDefault="00C82BB2">
      <w:pPr>
        <w:pStyle w:val="a4"/>
        <w:shd w:val="clear" w:color="auto" w:fill="auto"/>
        <w:spacing w:after="0" w:line="682" w:lineRule="exact"/>
        <w:ind w:left="20" w:firstLine="0"/>
        <w:jc w:val="both"/>
      </w:pPr>
      <w:r>
        <w:rPr>
          <w:rStyle w:val="1"/>
          <w:color w:val="000000"/>
          <w:lang w:eastAsia="en-US"/>
        </w:rPr>
        <w:t>Is it an old or an young town?</w:t>
      </w:r>
    </w:p>
    <w:p w:rsidR="00000000" w:rsidRDefault="00C82BB2">
      <w:pPr>
        <w:pStyle w:val="a4"/>
        <w:shd w:val="clear" w:color="auto" w:fill="auto"/>
        <w:spacing w:after="0" w:line="682" w:lineRule="exact"/>
        <w:ind w:left="20" w:firstLine="0"/>
        <w:jc w:val="both"/>
      </w:pPr>
      <w:r>
        <w:rPr>
          <w:rStyle w:val="1"/>
          <w:color w:val="000000"/>
          <w:lang w:eastAsia="en-US"/>
        </w:rPr>
        <w:t>When and whom was our city founded?</w:t>
      </w:r>
    </w:p>
    <w:p w:rsidR="00000000" w:rsidRDefault="00C82BB2">
      <w:pPr>
        <w:pStyle w:val="a4"/>
        <w:shd w:val="clear" w:color="auto" w:fill="auto"/>
        <w:spacing w:after="0" w:line="682" w:lineRule="exact"/>
        <w:ind w:left="20" w:firstLine="0"/>
        <w:jc w:val="both"/>
      </w:pPr>
      <w:r>
        <w:rPr>
          <w:rStyle w:val="1"/>
          <w:color w:val="000000"/>
          <w:lang w:eastAsia="en-US"/>
        </w:rPr>
        <w:t>Why is there a bear on the coats of the arms of our city?</w:t>
      </w:r>
    </w:p>
    <w:p w:rsidR="00000000" w:rsidRDefault="00C82BB2">
      <w:pPr>
        <w:pStyle w:val="a4"/>
        <w:shd w:val="clear" w:color="auto" w:fill="auto"/>
        <w:spacing w:after="0" w:line="682" w:lineRule="exact"/>
        <w:ind w:left="20" w:right="260" w:firstLine="0"/>
        <w:jc w:val="left"/>
      </w:pPr>
      <w:r>
        <w:rPr>
          <w:rStyle w:val="1"/>
          <w:color w:val="000000"/>
          <w:lang w:eastAsia="en-US"/>
        </w:rPr>
        <w:t>Our city is famous for its Universities, colleges, institutes, isn’t Can we find many museums in Yaroslavl?</w:t>
      </w:r>
    </w:p>
    <w:p w:rsidR="00000000" w:rsidRDefault="00C82BB2">
      <w:pPr>
        <w:pStyle w:val="a4"/>
        <w:shd w:val="clear" w:color="auto" w:fill="auto"/>
        <w:spacing w:after="0" w:line="682" w:lineRule="exact"/>
        <w:ind w:left="20" w:firstLine="0"/>
        <w:jc w:val="both"/>
      </w:pPr>
      <w:r>
        <w:rPr>
          <w:rStyle w:val="1"/>
          <w:color w:val="000000"/>
          <w:lang w:eastAsia="en-US"/>
        </w:rPr>
        <w:t>What attracts you in your city?</w:t>
      </w:r>
    </w:p>
    <w:p w:rsidR="00000000" w:rsidRDefault="00C82BB2">
      <w:pPr>
        <w:pStyle w:val="a4"/>
        <w:shd w:val="clear" w:color="auto" w:fill="auto"/>
        <w:spacing w:after="0" w:line="682" w:lineRule="exact"/>
        <w:ind w:left="20" w:firstLine="0"/>
        <w:jc w:val="both"/>
      </w:pPr>
      <w:r>
        <w:rPr>
          <w:rStyle w:val="1"/>
          <w:color w:val="000000"/>
          <w:lang w:eastAsia="en-US"/>
        </w:rPr>
        <w:t>What monuments are there in the city?</w:t>
      </w:r>
    </w:p>
    <w:p w:rsidR="00000000" w:rsidRDefault="00C82BB2">
      <w:pPr>
        <w:pStyle w:val="a4"/>
        <w:shd w:val="clear" w:color="auto" w:fill="auto"/>
        <w:spacing w:after="0" w:line="682" w:lineRule="exact"/>
        <w:ind w:left="20" w:firstLine="0"/>
        <w:jc w:val="both"/>
        <w:sectPr w:rsidR="00000000">
          <w:type w:val="continuous"/>
          <w:pgSz w:w="11909" w:h="16838"/>
          <w:pgMar w:top="1072" w:right="1226" w:bottom="1072" w:left="1260" w:header="0" w:footer="3" w:gutter="0"/>
          <w:cols w:space="720"/>
          <w:noEndnote/>
          <w:docGrid w:linePitch="360"/>
        </w:sectPr>
      </w:pPr>
      <w:r>
        <w:rPr>
          <w:rStyle w:val="1"/>
          <w:color w:val="000000"/>
          <w:lang w:eastAsia="en-US"/>
        </w:rPr>
        <w:t>What attracts foreign visitors in Yaroslavl?</w:t>
      </w:r>
    </w:p>
    <w:p w:rsidR="00000000" w:rsidRDefault="00C82BB2">
      <w:pPr>
        <w:pStyle w:val="a4"/>
        <w:numPr>
          <w:ilvl w:val="0"/>
          <w:numId w:val="7"/>
        </w:numPr>
        <w:shd w:val="clear" w:color="auto" w:fill="auto"/>
        <w:tabs>
          <w:tab w:val="left" w:pos="694"/>
        </w:tabs>
        <w:spacing w:after="0" w:line="485" w:lineRule="exact"/>
        <w:ind w:left="340" w:firstLine="0"/>
        <w:jc w:val="both"/>
      </w:pPr>
      <w:r>
        <w:rPr>
          <w:rStyle w:val="1"/>
          <w:color w:val="000000"/>
          <w:lang w:eastAsia="en-US"/>
        </w:rPr>
        <w:lastRenderedPageBreak/>
        <w:t>Wha</w:t>
      </w:r>
      <w:r>
        <w:rPr>
          <w:rStyle w:val="1"/>
          <w:color w:val="000000"/>
          <w:lang w:eastAsia="en-US"/>
        </w:rPr>
        <w:t>t does the American respect at first?</w:t>
      </w:r>
    </w:p>
    <w:p w:rsidR="00000000" w:rsidRDefault="00C82BB2">
      <w:pPr>
        <w:pStyle w:val="a4"/>
        <w:shd w:val="clear" w:color="auto" w:fill="auto"/>
        <w:spacing w:after="0" w:line="485" w:lineRule="exact"/>
        <w:ind w:left="720" w:firstLine="0"/>
        <w:jc w:val="left"/>
      </w:pPr>
      <w:r>
        <w:rPr>
          <w:rStyle w:val="1"/>
          <w:color w:val="000000"/>
          <w:lang w:eastAsia="en-US"/>
        </w:rPr>
        <w:t>Newsreels, or cartoons.</w:t>
      </w:r>
    </w:p>
    <w:p w:rsidR="00000000" w:rsidRDefault="00C82BB2">
      <w:pPr>
        <w:pStyle w:val="a4"/>
        <w:numPr>
          <w:ilvl w:val="0"/>
          <w:numId w:val="7"/>
        </w:numPr>
        <w:shd w:val="clear" w:color="auto" w:fill="auto"/>
        <w:tabs>
          <w:tab w:val="left" w:pos="694"/>
        </w:tabs>
        <w:spacing w:after="0" w:line="485" w:lineRule="exact"/>
        <w:ind w:left="340" w:firstLine="0"/>
        <w:jc w:val="both"/>
      </w:pPr>
      <w:r>
        <w:rPr>
          <w:rStyle w:val="1"/>
          <w:color w:val="000000"/>
          <w:lang w:eastAsia="en-US"/>
        </w:rPr>
        <w:t>Is the showing of program continuous from opening till closing time?</w:t>
      </w:r>
    </w:p>
    <w:p w:rsidR="00000000" w:rsidRDefault="00C82BB2">
      <w:pPr>
        <w:pStyle w:val="a4"/>
        <w:numPr>
          <w:ilvl w:val="0"/>
          <w:numId w:val="7"/>
        </w:numPr>
        <w:shd w:val="clear" w:color="auto" w:fill="auto"/>
        <w:tabs>
          <w:tab w:val="left" w:pos="694"/>
        </w:tabs>
        <w:spacing w:after="0" w:line="485" w:lineRule="exact"/>
        <w:ind w:left="340" w:firstLine="0"/>
        <w:jc w:val="both"/>
      </w:pPr>
      <w:r>
        <w:rPr>
          <w:rStyle w:val="1"/>
          <w:color w:val="000000"/>
          <w:lang w:eastAsia="en-US"/>
        </w:rPr>
        <w:t>Yes, its right.</w:t>
      </w:r>
    </w:p>
    <w:p w:rsidR="00000000" w:rsidRDefault="00C82BB2">
      <w:pPr>
        <w:rPr>
          <w:color w:val="auto"/>
          <w:lang w:eastAsia="ru-RU"/>
        </w:rPr>
      </w:pPr>
    </w:p>
    <w:p w:rsidR="00000000" w:rsidRDefault="00C82BB2">
      <w:pPr>
        <w:pStyle w:val="a4"/>
        <w:numPr>
          <w:ilvl w:val="0"/>
          <w:numId w:val="7"/>
        </w:numPr>
        <w:shd w:val="clear" w:color="auto" w:fill="auto"/>
        <w:tabs>
          <w:tab w:val="left" w:pos="694"/>
        </w:tabs>
        <w:spacing w:after="0" w:line="485" w:lineRule="exact"/>
        <w:ind w:left="340" w:firstLine="0"/>
        <w:jc w:val="both"/>
      </w:pPr>
      <w:r>
        <w:rPr>
          <w:rStyle w:val="1"/>
          <w:color w:val="000000"/>
          <w:lang w:eastAsia="en-US"/>
        </w:rPr>
        <w:t>What are driven in cinemas like?</w:t>
      </w:r>
    </w:p>
    <w:p w:rsidR="00000000" w:rsidRDefault="00C82BB2">
      <w:pPr>
        <w:pStyle w:val="a4"/>
        <w:numPr>
          <w:ilvl w:val="0"/>
          <w:numId w:val="7"/>
        </w:numPr>
        <w:shd w:val="clear" w:color="auto" w:fill="auto"/>
        <w:spacing w:after="0" w:line="485" w:lineRule="exact"/>
        <w:ind w:left="340" w:firstLine="0"/>
        <w:jc w:val="both"/>
      </w:pPr>
      <w:r>
        <w:rPr>
          <w:rStyle w:val="1"/>
          <w:color w:val="000000"/>
          <w:lang w:eastAsia="en-US"/>
        </w:rPr>
        <w:t xml:space="preserve"> Films are shown not leaving a car.</w:t>
      </w:r>
    </w:p>
    <w:p w:rsidR="00000000" w:rsidRDefault="00C82BB2">
      <w:pPr>
        <w:pStyle w:val="a4"/>
        <w:numPr>
          <w:ilvl w:val="0"/>
          <w:numId w:val="7"/>
        </w:numPr>
        <w:shd w:val="clear" w:color="auto" w:fill="auto"/>
        <w:spacing w:after="0" w:line="485" w:lineRule="exact"/>
        <w:ind w:left="340" w:firstLine="0"/>
        <w:jc w:val="both"/>
      </w:pPr>
      <w:r>
        <w:rPr>
          <w:rStyle w:val="1"/>
          <w:color w:val="000000"/>
          <w:lang w:eastAsia="en-US"/>
        </w:rPr>
        <w:t xml:space="preserve"> Films differ in artistic value, don’t they?</w:t>
      </w:r>
    </w:p>
    <w:p w:rsidR="00000000" w:rsidRDefault="00C82BB2">
      <w:pPr>
        <w:pStyle w:val="a4"/>
        <w:numPr>
          <w:ilvl w:val="0"/>
          <w:numId w:val="7"/>
        </w:numPr>
        <w:shd w:val="clear" w:color="auto" w:fill="auto"/>
        <w:tabs>
          <w:tab w:val="left" w:pos="694"/>
        </w:tabs>
        <w:spacing w:after="0" w:line="485" w:lineRule="exact"/>
        <w:ind w:left="340" w:firstLine="0"/>
        <w:jc w:val="both"/>
      </w:pPr>
      <w:r>
        <w:rPr>
          <w:rStyle w:val="1"/>
          <w:color w:val="000000"/>
          <w:lang w:eastAsia="en-US"/>
        </w:rPr>
        <w:t>Artainly.</w:t>
      </w:r>
    </w:p>
    <w:p w:rsidR="00000000" w:rsidRDefault="00C82BB2">
      <w:pPr>
        <w:pStyle w:val="a4"/>
        <w:numPr>
          <w:ilvl w:val="0"/>
          <w:numId w:val="7"/>
        </w:numPr>
        <w:shd w:val="clear" w:color="auto" w:fill="auto"/>
        <w:tabs>
          <w:tab w:val="left" w:pos="694"/>
        </w:tabs>
        <w:spacing w:after="0" w:line="485" w:lineRule="exact"/>
        <w:ind w:left="340" w:firstLine="0"/>
        <w:jc w:val="both"/>
      </w:pPr>
      <w:r>
        <w:rPr>
          <w:rStyle w:val="1"/>
          <w:color w:val="000000"/>
          <w:lang w:eastAsia="en-US"/>
        </w:rPr>
        <w:t>What don’t you like in American films?</w:t>
      </w:r>
    </w:p>
    <w:p w:rsidR="00000000" w:rsidRDefault="00C82BB2">
      <w:pPr>
        <w:pStyle w:val="a4"/>
        <w:numPr>
          <w:ilvl w:val="0"/>
          <w:numId w:val="7"/>
        </w:numPr>
        <w:shd w:val="clear" w:color="auto" w:fill="auto"/>
        <w:tabs>
          <w:tab w:val="left" w:pos="694"/>
        </w:tabs>
        <w:spacing w:after="671" w:line="485" w:lineRule="exact"/>
        <w:ind w:left="720" w:right="340" w:hanging="400"/>
        <w:jc w:val="left"/>
      </w:pPr>
      <w:r>
        <w:rPr>
          <w:rStyle w:val="1"/>
          <w:color w:val="000000"/>
          <w:lang w:eastAsia="en-US"/>
        </w:rPr>
        <w:t>Cruelty, much violence, a lot of crimes as to me I am not fond of American awful films.</w:t>
      </w:r>
    </w:p>
    <w:p w:rsidR="00000000" w:rsidRDefault="00C82BB2">
      <w:pPr>
        <w:pStyle w:val="a4"/>
        <w:shd w:val="clear" w:color="auto" w:fill="auto"/>
        <w:spacing w:after="0" w:line="696" w:lineRule="exact"/>
        <w:ind w:right="340" w:firstLine="340"/>
        <w:jc w:val="left"/>
        <w:sectPr w:rsidR="00000000">
          <w:type w:val="continuous"/>
          <w:pgSz w:w="11909" w:h="16838"/>
          <w:pgMar w:top="1450" w:right="1109" w:bottom="7537" w:left="1133" w:header="0" w:footer="3" w:gutter="0"/>
          <w:cols w:space="720"/>
          <w:noEndnote/>
          <w:docGrid w:linePitch="360"/>
        </w:sectPr>
      </w:pPr>
      <w:r>
        <w:rPr>
          <w:rStyle w:val="1"/>
          <w:color w:val="000000"/>
          <w:lang w:val="ru-RU"/>
        </w:rPr>
        <w:lastRenderedPageBreak/>
        <w:t>Частично составляется диалог вместе с учителем, записывается в те</w:t>
      </w:r>
      <w:r>
        <w:rPr>
          <w:rStyle w:val="1"/>
          <w:color w:val="000000"/>
          <w:lang w:val="ru-RU"/>
        </w:rPr>
        <w:t xml:space="preserve">тради. </w:t>
      </w:r>
      <w:r>
        <w:rPr>
          <w:rStyle w:val="1"/>
          <w:color w:val="000000"/>
          <w:lang w:eastAsia="en-US"/>
        </w:rPr>
        <w:t xml:space="preserve">Task: </w:t>
      </w:r>
      <w:r>
        <w:rPr>
          <w:rStyle w:val="1"/>
          <w:color w:val="000000"/>
          <w:lang w:val="ru-RU"/>
        </w:rPr>
        <w:t>Инсценировать диалог.</w:t>
      </w:r>
    </w:p>
    <w:p w:rsidR="00000000" w:rsidRDefault="00C82BB2">
      <w:pPr>
        <w:pStyle w:val="a4"/>
        <w:shd w:val="clear" w:color="auto" w:fill="auto"/>
        <w:spacing w:after="148" w:line="270" w:lineRule="exact"/>
        <w:ind w:right="340" w:firstLine="0"/>
      </w:pPr>
      <w:r>
        <w:rPr>
          <w:rStyle w:val="1"/>
          <w:color w:val="000000"/>
          <w:lang w:val="ru-RU"/>
        </w:rPr>
        <w:lastRenderedPageBreak/>
        <w:t xml:space="preserve">Отрицательная реакция </w:t>
      </w:r>
    </w:p>
    <w:p w:rsidR="00000000" w:rsidRDefault="00C82BB2">
      <w:pPr>
        <w:rPr>
          <w:color w:val="auto"/>
          <w:lang w:eastAsia="ru-RU"/>
        </w:rPr>
      </w:pPr>
    </w:p>
    <w:p w:rsidR="00000000" w:rsidRDefault="00C82BB2">
      <w:pPr>
        <w:pStyle w:val="a4"/>
        <w:shd w:val="clear" w:color="auto" w:fill="auto"/>
        <w:spacing w:after="933" w:line="686" w:lineRule="exact"/>
        <w:ind w:right="340" w:firstLine="0"/>
      </w:pPr>
      <w:r>
        <w:rPr>
          <w:rStyle w:val="1"/>
          <w:color w:val="000000"/>
          <w:lang w:eastAsia="en-US"/>
        </w:rPr>
        <w:t>I object to strongly, why should I go there?</w:t>
      </w:r>
    </w:p>
    <w:p w:rsidR="00000000" w:rsidRDefault="00C82BB2">
      <w:pPr>
        <w:pStyle w:val="a4"/>
        <w:shd w:val="clear" w:color="auto" w:fill="auto"/>
        <w:spacing w:after="180" w:line="270" w:lineRule="exact"/>
        <w:ind w:firstLine="0"/>
        <w:jc w:val="left"/>
      </w:pPr>
      <w:r>
        <w:rPr>
          <w:rStyle w:val="1"/>
          <w:color w:val="000000"/>
          <w:lang w:val="ru-RU"/>
        </w:rPr>
        <w:t xml:space="preserve">Тема: </w:t>
      </w:r>
      <w:r>
        <w:rPr>
          <w:rStyle w:val="1"/>
          <w:color w:val="000000"/>
          <w:lang w:eastAsia="en-US"/>
        </w:rPr>
        <w:t>Cinema</w:t>
      </w:r>
    </w:p>
    <w:p w:rsidR="00000000" w:rsidRDefault="00C82BB2">
      <w:pPr>
        <w:pStyle w:val="a4"/>
        <w:numPr>
          <w:ilvl w:val="0"/>
          <w:numId w:val="7"/>
        </w:numPr>
        <w:shd w:val="clear" w:color="auto" w:fill="auto"/>
        <w:tabs>
          <w:tab w:val="left" w:pos="718"/>
        </w:tabs>
        <w:spacing w:after="0" w:line="485" w:lineRule="exact"/>
        <w:ind w:left="360" w:firstLine="0"/>
        <w:jc w:val="both"/>
      </w:pPr>
      <w:r>
        <w:rPr>
          <w:rStyle w:val="1"/>
          <w:color w:val="000000"/>
          <w:lang w:eastAsia="en-US"/>
        </w:rPr>
        <w:t>What film can you see in the cinema?</w:t>
      </w:r>
    </w:p>
    <w:p w:rsidR="00000000" w:rsidRDefault="00C82BB2">
      <w:pPr>
        <w:pStyle w:val="a4"/>
        <w:numPr>
          <w:ilvl w:val="0"/>
          <w:numId w:val="7"/>
        </w:numPr>
        <w:shd w:val="clear" w:color="auto" w:fill="auto"/>
        <w:tabs>
          <w:tab w:val="left" w:pos="718"/>
        </w:tabs>
        <w:spacing w:after="0" w:line="485" w:lineRule="exact"/>
        <w:ind w:left="360" w:firstLine="0"/>
        <w:jc w:val="both"/>
      </w:pPr>
      <w:r>
        <w:rPr>
          <w:rStyle w:val="1"/>
          <w:color w:val="000000"/>
          <w:lang w:eastAsia="en-US"/>
        </w:rPr>
        <w:t>All kinds of films.</w:t>
      </w:r>
    </w:p>
    <w:p w:rsidR="00000000" w:rsidRDefault="00C82BB2">
      <w:pPr>
        <w:pStyle w:val="a4"/>
        <w:numPr>
          <w:ilvl w:val="0"/>
          <w:numId w:val="7"/>
        </w:numPr>
        <w:shd w:val="clear" w:color="auto" w:fill="auto"/>
        <w:tabs>
          <w:tab w:val="left" w:pos="718"/>
        </w:tabs>
        <w:spacing w:after="0" w:line="485" w:lineRule="exact"/>
        <w:ind w:left="360" w:firstLine="0"/>
        <w:jc w:val="both"/>
      </w:pPr>
      <w:r>
        <w:rPr>
          <w:rStyle w:val="1"/>
          <w:color w:val="000000"/>
          <w:lang w:eastAsia="en-US"/>
        </w:rPr>
        <w:t>Namely?</w:t>
      </w:r>
    </w:p>
    <w:p w:rsidR="00000000" w:rsidRDefault="00C82BB2">
      <w:pPr>
        <w:pStyle w:val="a4"/>
        <w:numPr>
          <w:ilvl w:val="0"/>
          <w:numId w:val="7"/>
        </w:numPr>
        <w:shd w:val="clear" w:color="auto" w:fill="auto"/>
        <w:tabs>
          <w:tab w:val="left" w:pos="718"/>
        </w:tabs>
        <w:spacing w:after="0" w:line="485" w:lineRule="exact"/>
        <w:ind w:left="360" w:firstLine="0"/>
        <w:jc w:val="both"/>
      </w:pPr>
      <w:r>
        <w:rPr>
          <w:rStyle w:val="1"/>
          <w:color w:val="000000"/>
          <w:lang w:eastAsia="en-US"/>
        </w:rPr>
        <w:t>Comedies, musicals, detective</w:t>
      </w:r>
      <w:r>
        <w:rPr>
          <w:rStyle w:val="1"/>
          <w:color w:val="000000"/>
          <w:lang w:eastAsia="en-US"/>
        </w:rPr>
        <w:t xml:space="preserve"> films.</w:t>
      </w:r>
    </w:p>
    <w:p w:rsidR="00000000" w:rsidRDefault="00C82BB2">
      <w:pPr>
        <w:pStyle w:val="a4"/>
        <w:numPr>
          <w:ilvl w:val="0"/>
          <w:numId w:val="7"/>
        </w:numPr>
        <w:shd w:val="clear" w:color="auto" w:fill="auto"/>
        <w:tabs>
          <w:tab w:val="left" w:pos="718"/>
        </w:tabs>
        <w:spacing w:after="0" w:line="485" w:lineRule="exact"/>
        <w:ind w:left="360" w:firstLine="0"/>
        <w:jc w:val="both"/>
      </w:pPr>
      <w:r>
        <w:rPr>
          <w:rStyle w:val="1"/>
          <w:color w:val="000000"/>
          <w:lang w:eastAsia="en-US"/>
        </w:rPr>
        <w:t>Let’s see the feature film «Sled» «Escape».</w:t>
      </w:r>
    </w:p>
    <w:p w:rsidR="00000000" w:rsidRDefault="00C82BB2">
      <w:pPr>
        <w:pStyle w:val="a4"/>
        <w:numPr>
          <w:ilvl w:val="0"/>
          <w:numId w:val="7"/>
        </w:numPr>
        <w:shd w:val="clear" w:color="auto" w:fill="auto"/>
        <w:tabs>
          <w:tab w:val="left" w:pos="718"/>
        </w:tabs>
        <w:spacing w:after="0" w:line="485" w:lineRule="exact"/>
        <w:ind w:left="360" w:firstLine="0"/>
        <w:jc w:val="both"/>
      </w:pPr>
      <w:r>
        <w:rPr>
          <w:rStyle w:val="1"/>
          <w:color w:val="000000"/>
          <w:lang w:eastAsia="en-US"/>
        </w:rPr>
        <w:t>I am afraid I can’t. I don’t like such films.</w:t>
      </w:r>
    </w:p>
    <w:p w:rsidR="00000000" w:rsidRDefault="00C82BB2">
      <w:pPr>
        <w:pStyle w:val="a4"/>
        <w:numPr>
          <w:ilvl w:val="0"/>
          <w:numId w:val="7"/>
        </w:numPr>
        <w:shd w:val="clear" w:color="auto" w:fill="auto"/>
        <w:tabs>
          <w:tab w:val="left" w:pos="718"/>
        </w:tabs>
        <w:spacing w:after="0" w:line="485" w:lineRule="exact"/>
        <w:ind w:left="360" w:firstLine="0"/>
        <w:jc w:val="both"/>
      </w:pPr>
      <w:r>
        <w:rPr>
          <w:rStyle w:val="1"/>
          <w:color w:val="000000"/>
          <w:lang w:eastAsia="en-US"/>
        </w:rPr>
        <w:t>You like foreign films, don’t you?</w:t>
      </w:r>
    </w:p>
    <w:p w:rsidR="00000000" w:rsidRDefault="00C82BB2">
      <w:pPr>
        <w:pStyle w:val="a4"/>
        <w:numPr>
          <w:ilvl w:val="0"/>
          <w:numId w:val="7"/>
        </w:numPr>
        <w:shd w:val="clear" w:color="auto" w:fill="auto"/>
        <w:tabs>
          <w:tab w:val="left" w:pos="718"/>
        </w:tabs>
        <w:spacing w:after="592" w:line="485" w:lineRule="exact"/>
        <w:ind w:left="360" w:firstLine="0"/>
        <w:jc w:val="both"/>
      </w:pPr>
      <w:r>
        <w:rPr>
          <w:rStyle w:val="1"/>
          <w:color w:val="000000"/>
          <w:lang w:eastAsia="en-US"/>
        </w:rPr>
        <w:lastRenderedPageBreak/>
        <w:t>It’s out of question. Our films are the best I suppose.</w:t>
      </w:r>
    </w:p>
    <w:p w:rsidR="00000000" w:rsidRDefault="00C82BB2">
      <w:pPr>
        <w:pStyle w:val="a4"/>
        <w:shd w:val="clear" w:color="auto" w:fill="auto"/>
        <w:spacing w:after="0" w:line="270" w:lineRule="exact"/>
        <w:ind w:left="720" w:firstLine="0"/>
        <w:jc w:val="left"/>
        <w:sectPr w:rsidR="00000000">
          <w:type w:val="continuous"/>
          <w:pgSz w:w="11909" w:h="16838"/>
          <w:pgMar w:top="891" w:right="2172" w:bottom="7201" w:left="2196" w:header="0" w:footer="3" w:gutter="0"/>
          <w:cols w:space="720"/>
          <w:noEndnote/>
          <w:docGrid w:linePitch="360"/>
        </w:sectPr>
      </w:pPr>
      <w:r>
        <w:rPr>
          <w:rStyle w:val="1"/>
          <w:color w:val="000000"/>
          <w:lang w:val="ru-RU"/>
        </w:rPr>
        <w:t>Отрабатывается диалог.</w:t>
      </w:r>
    </w:p>
    <w:p w:rsidR="00000000" w:rsidRDefault="00C82BB2">
      <w:pPr>
        <w:pStyle w:val="a4"/>
        <w:shd w:val="clear" w:color="auto" w:fill="auto"/>
        <w:spacing w:after="176" w:line="480" w:lineRule="exact"/>
        <w:ind w:right="280" w:firstLine="320"/>
        <w:jc w:val="left"/>
      </w:pPr>
      <w:r>
        <w:rPr>
          <w:rStyle w:val="1"/>
          <w:color w:val="000000"/>
          <w:lang w:val="ru-RU"/>
        </w:rPr>
        <w:lastRenderedPageBreak/>
        <w:t xml:space="preserve">Идет </w:t>
      </w:r>
      <w:r>
        <w:rPr>
          <w:rStyle w:val="1"/>
          <w:color w:val="000000"/>
          <w:lang w:val="ru-RU"/>
        </w:rPr>
        <w:t xml:space="preserve">работа над клише. Положительная реакция </w:t>
      </w:r>
      <w:r>
        <w:rPr>
          <w:rStyle w:val="1"/>
          <w:color w:val="000000"/>
          <w:lang w:eastAsia="en-US"/>
        </w:rPr>
        <w:t xml:space="preserve">That’s a good idea, That suits me, I am for it. </w:t>
      </w:r>
      <w:r>
        <w:rPr>
          <w:rStyle w:val="1"/>
          <w:color w:val="000000"/>
          <w:lang w:val="ru-RU"/>
        </w:rPr>
        <w:t xml:space="preserve">Тема </w:t>
      </w:r>
      <w:r>
        <w:rPr>
          <w:rStyle w:val="1"/>
          <w:color w:val="000000"/>
          <w:lang w:eastAsia="en-US"/>
        </w:rPr>
        <w:t>Sport in Britain.</w:t>
      </w:r>
    </w:p>
    <w:p w:rsidR="00000000" w:rsidRDefault="00C82BB2">
      <w:pPr>
        <w:pStyle w:val="a4"/>
        <w:numPr>
          <w:ilvl w:val="0"/>
          <w:numId w:val="6"/>
        </w:numPr>
        <w:shd w:val="clear" w:color="auto" w:fill="auto"/>
        <w:tabs>
          <w:tab w:val="left" w:pos="645"/>
        </w:tabs>
        <w:spacing w:after="0" w:line="485" w:lineRule="exact"/>
        <w:ind w:left="320" w:firstLine="0"/>
        <w:jc w:val="both"/>
      </w:pPr>
      <w:r>
        <w:rPr>
          <w:rStyle w:val="1"/>
          <w:color w:val="000000"/>
          <w:lang w:eastAsia="en-US"/>
        </w:rPr>
        <w:t>Working is the most popular recreation.</w:t>
      </w:r>
    </w:p>
    <w:p w:rsidR="00000000" w:rsidRDefault="00C82BB2">
      <w:pPr>
        <w:pStyle w:val="a4"/>
        <w:numPr>
          <w:ilvl w:val="0"/>
          <w:numId w:val="6"/>
        </w:numPr>
        <w:shd w:val="clear" w:color="auto" w:fill="auto"/>
        <w:tabs>
          <w:tab w:val="left" w:pos="645"/>
          <w:tab w:val="center" w:pos="6752"/>
        </w:tabs>
        <w:spacing w:after="0" w:line="485" w:lineRule="exact"/>
        <w:ind w:left="320" w:firstLine="0"/>
        <w:jc w:val="both"/>
      </w:pPr>
      <w:r>
        <w:rPr>
          <w:rStyle w:val="1"/>
          <w:color w:val="000000"/>
          <w:lang w:eastAsia="en-US"/>
        </w:rPr>
        <w:t>And you know there are a lot of sport programmes</w:t>
      </w:r>
      <w:r>
        <w:rPr>
          <w:rStyle w:val="1"/>
          <w:color w:val="000000"/>
          <w:lang w:eastAsia="en-US"/>
        </w:rPr>
        <w:tab/>
        <w:t>on TV.</w:t>
      </w:r>
    </w:p>
    <w:p w:rsidR="00000000" w:rsidRDefault="00C82BB2">
      <w:pPr>
        <w:pStyle w:val="a4"/>
        <w:numPr>
          <w:ilvl w:val="0"/>
          <w:numId w:val="6"/>
        </w:numPr>
        <w:shd w:val="clear" w:color="auto" w:fill="auto"/>
        <w:tabs>
          <w:tab w:val="left" w:pos="645"/>
        </w:tabs>
        <w:spacing w:after="0" w:line="485" w:lineRule="exact"/>
        <w:ind w:left="320" w:firstLine="0"/>
        <w:jc w:val="both"/>
      </w:pPr>
      <w:r>
        <w:rPr>
          <w:rStyle w:val="1"/>
          <w:color w:val="000000"/>
          <w:lang w:eastAsia="en-US"/>
        </w:rPr>
        <w:t>As to me I’d like to see the Boat Race.</w:t>
      </w:r>
    </w:p>
    <w:p w:rsidR="00000000" w:rsidRDefault="00C82BB2">
      <w:pPr>
        <w:pStyle w:val="a4"/>
        <w:shd w:val="clear" w:color="auto" w:fill="auto"/>
        <w:spacing w:after="352" w:line="485" w:lineRule="exact"/>
        <w:ind w:left="320" w:firstLine="0"/>
        <w:jc w:val="both"/>
      </w:pPr>
      <w:r>
        <w:rPr>
          <w:rStyle w:val="1"/>
          <w:color w:val="000000"/>
          <w:lang w:eastAsia="en-US"/>
        </w:rPr>
        <w:t>that suits me.</w:t>
      </w:r>
    </w:p>
    <w:p w:rsidR="00000000" w:rsidRDefault="00C82BB2">
      <w:pPr>
        <w:pStyle w:val="a4"/>
        <w:shd w:val="clear" w:color="auto" w:fill="auto"/>
        <w:spacing w:after="184" w:line="270" w:lineRule="exact"/>
        <w:ind w:left="320" w:firstLine="0"/>
        <w:jc w:val="both"/>
      </w:pPr>
      <w:r>
        <w:rPr>
          <w:rStyle w:val="1"/>
          <w:color w:val="000000"/>
          <w:lang w:val="ru-RU"/>
        </w:rPr>
        <w:t>После высказывания диалога, кружковцы составляют аналогичный.</w:t>
      </w:r>
    </w:p>
    <w:p w:rsidR="00000000" w:rsidRDefault="00C82BB2">
      <w:pPr>
        <w:pStyle w:val="a4"/>
        <w:numPr>
          <w:ilvl w:val="0"/>
          <w:numId w:val="6"/>
        </w:numPr>
        <w:shd w:val="clear" w:color="auto" w:fill="auto"/>
        <w:tabs>
          <w:tab w:val="left" w:pos="645"/>
        </w:tabs>
        <w:spacing w:after="0" w:line="480" w:lineRule="exact"/>
        <w:ind w:left="320" w:firstLine="0"/>
        <w:jc w:val="both"/>
      </w:pPr>
      <w:r>
        <w:rPr>
          <w:rStyle w:val="1"/>
          <w:color w:val="000000"/>
          <w:lang w:eastAsia="en-US"/>
        </w:rPr>
        <w:t>In Russia the most popular kind of sport is hockey.</w:t>
      </w:r>
    </w:p>
    <w:p w:rsidR="00000000" w:rsidRDefault="00C82BB2">
      <w:pPr>
        <w:pStyle w:val="a4"/>
        <w:numPr>
          <w:ilvl w:val="0"/>
          <w:numId w:val="6"/>
        </w:numPr>
        <w:shd w:val="clear" w:color="auto" w:fill="auto"/>
        <w:tabs>
          <w:tab w:val="left" w:pos="645"/>
          <w:tab w:val="center" w:pos="6752"/>
          <w:tab w:val="right" w:pos="9416"/>
        </w:tabs>
        <w:spacing w:after="0" w:line="480" w:lineRule="exact"/>
        <w:ind w:left="320" w:firstLine="0"/>
        <w:jc w:val="both"/>
      </w:pPr>
      <w:r>
        <w:rPr>
          <w:rStyle w:val="1"/>
          <w:color w:val="000000"/>
          <w:lang w:eastAsia="en-US"/>
        </w:rPr>
        <w:t>In our country there are many amateur clubs too</w:t>
      </w:r>
      <w:r>
        <w:rPr>
          <w:rStyle w:val="1"/>
          <w:color w:val="000000"/>
          <w:lang w:eastAsia="en-US"/>
        </w:rPr>
        <w:tab/>
        <w:t>as to</w:t>
      </w:r>
      <w:r>
        <w:rPr>
          <w:rStyle w:val="1"/>
          <w:color w:val="000000"/>
          <w:lang w:eastAsia="en-US"/>
        </w:rPr>
        <w:tab/>
        <w:t>me. I’m for figure-</w:t>
      </w:r>
    </w:p>
    <w:p w:rsidR="00000000" w:rsidRDefault="00C82BB2">
      <w:pPr>
        <w:pStyle w:val="a4"/>
        <w:shd w:val="clear" w:color="auto" w:fill="auto"/>
        <w:spacing w:after="0" w:line="480" w:lineRule="exact"/>
        <w:ind w:left="720" w:firstLine="0"/>
        <w:jc w:val="left"/>
      </w:pPr>
      <w:r>
        <w:rPr>
          <w:rStyle w:val="1"/>
          <w:color w:val="000000"/>
          <w:lang w:eastAsia="en-US"/>
        </w:rPr>
        <w:t>skating on TV.</w:t>
      </w:r>
    </w:p>
    <w:p w:rsidR="00000000" w:rsidRDefault="00C82BB2">
      <w:pPr>
        <w:pStyle w:val="a4"/>
        <w:numPr>
          <w:ilvl w:val="0"/>
          <w:numId w:val="6"/>
        </w:numPr>
        <w:shd w:val="clear" w:color="auto" w:fill="auto"/>
        <w:tabs>
          <w:tab w:val="left" w:pos="645"/>
        </w:tabs>
        <w:spacing w:after="184" w:line="480" w:lineRule="exact"/>
        <w:ind w:left="320" w:firstLine="0"/>
        <w:jc w:val="both"/>
      </w:pPr>
      <w:r>
        <w:rPr>
          <w:rStyle w:val="1"/>
          <w:color w:val="000000"/>
          <w:lang w:eastAsia="en-US"/>
        </w:rPr>
        <w:t>So am I.</w:t>
      </w:r>
    </w:p>
    <w:p w:rsidR="00000000" w:rsidRDefault="00C82BB2">
      <w:pPr>
        <w:pStyle w:val="a4"/>
        <w:shd w:val="clear" w:color="auto" w:fill="auto"/>
        <w:spacing w:after="2204" w:line="475" w:lineRule="exact"/>
        <w:ind w:left="320" w:right="280" w:firstLine="0"/>
        <w:jc w:val="left"/>
      </w:pPr>
      <w:r>
        <w:rPr>
          <w:rStyle w:val="1"/>
          <w:color w:val="000000"/>
          <w:lang w:val="ru-RU"/>
        </w:rPr>
        <w:t xml:space="preserve">Кружковцы добавляют </w:t>
      </w:r>
      <w:r>
        <w:rPr>
          <w:rStyle w:val="1"/>
          <w:color w:val="000000"/>
          <w:lang w:val="ru-RU"/>
        </w:rPr>
        <w:t>свои предложения, дополняют диалог, меняются ролями.</w:t>
      </w:r>
    </w:p>
    <w:p w:rsidR="00000000" w:rsidRDefault="00C82BB2">
      <w:pPr>
        <w:pStyle w:val="a4"/>
        <w:numPr>
          <w:ilvl w:val="0"/>
          <w:numId w:val="8"/>
        </w:numPr>
        <w:shd w:val="clear" w:color="auto" w:fill="auto"/>
        <w:tabs>
          <w:tab w:val="left" w:pos="645"/>
        </w:tabs>
        <w:spacing w:after="112" w:line="270" w:lineRule="exact"/>
        <w:ind w:left="320" w:firstLine="0"/>
        <w:jc w:val="both"/>
      </w:pPr>
      <w:r>
        <w:rPr>
          <w:rStyle w:val="1"/>
          <w:color w:val="000000"/>
          <w:lang w:eastAsia="en-US"/>
        </w:rPr>
        <w:lastRenderedPageBreak/>
        <w:t>I’m very upset. I’ve made my dress too short.</w:t>
      </w:r>
    </w:p>
    <w:p w:rsidR="00000000" w:rsidRDefault="00C82BB2">
      <w:pPr>
        <w:pStyle w:val="a4"/>
        <w:numPr>
          <w:ilvl w:val="0"/>
          <w:numId w:val="8"/>
        </w:numPr>
        <w:shd w:val="clear" w:color="auto" w:fill="auto"/>
        <w:tabs>
          <w:tab w:val="left" w:pos="645"/>
        </w:tabs>
        <w:spacing w:after="0" w:line="270" w:lineRule="exact"/>
        <w:ind w:left="320" w:firstLine="0"/>
        <w:jc w:val="both"/>
      </w:pPr>
      <w:r>
        <w:rPr>
          <w:rStyle w:val="1"/>
          <w:color w:val="000000"/>
          <w:lang w:eastAsia="en-US"/>
        </w:rPr>
        <w:t>Measures twice and cut once.</w:t>
      </w:r>
    </w:p>
    <w:p w:rsidR="00000000" w:rsidRDefault="00C82BB2">
      <w:pPr>
        <w:rPr>
          <w:color w:val="auto"/>
          <w:lang w:eastAsia="ru-RU"/>
        </w:rPr>
      </w:pPr>
    </w:p>
    <w:p w:rsidR="00000000" w:rsidRDefault="00C82BB2">
      <w:pPr>
        <w:pStyle w:val="a4"/>
        <w:shd w:val="clear" w:color="auto" w:fill="auto"/>
        <w:spacing w:after="180" w:line="480" w:lineRule="exact"/>
        <w:ind w:left="40" w:firstLine="0"/>
        <w:jc w:val="both"/>
      </w:pPr>
      <w:r>
        <w:rPr>
          <w:rStyle w:val="1"/>
          <w:color w:val="000000"/>
          <w:lang w:val="ru-RU"/>
        </w:rPr>
        <w:t>Следуя принципу сознательности необходимо сравнивать содержание синтаксических и морфологических явлений английского яз</w:t>
      </w:r>
      <w:r>
        <w:rPr>
          <w:rStyle w:val="1"/>
          <w:color w:val="000000"/>
          <w:lang w:val="ru-RU"/>
        </w:rPr>
        <w:t>ыка и родного.</w:t>
      </w:r>
    </w:p>
    <w:p w:rsidR="00000000" w:rsidRDefault="00C82BB2">
      <w:pPr>
        <w:pStyle w:val="a4"/>
        <w:shd w:val="clear" w:color="auto" w:fill="auto"/>
        <w:spacing w:after="1008" w:line="480" w:lineRule="exact"/>
        <w:ind w:left="40" w:firstLine="320"/>
        <w:jc w:val="both"/>
      </w:pPr>
      <w:r>
        <w:rPr>
          <w:rStyle w:val="1"/>
          <w:color w:val="000000"/>
          <w:lang w:val="ru-RU"/>
        </w:rPr>
        <w:t>Исправление ошибок допускать только после высказывания, инсценирования диалога тактично</w:t>
      </w:r>
    </w:p>
    <w:p w:rsidR="00000000" w:rsidRDefault="00C82BB2">
      <w:pPr>
        <w:pStyle w:val="a4"/>
        <w:shd w:val="clear" w:color="auto" w:fill="auto"/>
        <w:spacing w:after="175" w:line="270" w:lineRule="exact"/>
        <w:ind w:right="140" w:firstLine="0"/>
      </w:pPr>
      <w:r>
        <w:rPr>
          <w:color w:val="000000"/>
          <w:u w:val="single"/>
          <w:lang w:val="ru-RU"/>
        </w:rPr>
        <w:t>Ситуации</w:t>
      </w:r>
    </w:p>
    <w:p w:rsidR="00000000" w:rsidRDefault="00C82BB2">
      <w:pPr>
        <w:pStyle w:val="a4"/>
        <w:shd w:val="clear" w:color="auto" w:fill="auto"/>
        <w:spacing w:after="1012" w:line="485" w:lineRule="exact"/>
        <w:ind w:left="40" w:firstLine="320"/>
        <w:jc w:val="both"/>
      </w:pPr>
      <w:r>
        <w:rPr>
          <w:rStyle w:val="1"/>
          <w:color w:val="000000"/>
          <w:lang w:val="ru-RU"/>
        </w:rPr>
        <w:t>В качестве опор выступают тексты диалогов, содержание речевой установки, списывание ролей, наглядность. Задача учителя установить программу обще</w:t>
      </w:r>
      <w:r>
        <w:rPr>
          <w:rStyle w:val="1"/>
          <w:color w:val="000000"/>
          <w:lang w:val="ru-RU"/>
        </w:rPr>
        <w:t>ния, степень развернутости, закрепить трудные слова.</w:t>
      </w:r>
    </w:p>
    <w:p w:rsidR="00000000" w:rsidRDefault="00C82BB2">
      <w:pPr>
        <w:pStyle w:val="a4"/>
        <w:shd w:val="clear" w:color="auto" w:fill="auto"/>
        <w:spacing w:after="179" w:line="270" w:lineRule="exact"/>
        <w:ind w:left="40" w:firstLine="0"/>
        <w:jc w:val="both"/>
      </w:pPr>
      <w:r>
        <w:rPr>
          <w:rStyle w:val="1"/>
          <w:color w:val="000000"/>
          <w:lang w:val="ru-RU"/>
        </w:rPr>
        <w:t>На познавательную активность</w:t>
      </w:r>
    </w:p>
    <w:p w:rsidR="00000000" w:rsidRDefault="00C82BB2">
      <w:pPr>
        <w:pStyle w:val="a4"/>
        <w:numPr>
          <w:ilvl w:val="0"/>
          <w:numId w:val="7"/>
        </w:numPr>
        <w:shd w:val="clear" w:color="auto" w:fill="auto"/>
        <w:tabs>
          <w:tab w:val="left" w:pos="382"/>
        </w:tabs>
        <w:spacing w:after="0" w:line="480" w:lineRule="exact"/>
        <w:ind w:left="40" w:firstLine="0"/>
        <w:jc w:val="both"/>
      </w:pPr>
      <w:r>
        <w:rPr>
          <w:rStyle w:val="1"/>
          <w:color w:val="000000"/>
          <w:lang w:eastAsia="en-US"/>
        </w:rPr>
        <w:t>You sing well.</w:t>
      </w:r>
    </w:p>
    <w:p w:rsidR="00000000" w:rsidRDefault="00C82BB2">
      <w:pPr>
        <w:pStyle w:val="a4"/>
        <w:numPr>
          <w:ilvl w:val="0"/>
          <w:numId w:val="7"/>
        </w:numPr>
        <w:shd w:val="clear" w:color="auto" w:fill="auto"/>
        <w:tabs>
          <w:tab w:val="left" w:pos="382"/>
        </w:tabs>
        <w:spacing w:after="0" w:line="480" w:lineRule="exact"/>
        <w:ind w:left="40" w:firstLine="0"/>
        <w:jc w:val="both"/>
      </w:pPr>
      <w:r>
        <w:rPr>
          <w:rStyle w:val="1"/>
          <w:color w:val="000000"/>
          <w:lang w:eastAsia="en-US"/>
        </w:rPr>
        <w:t>Right! But I sing only at home.</w:t>
      </w:r>
    </w:p>
    <w:p w:rsidR="00000000" w:rsidRDefault="00C82BB2">
      <w:pPr>
        <w:pStyle w:val="a4"/>
        <w:numPr>
          <w:ilvl w:val="0"/>
          <w:numId w:val="7"/>
        </w:numPr>
        <w:shd w:val="clear" w:color="auto" w:fill="auto"/>
        <w:tabs>
          <w:tab w:val="left" w:pos="382"/>
        </w:tabs>
        <w:spacing w:after="0" w:line="480" w:lineRule="exact"/>
        <w:ind w:left="40" w:firstLine="0"/>
        <w:jc w:val="both"/>
      </w:pPr>
      <w:r>
        <w:rPr>
          <w:rStyle w:val="1"/>
          <w:color w:val="000000"/>
          <w:lang w:eastAsia="en-US"/>
        </w:rPr>
        <w:t>Why don’t you sing at the school concerts?</w:t>
      </w:r>
    </w:p>
    <w:p w:rsidR="00000000" w:rsidRDefault="00C82BB2">
      <w:pPr>
        <w:pStyle w:val="a4"/>
        <w:numPr>
          <w:ilvl w:val="0"/>
          <w:numId w:val="7"/>
        </w:numPr>
        <w:shd w:val="clear" w:color="auto" w:fill="auto"/>
        <w:tabs>
          <w:tab w:val="left" w:pos="382"/>
        </w:tabs>
        <w:spacing w:after="0" w:line="480" w:lineRule="exact"/>
        <w:ind w:left="40" w:firstLine="0"/>
        <w:jc w:val="both"/>
      </w:pPr>
      <w:r>
        <w:rPr>
          <w:rStyle w:val="1"/>
          <w:color w:val="000000"/>
          <w:lang w:eastAsia="en-US"/>
        </w:rPr>
        <w:t>You see. I’ve begun going to music school just recently.</w:t>
      </w:r>
    </w:p>
    <w:p w:rsidR="00000000" w:rsidRDefault="00C82BB2">
      <w:pPr>
        <w:pStyle w:val="a4"/>
        <w:numPr>
          <w:ilvl w:val="0"/>
          <w:numId w:val="7"/>
        </w:numPr>
        <w:shd w:val="clear" w:color="auto" w:fill="auto"/>
        <w:tabs>
          <w:tab w:val="left" w:pos="382"/>
        </w:tabs>
        <w:spacing w:after="836" w:line="480" w:lineRule="exact"/>
        <w:ind w:left="40" w:firstLine="0"/>
        <w:jc w:val="both"/>
      </w:pPr>
      <w:r>
        <w:rPr>
          <w:rStyle w:val="1"/>
          <w:color w:val="000000"/>
          <w:lang w:eastAsia="en-US"/>
        </w:rPr>
        <w:t>Now I see.</w:t>
      </w:r>
    </w:p>
    <w:p w:rsidR="00000000" w:rsidRDefault="00C82BB2">
      <w:pPr>
        <w:pStyle w:val="a4"/>
        <w:numPr>
          <w:ilvl w:val="0"/>
          <w:numId w:val="7"/>
        </w:numPr>
        <w:shd w:val="clear" w:color="auto" w:fill="auto"/>
        <w:tabs>
          <w:tab w:val="left" w:pos="382"/>
        </w:tabs>
        <w:spacing w:after="0" w:line="485" w:lineRule="exact"/>
        <w:ind w:left="40" w:firstLine="0"/>
        <w:jc w:val="both"/>
      </w:pPr>
      <w:r>
        <w:rPr>
          <w:rStyle w:val="1"/>
          <w:color w:val="000000"/>
          <w:lang w:eastAsia="en-US"/>
        </w:rPr>
        <w:t>Hello, Ann.</w:t>
      </w:r>
    </w:p>
    <w:p w:rsidR="00000000" w:rsidRDefault="00C82BB2">
      <w:pPr>
        <w:pStyle w:val="a4"/>
        <w:numPr>
          <w:ilvl w:val="0"/>
          <w:numId w:val="7"/>
        </w:numPr>
        <w:shd w:val="clear" w:color="auto" w:fill="auto"/>
        <w:tabs>
          <w:tab w:val="left" w:pos="382"/>
        </w:tabs>
        <w:spacing w:after="0" w:line="485" w:lineRule="exact"/>
        <w:ind w:left="40" w:firstLine="0"/>
        <w:jc w:val="both"/>
      </w:pPr>
      <w:r>
        <w:rPr>
          <w:rStyle w:val="1"/>
          <w:color w:val="000000"/>
          <w:lang w:eastAsia="en-US"/>
        </w:rPr>
        <w:t>Sorry. I can’t recognize you.</w:t>
      </w:r>
    </w:p>
    <w:p w:rsidR="00000000" w:rsidRDefault="00C82BB2">
      <w:pPr>
        <w:pStyle w:val="a4"/>
        <w:numPr>
          <w:ilvl w:val="0"/>
          <w:numId w:val="7"/>
        </w:numPr>
        <w:shd w:val="clear" w:color="auto" w:fill="auto"/>
        <w:tabs>
          <w:tab w:val="left" w:pos="382"/>
        </w:tabs>
        <w:spacing w:after="0" w:line="485" w:lineRule="exact"/>
        <w:ind w:left="40" w:firstLine="0"/>
        <w:jc w:val="both"/>
      </w:pPr>
      <w:r>
        <w:rPr>
          <w:rStyle w:val="1"/>
          <w:color w:val="000000"/>
          <w:lang w:eastAsia="en-US"/>
        </w:rPr>
        <w:t>Oh, it’s me. I am glad to see you again.</w:t>
      </w:r>
    </w:p>
    <w:p w:rsidR="00000000" w:rsidRDefault="00C82BB2">
      <w:pPr>
        <w:pStyle w:val="a4"/>
        <w:numPr>
          <w:ilvl w:val="0"/>
          <w:numId w:val="7"/>
        </w:numPr>
        <w:shd w:val="clear" w:color="auto" w:fill="auto"/>
        <w:tabs>
          <w:tab w:val="left" w:pos="382"/>
        </w:tabs>
        <w:spacing w:after="0" w:line="485" w:lineRule="exact"/>
        <w:ind w:left="40" w:firstLine="0"/>
        <w:jc w:val="both"/>
      </w:pPr>
      <w:r>
        <w:rPr>
          <w:rStyle w:val="1"/>
          <w:color w:val="000000"/>
          <w:lang w:eastAsia="en-US"/>
        </w:rPr>
        <w:t>And why do you look upset, Kate?</w:t>
      </w:r>
    </w:p>
    <w:p w:rsidR="00000000" w:rsidRDefault="00C82BB2">
      <w:pPr>
        <w:pStyle w:val="a4"/>
        <w:numPr>
          <w:ilvl w:val="0"/>
          <w:numId w:val="7"/>
        </w:numPr>
        <w:shd w:val="clear" w:color="auto" w:fill="auto"/>
        <w:tabs>
          <w:tab w:val="left" w:pos="382"/>
        </w:tabs>
        <w:spacing w:after="0" w:line="485" w:lineRule="exact"/>
        <w:ind w:left="40" w:firstLine="0"/>
        <w:jc w:val="both"/>
      </w:pPr>
      <w:r>
        <w:rPr>
          <w:rStyle w:val="1"/>
          <w:color w:val="000000"/>
          <w:lang w:eastAsia="en-US"/>
        </w:rPr>
        <w:t>I’ve argued with my brother.</w:t>
      </w:r>
    </w:p>
    <w:p w:rsidR="00000000" w:rsidRDefault="00C82BB2">
      <w:pPr>
        <w:pStyle w:val="a4"/>
        <w:numPr>
          <w:ilvl w:val="0"/>
          <w:numId w:val="7"/>
        </w:numPr>
        <w:shd w:val="clear" w:color="auto" w:fill="auto"/>
        <w:tabs>
          <w:tab w:val="left" w:pos="382"/>
        </w:tabs>
        <w:spacing w:after="0" w:line="485" w:lineRule="exact"/>
        <w:ind w:left="40" w:firstLine="0"/>
        <w:jc w:val="both"/>
      </w:pPr>
      <w:r>
        <w:rPr>
          <w:rStyle w:val="1"/>
          <w:color w:val="000000"/>
          <w:lang w:eastAsia="en-US"/>
        </w:rPr>
        <w:t>Never mind.</w:t>
      </w:r>
    </w:p>
    <w:p w:rsidR="00000000" w:rsidRDefault="00C82BB2">
      <w:pPr>
        <w:pStyle w:val="a4"/>
        <w:numPr>
          <w:ilvl w:val="0"/>
          <w:numId w:val="7"/>
        </w:numPr>
        <w:shd w:val="clear" w:color="auto" w:fill="auto"/>
        <w:tabs>
          <w:tab w:val="left" w:pos="382"/>
        </w:tabs>
        <w:spacing w:after="0" w:line="485" w:lineRule="exact"/>
        <w:ind w:left="40" w:firstLine="0"/>
        <w:jc w:val="both"/>
      </w:pPr>
      <w:r>
        <w:rPr>
          <w:rStyle w:val="1"/>
          <w:color w:val="000000"/>
          <w:lang w:eastAsia="en-US"/>
        </w:rPr>
        <w:t>I hope you’ll be friends with him soon.</w:t>
      </w:r>
    </w:p>
    <w:p w:rsidR="00000000" w:rsidRDefault="00C82BB2">
      <w:pPr>
        <w:pStyle w:val="a4"/>
        <w:numPr>
          <w:ilvl w:val="0"/>
          <w:numId w:val="7"/>
        </w:numPr>
        <w:shd w:val="clear" w:color="auto" w:fill="auto"/>
        <w:tabs>
          <w:tab w:val="left" w:pos="382"/>
        </w:tabs>
        <w:spacing w:after="0" w:line="485" w:lineRule="exact"/>
        <w:ind w:left="40" w:firstLine="0"/>
        <w:jc w:val="both"/>
      </w:pPr>
      <w:r>
        <w:rPr>
          <w:rStyle w:val="1"/>
          <w:color w:val="000000"/>
          <w:lang w:eastAsia="en-US"/>
        </w:rPr>
        <w:t>So do I.</w:t>
      </w:r>
    </w:p>
    <w:p w:rsidR="00000000" w:rsidRDefault="00C82BB2">
      <w:pPr>
        <w:pStyle w:val="a4"/>
        <w:shd w:val="clear" w:color="auto" w:fill="auto"/>
        <w:spacing w:after="11" w:line="470" w:lineRule="exact"/>
        <w:ind w:left="20" w:right="280" w:firstLine="340"/>
        <w:jc w:val="left"/>
      </w:pPr>
      <w:r>
        <w:rPr>
          <w:rStyle w:val="1"/>
          <w:color w:val="000000"/>
          <w:lang w:val="ru-RU"/>
        </w:rPr>
        <w:lastRenderedPageBreak/>
        <w:t>Диалог приветствия, осведом</w:t>
      </w:r>
      <w:r>
        <w:rPr>
          <w:rStyle w:val="1"/>
          <w:color w:val="000000"/>
          <w:lang w:val="ru-RU"/>
        </w:rPr>
        <w:t>ленности о здоровье, приглашение что-то сделать.</w:t>
      </w:r>
    </w:p>
    <w:p w:rsidR="00000000" w:rsidRDefault="00C82BB2">
      <w:pPr>
        <w:pStyle w:val="a4"/>
        <w:numPr>
          <w:ilvl w:val="0"/>
          <w:numId w:val="7"/>
        </w:numPr>
        <w:shd w:val="clear" w:color="auto" w:fill="auto"/>
        <w:tabs>
          <w:tab w:val="left" w:pos="330"/>
        </w:tabs>
        <w:spacing w:after="0" w:line="682" w:lineRule="exact"/>
        <w:ind w:left="20" w:firstLine="0"/>
        <w:jc w:val="both"/>
      </w:pPr>
      <w:r>
        <w:rPr>
          <w:rStyle w:val="1"/>
          <w:color w:val="000000"/>
          <w:lang w:eastAsia="en-US"/>
        </w:rPr>
        <w:t>How do you do, Nina?</w:t>
      </w:r>
    </w:p>
    <w:p w:rsidR="00000000" w:rsidRDefault="00C82BB2">
      <w:pPr>
        <w:pStyle w:val="a4"/>
        <w:numPr>
          <w:ilvl w:val="0"/>
          <w:numId w:val="7"/>
        </w:numPr>
        <w:shd w:val="clear" w:color="auto" w:fill="auto"/>
        <w:tabs>
          <w:tab w:val="left" w:pos="330"/>
        </w:tabs>
        <w:spacing w:after="0" w:line="682" w:lineRule="exact"/>
        <w:ind w:left="20" w:firstLine="0"/>
        <w:jc w:val="both"/>
      </w:pPr>
      <w:r>
        <w:rPr>
          <w:rStyle w:val="1"/>
          <w:color w:val="000000"/>
          <w:lang w:eastAsia="en-US"/>
        </w:rPr>
        <w:t>How do you do, Alyona?</w:t>
      </w:r>
    </w:p>
    <w:p w:rsidR="00000000" w:rsidRDefault="00C82BB2">
      <w:pPr>
        <w:pStyle w:val="a4"/>
        <w:numPr>
          <w:ilvl w:val="0"/>
          <w:numId w:val="7"/>
        </w:numPr>
        <w:shd w:val="clear" w:color="auto" w:fill="auto"/>
        <w:tabs>
          <w:tab w:val="left" w:pos="330"/>
        </w:tabs>
        <w:spacing w:after="0" w:line="682" w:lineRule="exact"/>
        <w:ind w:left="20" w:firstLine="0"/>
        <w:jc w:val="both"/>
      </w:pPr>
      <w:r>
        <w:rPr>
          <w:rStyle w:val="1"/>
          <w:color w:val="000000"/>
          <w:lang w:eastAsia="en-US"/>
        </w:rPr>
        <w:t>I hope you are well, Alyona?</w:t>
      </w:r>
    </w:p>
    <w:p w:rsidR="00000000" w:rsidRDefault="00C82BB2">
      <w:pPr>
        <w:pStyle w:val="a4"/>
        <w:numPr>
          <w:ilvl w:val="0"/>
          <w:numId w:val="7"/>
        </w:numPr>
        <w:shd w:val="clear" w:color="auto" w:fill="auto"/>
        <w:tabs>
          <w:tab w:val="left" w:pos="330"/>
        </w:tabs>
        <w:spacing w:after="0" w:line="682" w:lineRule="exact"/>
        <w:ind w:left="20" w:firstLine="0"/>
        <w:jc w:val="both"/>
      </w:pPr>
      <w:r>
        <w:rPr>
          <w:rStyle w:val="1"/>
          <w:color w:val="000000"/>
          <w:lang w:eastAsia="en-US"/>
        </w:rPr>
        <w:t>I hope you are too.</w:t>
      </w:r>
    </w:p>
    <w:p w:rsidR="00000000" w:rsidRDefault="00C82BB2">
      <w:pPr>
        <w:pStyle w:val="a4"/>
        <w:numPr>
          <w:ilvl w:val="0"/>
          <w:numId w:val="7"/>
        </w:numPr>
        <w:shd w:val="clear" w:color="auto" w:fill="auto"/>
        <w:tabs>
          <w:tab w:val="left" w:pos="330"/>
        </w:tabs>
        <w:spacing w:after="0" w:line="682" w:lineRule="exact"/>
        <w:ind w:left="20" w:firstLine="0"/>
        <w:jc w:val="both"/>
      </w:pPr>
      <w:r>
        <w:rPr>
          <w:rStyle w:val="1"/>
          <w:color w:val="000000"/>
          <w:lang w:eastAsia="en-US"/>
        </w:rPr>
        <w:t>Let’s go to the library.</w:t>
      </w:r>
    </w:p>
    <w:p w:rsidR="00000000" w:rsidRDefault="00C82BB2">
      <w:pPr>
        <w:pStyle w:val="a4"/>
        <w:numPr>
          <w:ilvl w:val="0"/>
          <w:numId w:val="7"/>
        </w:numPr>
        <w:shd w:val="clear" w:color="auto" w:fill="auto"/>
        <w:tabs>
          <w:tab w:val="left" w:pos="330"/>
        </w:tabs>
        <w:spacing w:after="0" w:line="682" w:lineRule="exact"/>
        <w:ind w:left="20" w:firstLine="0"/>
        <w:jc w:val="both"/>
      </w:pPr>
      <w:r>
        <w:rPr>
          <w:rStyle w:val="1"/>
          <w:color w:val="000000"/>
          <w:lang w:eastAsia="en-US"/>
        </w:rPr>
        <w:t>It’s a good idea.</w:t>
      </w:r>
    </w:p>
    <w:p w:rsidR="00000000" w:rsidRDefault="00C82BB2">
      <w:pPr>
        <w:pStyle w:val="a4"/>
        <w:shd w:val="clear" w:color="auto" w:fill="auto"/>
        <w:spacing w:after="0" w:line="682" w:lineRule="exact"/>
        <w:ind w:left="20" w:firstLine="0"/>
        <w:jc w:val="both"/>
      </w:pPr>
      <w:r>
        <w:rPr>
          <w:rStyle w:val="1"/>
          <w:color w:val="000000"/>
          <w:lang w:val="ru-RU"/>
        </w:rPr>
        <w:t xml:space="preserve">(или </w:t>
      </w:r>
      <w:r>
        <w:rPr>
          <w:rStyle w:val="1"/>
          <w:color w:val="000000"/>
          <w:lang w:eastAsia="en-US"/>
        </w:rPr>
        <w:t>- Let’s help Dima with mathematics)</w:t>
      </w:r>
    </w:p>
    <w:p w:rsidR="00000000" w:rsidRDefault="00C82BB2">
      <w:pPr>
        <w:pStyle w:val="a4"/>
        <w:numPr>
          <w:ilvl w:val="0"/>
          <w:numId w:val="7"/>
        </w:numPr>
        <w:shd w:val="clear" w:color="auto" w:fill="auto"/>
        <w:tabs>
          <w:tab w:val="left" w:pos="330"/>
        </w:tabs>
        <w:spacing w:after="0" w:line="682" w:lineRule="exact"/>
        <w:ind w:left="20" w:firstLine="0"/>
        <w:jc w:val="both"/>
      </w:pPr>
      <w:r>
        <w:rPr>
          <w:rStyle w:val="1"/>
          <w:color w:val="000000"/>
          <w:lang w:eastAsia="en-US"/>
        </w:rPr>
        <w:t>With pleasure.</w:t>
      </w:r>
    </w:p>
    <w:p w:rsidR="00000000" w:rsidRDefault="00C82BB2">
      <w:pPr>
        <w:pStyle w:val="a4"/>
        <w:numPr>
          <w:ilvl w:val="0"/>
          <w:numId w:val="7"/>
        </w:numPr>
        <w:shd w:val="clear" w:color="auto" w:fill="auto"/>
        <w:tabs>
          <w:tab w:val="left" w:pos="330"/>
        </w:tabs>
        <w:spacing w:after="167" w:line="270" w:lineRule="exact"/>
        <w:ind w:left="20" w:firstLine="0"/>
        <w:jc w:val="both"/>
      </w:pPr>
      <w:r>
        <w:rPr>
          <w:rStyle w:val="1"/>
          <w:color w:val="000000"/>
          <w:lang w:eastAsia="en-US"/>
        </w:rPr>
        <w:t>Let’s buy the book of English tales.</w:t>
      </w:r>
    </w:p>
    <w:p w:rsidR="00000000" w:rsidRDefault="00C82BB2">
      <w:pPr>
        <w:rPr>
          <w:color w:val="auto"/>
          <w:lang w:eastAsia="ru-RU"/>
        </w:rPr>
      </w:pPr>
    </w:p>
    <w:p w:rsidR="00000000" w:rsidRDefault="00C82BB2">
      <w:pPr>
        <w:pStyle w:val="a4"/>
        <w:shd w:val="clear" w:color="auto" w:fill="auto"/>
        <w:spacing w:after="180" w:line="485" w:lineRule="exact"/>
        <w:ind w:left="20" w:right="280" w:firstLine="340"/>
        <w:jc w:val="left"/>
      </w:pPr>
      <w:r>
        <w:rPr>
          <w:rStyle w:val="1"/>
          <w:color w:val="000000"/>
          <w:lang w:val="ru-RU"/>
        </w:rPr>
        <w:t>Принципиальным условием речевого воздействия является эмоциональный фон.</w:t>
      </w:r>
    </w:p>
    <w:p w:rsidR="00000000" w:rsidRDefault="00C82BB2">
      <w:pPr>
        <w:pStyle w:val="a4"/>
        <w:numPr>
          <w:ilvl w:val="0"/>
          <w:numId w:val="7"/>
        </w:numPr>
        <w:shd w:val="clear" w:color="auto" w:fill="auto"/>
        <w:tabs>
          <w:tab w:val="left" w:pos="330"/>
        </w:tabs>
        <w:spacing w:after="0" w:line="485" w:lineRule="exact"/>
        <w:ind w:left="20" w:firstLine="0"/>
        <w:jc w:val="both"/>
      </w:pPr>
      <w:r>
        <w:rPr>
          <w:rStyle w:val="1"/>
          <w:color w:val="000000"/>
          <w:lang w:eastAsia="en-US"/>
        </w:rPr>
        <w:t>Why were you absent at the last lesson?</w:t>
      </w:r>
    </w:p>
    <w:p w:rsidR="00000000" w:rsidRDefault="00C82BB2">
      <w:pPr>
        <w:pStyle w:val="a4"/>
        <w:numPr>
          <w:ilvl w:val="0"/>
          <w:numId w:val="7"/>
        </w:numPr>
        <w:shd w:val="clear" w:color="auto" w:fill="auto"/>
        <w:tabs>
          <w:tab w:val="left" w:pos="330"/>
        </w:tabs>
        <w:spacing w:after="0" w:line="485" w:lineRule="exact"/>
        <w:ind w:left="20" w:firstLine="0"/>
        <w:jc w:val="both"/>
      </w:pPr>
      <w:r>
        <w:rPr>
          <w:rStyle w:val="1"/>
          <w:color w:val="000000"/>
          <w:lang w:eastAsia="en-US"/>
        </w:rPr>
        <w:t>I was at the competition in gymnastics.</w:t>
      </w:r>
    </w:p>
    <w:p w:rsidR="00000000" w:rsidRDefault="00C82BB2">
      <w:pPr>
        <w:pStyle w:val="a4"/>
        <w:numPr>
          <w:ilvl w:val="0"/>
          <w:numId w:val="7"/>
        </w:numPr>
        <w:shd w:val="clear" w:color="auto" w:fill="auto"/>
        <w:tabs>
          <w:tab w:val="left" w:pos="330"/>
        </w:tabs>
        <w:spacing w:after="0" w:line="485" w:lineRule="exact"/>
        <w:ind w:left="20" w:firstLine="0"/>
        <w:jc w:val="both"/>
      </w:pPr>
      <w:r>
        <w:rPr>
          <w:rStyle w:val="1"/>
          <w:color w:val="000000"/>
          <w:lang w:eastAsia="en-US"/>
        </w:rPr>
        <w:t>Were you a success?</w:t>
      </w:r>
    </w:p>
    <w:p w:rsidR="00000000" w:rsidRDefault="00C82BB2">
      <w:pPr>
        <w:pStyle w:val="a4"/>
        <w:numPr>
          <w:ilvl w:val="0"/>
          <w:numId w:val="7"/>
        </w:numPr>
        <w:shd w:val="clear" w:color="auto" w:fill="auto"/>
        <w:tabs>
          <w:tab w:val="left" w:pos="330"/>
        </w:tabs>
        <w:spacing w:after="0" w:line="485" w:lineRule="exact"/>
        <w:ind w:left="20" w:firstLine="0"/>
        <w:jc w:val="both"/>
      </w:pPr>
      <w:r>
        <w:rPr>
          <w:rStyle w:val="1"/>
          <w:color w:val="000000"/>
          <w:lang w:eastAsia="en-US"/>
        </w:rPr>
        <w:t>Well, they gave me the award of the master.</w:t>
      </w:r>
    </w:p>
    <w:p w:rsidR="00000000" w:rsidRDefault="00C82BB2">
      <w:pPr>
        <w:pStyle w:val="a4"/>
        <w:numPr>
          <w:ilvl w:val="0"/>
          <w:numId w:val="7"/>
        </w:numPr>
        <w:shd w:val="clear" w:color="auto" w:fill="auto"/>
        <w:tabs>
          <w:tab w:val="left" w:pos="330"/>
        </w:tabs>
        <w:spacing w:after="0" w:line="485" w:lineRule="exact"/>
        <w:ind w:left="20" w:firstLine="0"/>
        <w:jc w:val="both"/>
      </w:pPr>
      <w:r>
        <w:rPr>
          <w:rStyle w:val="1"/>
          <w:color w:val="000000"/>
          <w:lang w:eastAsia="en-US"/>
        </w:rPr>
        <w:t>That’s wonderful.</w:t>
      </w:r>
    </w:p>
    <w:p w:rsidR="00000000" w:rsidRDefault="00C82BB2">
      <w:pPr>
        <w:pStyle w:val="a4"/>
        <w:numPr>
          <w:ilvl w:val="0"/>
          <w:numId w:val="7"/>
        </w:numPr>
        <w:shd w:val="clear" w:color="auto" w:fill="auto"/>
        <w:tabs>
          <w:tab w:val="left" w:pos="330"/>
          <w:tab w:val="left" w:pos="3716"/>
        </w:tabs>
        <w:spacing w:after="0" w:line="485" w:lineRule="exact"/>
        <w:ind w:left="20" w:firstLine="0"/>
        <w:jc w:val="both"/>
      </w:pPr>
      <w:r>
        <w:rPr>
          <w:rStyle w:val="1"/>
          <w:color w:val="000000"/>
          <w:lang w:eastAsia="en-US"/>
        </w:rPr>
        <w:t>We great you^</w:t>
      </w:r>
      <w:r>
        <w:rPr>
          <w:rStyle w:val="1"/>
          <w:color w:val="000000"/>
          <w:lang w:eastAsia="en-US"/>
        </w:rPr>
        <w:tab/>
      </w:r>
    </w:p>
    <w:p w:rsidR="00000000" w:rsidRDefault="00C82BB2">
      <w:pPr>
        <w:pStyle w:val="a4"/>
        <w:numPr>
          <w:ilvl w:val="0"/>
          <w:numId w:val="7"/>
        </w:numPr>
        <w:shd w:val="clear" w:color="auto" w:fill="auto"/>
        <w:tabs>
          <w:tab w:val="left" w:pos="330"/>
        </w:tabs>
        <w:spacing w:after="0" w:line="485" w:lineRule="exact"/>
        <w:ind w:left="20" w:firstLine="0"/>
        <w:jc w:val="both"/>
      </w:pPr>
      <w:r>
        <w:rPr>
          <w:rStyle w:val="1"/>
          <w:color w:val="000000"/>
          <w:lang w:eastAsia="en-US"/>
        </w:rPr>
        <w:t>Let’s greet Natasha with this achievement.</w:t>
      </w:r>
    </w:p>
    <w:p w:rsidR="00000000" w:rsidRDefault="00C82BB2">
      <w:pPr>
        <w:pStyle w:val="a4"/>
        <w:numPr>
          <w:ilvl w:val="0"/>
          <w:numId w:val="7"/>
        </w:numPr>
        <w:shd w:val="clear" w:color="auto" w:fill="auto"/>
        <w:tabs>
          <w:tab w:val="left" w:pos="330"/>
        </w:tabs>
        <w:spacing w:after="0" w:line="485" w:lineRule="exact"/>
        <w:ind w:left="20" w:firstLine="0"/>
        <w:jc w:val="both"/>
        <w:sectPr w:rsidR="00000000">
          <w:type w:val="continuous"/>
          <w:pgSz w:w="11909" w:h="16838"/>
          <w:pgMar w:top="1201" w:right="902" w:bottom="866" w:left="902" w:header="0" w:footer="3" w:gutter="437"/>
          <w:cols w:space="720"/>
          <w:noEndnote/>
          <w:rtlGutter/>
          <w:docGrid w:linePitch="360"/>
        </w:sectPr>
      </w:pPr>
      <w:r>
        <w:rPr>
          <w:rStyle w:val="1"/>
          <w:color w:val="000000"/>
          <w:lang w:eastAsia="en-US"/>
        </w:rPr>
        <w:t>Good for you (3 times). We are very glad for you.</w:t>
      </w:r>
    </w:p>
    <w:p w:rsidR="00000000" w:rsidRDefault="00C82BB2">
      <w:pPr>
        <w:pStyle w:val="a4"/>
        <w:numPr>
          <w:ilvl w:val="0"/>
          <w:numId w:val="6"/>
        </w:numPr>
        <w:shd w:val="clear" w:color="auto" w:fill="auto"/>
        <w:tabs>
          <w:tab w:val="left" w:pos="381"/>
        </w:tabs>
        <w:spacing w:after="0" w:line="480" w:lineRule="exact"/>
        <w:ind w:left="20" w:firstLine="0"/>
        <w:jc w:val="both"/>
      </w:pPr>
      <w:r>
        <w:rPr>
          <w:rStyle w:val="1"/>
          <w:color w:val="000000"/>
          <w:lang w:eastAsia="en-US"/>
        </w:rPr>
        <w:lastRenderedPageBreak/>
        <w:t>When is your friend’s birthday?</w:t>
      </w:r>
    </w:p>
    <w:p w:rsidR="00000000" w:rsidRDefault="00C82BB2">
      <w:pPr>
        <w:pStyle w:val="a4"/>
        <w:numPr>
          <w:ilvl w:val="0"/>
          <w:numId w:val="6"/>
        </w:numPr>
        <w:shd w:val="clear" w:color="auto" w:fill="auto"/>
        <w:tabs>
          <w:tab w:val="left" w:pos="381"/>
        </w:tabs>
        <w:spacing w:after="0" w:line="480" w:lineRule="exact"/>
        <w:ind w:left="20" w:firstLine="0"/>
        <w:jc w:val="both"/>
      </w:pPr>
      <w:r>
        <w:rPr>
          <w:rStyle w:val="1"/>
          <w:color w:val="000000"/>
          <w:lang w:eastAsia="en-US"/>
        </w:rPr>
        <w:t>On the fourteenth of March.</w:t>
      </w:r>
    </w:p>
    <w:p w:rsidR="00000000" w:rsidRDefault="00C82BB2">
      <w:pPr>
        <w:pStyle w:val="a4"/>
        <w:numPr>
          <w:ilvl w:val="0"/>
          <w:numId w:val="6"/>
        </w:numPr>
        <w:shd w:val="clear" w:color="auto" w:fill="auto"/>
        <w:spacing w:after="0" w:line="480" w:lineRule="exact"/>
        <w:ind w:left="20" w:firstLine="0"/>
        <w:jc w:val="both"/>
      </w:pPr>
      <w:r>
        <w:rPr>
          <w:rStyle w:val="1"/>
          <w:color w:val="000000"/>
          <w:lang w:eastAsia="en-US"/>
        </w:rPr>
        <w:t xml:space="preserve"> You’ll send her some present, won’t you?</w:t>
      </w:r>
    </w:p>
    <w:p w:rsidR="00000000" w:rsidRDefault="00C82BB2">
      <w:pPr>
        <w:pStyle w:val="a4"/>
        <w:numPr>
          <w:ilvl w:val="0"/>
          <w:numId w:val="6"/>
        </w:numPr>
        <w:shd w:val="clear" w:color="auto" w:fill="auto"/>
        <w:spacing w:after="0" w:line="480" w:lineRule="exact"/>
        <w:ind w:left="20" w:firstLine="0"/>
        <w:jc w:val="both"/>
      </w:pPr>
      <w:r>
        <w:rPr>
          <w:rStyle w:val="1"/>
          <w:color w:val="000000"/>
          <w:lang w:eastAsia="en-US"/>
        </w:rPr>
        <w:t xml:space="preserve"> Of course. I’ve already bought our Russian Matryoshka.</w:t>
      </w:r>
    </w:p>
    <w:p w:rsidR="00000000" w:rsidRDefault="00C82BB2">
      <w:pPr>
        <w:pStyle w:val="a4"/>
        <w:numPr>
          <w:ilvl w:val="0"/>
          <w:numId w:val="6"/>
        </w:numPr>
        <w:shd w:val="clear" w:color="auto" w:fill="auto"/>
        <w:tabs>
          <w:tab w:val="left" w:pos="381"/>
        </w:tabs>
        <w:spacing w:after="0" w:line="480" w:lineRule="exact"/>
        <w:ind w:left="20" w:firstLine="0"/>
        <w:jc w:val="both"/>
      </w:pPr>
      <w:r>
        <w:rPr>
          <w:rStyle w:val="1"/>
          <w:color w:val="000000"/>
          <w:lang w:eastAsia="en-US"/>
        </w:rPr>
        <w:t>Clever of you. Good-bye!</w:t>
      </w:r>
    </w:p>
    <w:p w:rsidR="00000000" w:rsidRDefault="00C82BB2">
      <w:pPr>
        <w:pStyle w:val="a4"/>
        <w:numPr>
          <w:ilvl w:val="0"/>
          <w:numId w:val="6"/>
        </w:numPr>
        <w:shd w:val="clear" w:color="auto" w:fill="auto"/>
        <w:tabs>
          <w:tab w:val="left" w:pos="381"/>
        </w:tabs>
        <w:spacing w:after="2216" w:line="480" w:lineRule="exact"/>
        <w:ind w:left="20" w:firstLine="0"/>
        <w:jc w:val="both"/>
      </w:pPr>
      <w:r>
        <w:rPr>
          <w:rStyle w:val="1"/>
          <w:color w:val="000000"/>
          <w:lang w:eastAsia="en-US"/>
        </w:rPr>
        <w:t>So long.</w:t>
      </w:r>
    </w:p>
    <w:p w:rsidR="00000000" w:rsidRDefault="00C82BB2">
      <w:pPr>
        <w:pStyle w:val="a4"/>
        <w:shd w:val="clear" w:color="auto" w:fill="auto"/>
        <w:spacing w:after="0" w:line="485" w:lineRule="exact"/>
        <w:ind w:left="20" w:firstLine="360"/>
        <w:jc w:val="left"/>
      </w:pPr>
      <w:r>
        <w:rPr>
          <w:rStyle w:val="1"/>
          <w:color w:val="000000"/>
          <w:lang w:eastAsia="en-US"/>
        </w:rPr>
        <w:t>T: - Have you gone your homework, Lyosha?</w:t>
      </w:r>
    </w:p>
    <w:p w:rsidR="00000000" w:rsidRDefault="00C82BB2">
      <w:pPr>
        <w:pStyle w:val="a4"/>
        <w:shd w:val="clear" w:color="auto" w:fill="auto"/>
        <w:spacing w:after="0" w:line="485" w:lineRule="exact"/>
        <w:ind w:left="20" w:firstLine="360"/>
        <w:jc w:val="left"/>
      </w:pPr>
      <w:r>
        <w:rPr>
          <w:rStyle w:val="1"/>
          <w:color w:val="000000"/>
          <w:lang w:eastAsia="en-US"/>
        </w:rPr>
        <w:t>T: - Has Sasha rewritten his dictation?</w:t>
      </w:r>
    </w:p>
    <w:p w:rsidR="00000000" w:rsidRDefault="00C82BB2">
      <w:pPr>
        <w:pStyle w:val="a4"/>
        <w:shd w:val="clear" w:color="auto" w:fill="auto"/>
        <w:spacing w:after="0" w:line="485" w:lineRule="exact"/>
        <w:ind w:left="20" w:firstLine="360"/>
        <w:jc w:val="left"/>
      </w:pPr>
      <w:r>
        <w:rPr>
          <w:rStyle w:val="1"/>
          <w:color w:val="000000"/>
          <w:lang w:eastAsia="en-US"/>
        </w:rPr>
        <w:t>T: - Have our boys learned the new words, Sveta?</w:t>
      </w:r>
    </w:p>
    <w:p w:rsidR="00000000" w:rsidRDefault="00C82BB2">
      <w:pPr>
        <w:pStyle w:val="a4"/>
        <w:shd w:val="clear" w:color="auto" w:fill="auto"/>
        <w:spacing w:after="0" w:line="485" w:lineRule="exact"/>
        <w:ind w:left="20" w:firstLine="360"/>
        <w:jc w:val="left"/>
      </w:pPr>
      <w:r>
        <w:rPr>
          <w:rStyle w:val="1"/>
          <w:color w:val="000000"/>
          <w:lang w:eastAsia="en-US"/>
        </w:rPr>
        <w:t>T: - You have drawn a picture for little ones, haven’t you. Nina?</w:t>
      </w:r>
    </w:p>
    <w:p w:rsidR="00000000" w:rsidRDefault="00C82BB2">
      <w:pPr>
        <w:pStyle w:val="a4"/>
        <w:shd w:val="clear" w:color="auto" w:fill="auto"/>
        <w:spacing w:after="0" w:line="485" w:lineRule="exact"/>
        <w:ind w:left="20" w:firstLine="360"/>
        <w:jc w:val="left"/>
      </w:pPr>
      <w:r>
        <w:rPr>
          <w:rStyle w:val="1"/>
          <w:color w:val="000000"/>
          <w:lang w:eastAsia="en-US"/>
        </w:rPr>
        <w:t>T: - Good for you, Nina.</w:t>
      </w:r>
    </w:p>
    <w:p w:rsidR="00000000" w:rsidRDefault="00C82BB2">
      <w:pPr>
        <w:pStyle w:val="a4"/>
        <w:shd w:val="clear" w:color="auto" w:fill="auto"/>
        <w:spacing w:after="0" w:line="485" w:lineRule="exact"/>
        <w:ind w:left="20" w:firstLine="360"/>
        <w:jc w:val="left"/>
      </w:pPr>
      <w:r>
        <w:rPr>
          <w:rStyle w:val="1"/>
          <w:color w:val="000000"/>
          <w:lang w:eastAsia="en-US"/>
        </w:rPr>
        <w:t>T: - And have you brought your dia</w:t>
      </w:r>
      <w:r>
        <w:rPr>
          <w:rStyle w:val="1"/>
          <w:color w:val="000000"/>
          <w:lang w:eastAsia="en-US"/>
        </w:rPr>
        <w:t>ry today, Vasya?</w:t>
      </w:r>
    </w:p>
    <w:p w:rsidR="00000000" w:rsidRDefault="00C82BB2">
      <w:pPr>
        <w:rPr>
          <w:color w:val="auto"/>
          <w:lang w:eastAsia="ru-RU"/>
        </w:rPr>
      </w:pPr>
    </w:p>
    <w:p w:rsidR="00000000" w:rsidRDefault="00C82BB2">
      <w:pPr>
        <w:pStyle w:val="a4"/>
        <w:shd w:val="clear" w:color="auto" w:fill="auto"/>
        <w:spacing w:after="912" w:line="270" w:lineRule="exact"/>
        <w:ind w:left="20" w:firstLine="360"/>
        <w:jc w:val="left"/>
      </w:pPr>
      <w:r>
        <w:rPr>
          <w:rStyle w:val="1"/>
          <w:color w:val="000000"/>
          <w:lang w:eastAsia="en-US"/>
        </w:rPr>
        <w:t>T: - Then take your diary and read the tent, Vasya, will you?</w:t>
      </w:r>
    </w:p>
    <w:p w:rsidR="00000000" w:rsidRDefault="00C82BB2">
      <w:pPr>
        <w:pStyle w:val="a4"/>
        <w:shd w:val="clear" w:color="auto" w:fill="auto"/>
        <w:spacing w:after="15" w:line="475" w:lineRule="exact"/>
        <w:ind w:left="20" w:right="280" w:firstLine="360"/>
        <w:jc w:val="left"/>
      </w:pPr>
      <w:r>
        <w:rPr>
          <w:rStyle w:val="1"/>
          <w:color w:val="000000"/>
          <w:lang w:val="ru-RU"/>
        </w:rPr>
        <w:t>Предметом общения может быть письмо, фотография, утверждение учителя.</w:t>
      </w:r>
    </w:p>
    <w:p w:rsidR="00000000" w:rsidRDefault="00C82BB2">
      <w:pPr>
        <w:pStyle w:val="a4"/>
        <w:shd w:val="clear" w:color="auto" w:fill="auto"/>
        <w:spacing w:after="0" w:line="682" w:lineRule="exact"/>
        <w:ind w:left="20" w:firstLine="0"/>
        <w:jc w:val="both"/>
      </w:pPr>
      <w:r>
        <w:rPr>
          <w:rStyle w:val="1"/>
          <w:color w:val="000000"/>
          <w:lang w:val="ru-RU"/>
        </w:rPr>
        <w:t xml:space="preserve">Т: </w:t>
      </w:r>
      <w:r>
        <w:rPr>
          <w:rStyle w:val="1"/>
          <w:color w:val="000000"/>
          <w:lang w:eastAsia="en-US"/>
        </w:rPr>
        <w:t>Mary knows many English words and she speak English well.</w:t>
      </w:r>
    </w:p>
    <w:p w:rsidR="00000000" w:rsidRDefault="00C82BB2">
      <w:pPr>
        <w:pStyle w:val="a4"/>
        <w:shd w:val="clear" w:color="auto" w:fill="auto"/>
        <w:spacing w:after="0" w:line="682" w:lineRule="exact"/>
        <w:ind w:left="20" w:firstLine="0"/>
        <w:jc w:val="both"/>
      </w:pPr>
      <w:r>
        <w:rPr>
          <w:rStyle w:val="1"/>
          <w:color w:val="000000"/>
          <w:lang w:val="ru-RU"/>
        </w:rPr>
        <w:t>Кружковцы задают вопросы ученице:</w:t>
      </w:r>
    </w:p>
    <w:p w:rsidR="00000000" w:rsidRDefault="00C82BB2">
      <w:pPr>
        <w:pStyle w:val="a4"/>
        <w:numPr>
          <w:ilvl w:val="0"/>
          <w:numId w:val="6"/>
        </w:numPr>
        <w:shd w:val="clear" w:color="auto" w:fill="auto"/>
        <w:tabs>
          <w:tab w:val="left" w:pos="381"/>
        </w:tabs>
        <w:spacing w:after="0" w:line="682" w:lineRule="exact"/>
        <w:ind w:left="20" w:firstLine="0"/>
        <w:jc w:val="both"/>
      </w:pPr>
      <w:r>
        <w:rPr>
          <w:rStyle w:val="1"/>
          <w:color w:val="000000"/>
          <w:lang w:eastAsia="en-US"/>
        </w:rPr>
        <w:t>Do you learn words every day?</w:t>
      </w:r>
    </w:p>
    <w:p w:rsidR="00000000" w:rsidRDefault="00C82BB2">
      <w:pPr>
        <w:pStyle w:val="a4"/>
        <w:numPr>
          <w:ilvl w:val="0"/>
          <w:numId w:val="6"/>
        </w:numPr>
        <w:shd w:val="clear" w:color="auto" w:fill="auto"/>
        <w:tabs>
          <w:tab w:val="left" w:pos="381"/>
        </w:tabs>
        <w:spacing w:after="107" w:line="270" w:lineRule="exact"/>
        <w:ind w:left="20" w:firstLine="0"/>
        <w:jc w:val="both"/>
      </w:pPr>
      <w:r>
        <w:rPr>
          <w:rStyle w:val="1"/>
          <w:color w:val="000000"/>
          <w:lang w:eastAsia="en-US"/>
        </w:rPr>
        <w:t>Do you learn them aloud?</w:t>
      </w:r>
    </w:p>
    <w:p w:rsidR="00000000" w:rsidRDefault="00C82BB2">
      <w:pPr>
        <w:pStyle w:val="a4"/>
        <w:numPr>
          <w:ilvl w:val="0"/>
          <w:numId w:val="6"/>
        </w:numPr>
        <w:shd w:val="clear" w:color="auto" w:fill="auto"/>
        <w:tabs>
          <w:tab w:val="left" w:pos="381"/>
        </w:tabs>
        <w:spacing w:after="0" w:line="270" w:lineRule="exact"/>
        <w:ind w:left="20" w:firstLine="0"/>
        <w:jc w:val="both"/>
        <w:sectPr w:rsidR="00000000">
          <w:headerReference w:type="even" r:id="rId18"/>
          <w:headerReference w:type="default" r:id="rId19"/>
          <w:pgSz w:w="11909" w:h="16838"/>
          <w:pgMar w:top="1201" w:right="902" w:bottom="866" w:left="902" w:header="0" w:footer="3" w:gutter="437"/>
          <w:cols w:space="720"/>
          <w:noEndnote/>
          <w:rtlGutter/>
          <w:docGrid w:linePitch="360"/>
        </w:sectPr>
      </w:pPr>
      <w:r>
        <w:rPr>
          <w:rStyle w:val="1"/>
          <w:color w:val="000000"/>
          <w:lang w:eastAsia="en-US"/>
        </w:rPr>
        <w:t>Does your mother control you?</w:t>
      </w:r>
    </w:p>
    <w:p w:rsidR="00000000" w:rsidRDefault="00C82BB2">
      <w:pPr>
        <w:pStyle w:val="a4"/>
        <w:shd w:val="clear" w:color="auto" w:fill="auto"/>
        <w:spacing w:after="0" w:line="485" w:lineRule="exact"/>
        <w:ind w:firstLine="340"/>
        <w:jc w:val="both"/>
      </w:pPr>
      <w:r>
        <w:rPr>
          <w:rStyle w:val="1"/>
          <w:color w:val="000000"/>
          <w:lang w:eastAsia="en-US"/>
        </w:rPr>
        <w:lastRenderedPageBreak/>
        <w:t>Do you make sentences or stories with the new words?</w:t>
      </w:r>
    </w:p>
    <w:p w:rsidR="00000000" w:rsidRDefault="00C82BB2">
      <w:pPr>
        <w:pStyle w:val="a4"/>
        <w:shd w:val="clear" w:color="auto" w:fill="auto"/>
        <w:tabs>
          <w:tab w:val="right" w:pos="6758"/>
        </w:tabs>
        <w:spacing w:after="0" w:line="485" w:lineRule="exact"/>
        <w:ind w:firstLine="340"/>
        <w:jc w:val="both"/>
      </w:pPr>
      <w:r>
        <w:rPr>
          <w:rStyle w:val="1"/>
          <w:color w:val="000000"/>
          <w:lang w:eastAsia="en-US"/>
        </w:rPr>
        <w:t>Do you read English books?</w:t>
      </w:r>
      <w:r>
        <w:rPr>
          <w:rStyle w:val="1"/>
          <w:color w:val="000000"/>
          <w:lang w:eastAsia="en-US"/>
        </w:rPr>
        <w:tab/>
      </w:r>
    </w:p>
    <w:p w:rsidR="00000000" w:rsidRDefault="00C82BB2">
      <w:pPr>
        <w:pStyle w:val="a4"/>
        <w:shd w:val="clear" w:color="auto" w:fill="auto"/>
        <w:spacing w:after="0" w:line="485" w:lineRule="exact"/>
        <w:ind w:firstLine="340"/>
        <w:jc w:val="both"/>
      </w:pPr>
      <w:r>
        <w:rPr>
          <w:rStyle w:val="1"/>
          <w:color w:val="000000"/>
          <w:lang w:eastAsia="en-US"/>
        </w:rPr>
        <w:t>You hang the new words in</w:t>
      </w:r>
      <w:r>
        <w:rPr>
          <w:rStyle w:val="1"/>
          <w:color w:val="000000"/>
          <w:lang w:eastAsia="en-US"/>
        </w:rPr>
        <w:t xml:space="preserve"> big letters before your dest at home, don’t you?</w:t>
      </w:r>
    </w:p>
    <w:p w:rsidR="00000000" w:rsidRDefault="00C82BB2">
      <w:pPr>
        <w:pStyle w:val="a4"/>
        <w:shd w:val="clear" w:color="auto" w:fill="auto"/>
        <w:spacing w:after="0" w:line="485" w:lineRule="exact"/>
        <w:ind w:firstLine="340"/>
        <w:jc w:val="both"/>
      </w:pPr>
      <w:r>
        <w:rPr>
          <w:rStyle w:val="1"/>
          <w:color w:val="000000"/>
          <w:lang w:eastAsia="en-US"/>
        </w:rPr>
        <w:t>Will you tell us some sentences with today’s words?</w:t>
      </w:r>
    </w:p>
    <w:p w:rsidR="00000000" w:rsidRDefault="00C82BB2">
      <w:pPr>
        <w:pStyle w:val="a4"/>
        <w:shd w:val="clear" w:color="auto" w:fill="auto"/>
        <w:spacing w:after="336" w:line="300" w:lineRule="exact"/>
        <w:ind w:firstLine="340"/>
        <w:jc w:val="both"/>
      </w:pPr>
      <w:r>
        <w:rPr>
          <w:rStyle w:val="1"/>
          <w:color w:val="000000"/>
          <w:lang w:eastAsia="en-US"/>
        </w:rPr>
        <w:t xml:space="preserve">Why not? </w:t>
      </w:r>
    </w:p>
    <w:p w:rsidR="00000000" w:rsidRDefault="00C82BB2">
      <w:pPr>
        <w:rPr>
          <w:color w:val="auto"/>
          <w:lang w:eastAsia="ru-RU"/>
        </w:rPr>
      </w:pPr>
    </w:p>
    <w:p w:rsidR="00000000" w:rsidRDefault="00C82BB2">
      <w:pPr>
        <w:pStyle w:val="a4"/>
        <w:shd w:val="clear" w:color="auto" w:fill="auto"/>
        <w:spacing w:after="904" w:line="270" w:lineRule="exact"/>
        <w:ind w:left="3100" w:firstLine="0"/>
        <w:jc w:val="left"/>
      </w:pPr>
      <w:r>
        <w:rPr>
          <w:color w:val="000000"/>
          <w:u w:val="single"/>
          <w:lang w:eastAsia="en-US"/>
        </w:rPr>
        <w:t>Not a developed situation</w:t>
      </w:r>
    </w:p>
    <w:p w:rsidR="00000000" w:rsidRDefault="00C82BB2">
      <w:pPr>
        <w:pStyle w:val="a4"/>
        <w:shd w:val="clear" w:color="auto" w:fill="auto"/>
        <w:spacing w:after="0" w:line="480" w:lineRule="exact"/>
        <w:ind w:right="40" w:firstLine="340"/>
        <w:jc w:val="both"/>
      </w:pPr>
      <w:r>
        <w:rPr>
          <w:rStyle w:val="1"/>
          <w:color w:val="000000"/>
          <w:lang w:val="ru-RU"/>
        </w:rPr>
        <w:t>На картинке утро. Мальчик спешит в школу. Хозяйка животного обращается к мальчику с просьбой снять кошку с дерева. Ма</w:t>
      </w:r>
      <w:r>
        <w:rPr>
          <w:rStyle w:val="1"/>
          <w:color w:val="000000"/>
          <w:lang w:val="ru-RU"/>
        </w:rPr>
        <w:t>льчик выполняет ее просьбу. Учитель предлагает высказать свои предположения:</w:t>
      </w:r>
    </w:p>
    <w:p w:rsidR="00000000" w:rsidRDefault="00C82BB2">
      <w:pPr>
        <w:rPr>
          <w:color w:val="auto"/>
          <w:lang w:eastAsia="ru-RU"/>
        </w:rPr>
      </w:pPr>
    </w:p>
    <w:p w:rsidR="00000000" w:rsidRDefault="00C82BB2">
      <w:pPr>
        <w:pStyle w:val="a4"/>
        <w:numPr>
          <w:ilvl w:val="0"/>
          <w:numId w:val="7"/>
        </w:numPr>
        <w:shd w:val="clear" w:color="auto" w:fill="auto"/>
        <w:tabs>
          <w:tab w:val="left" w:pos="358"/>
        </w:tabs>
        <w:spacing w:after="0" w:line="480" w:lineRule="exact"/>
        <w:ind w:firstLine="0"/>
        <w:jc w:val="both"/>
      </w:pPr>
      <w:r>
        <w:rPr>
          <w:rStyle w:val="1"/>
          <w:color w:val="000000"/>
          <w:lang w:eastAsia="en-US"/>
        </w:rPr>
        <w:t>I think the cat lives not for</w:t>
      </w:r>
    </w:p>
    <w:p w:rsidR="00000000" w:rsidRDefault="00C82BB2">
      <w:pPr>
        <w:pStyle w:val="a4"/>
        <w:numPr>
          <w:ilvl w:val="0"/>
          <w:numId w:val="7"/>
        </w:numPr>
        <w:shd w:val="clear" w:color="auto" w:fill="auto"/>
        <w:tabs>
          <w:tab w:val="left" w:pos="358"/>
        </w:tabs>
        <w:spacing w:after="0" w:line="480" w:lineRule="exact"/>
        <w:ind w:firstLine="0"/>
        <w:jc w:val="both"/>
      </w:pPr>
      <w:r>
        <w:rPr>
          <w:rStyle w:val="1"/>
          <w:color w:val="000000"/>
          <w:lang w:eastAsia="en-US"/>
        </w:rPr>
        <w:t>To my mind it always runs away for walking.</w:t>
      </w:r>
    </w:p>
    <w:p w:rsidR="00000000" w:rsidRDefault="00C82BB2">
      <w:pPr>
        <w:pStyle w:val="a4"/>
        <w:numPr>
          <w:ilvl w:val="0"/>
          <w:numId w:val="7"/>
        </w:numPr>
        <w:shd w:val="clear" w:color="auto" w:fill="auto"/>
        <w:tabs>
          <w:tab w:val="left" w:pos="358"/>
        </w:tabs>
        <w:spacing w:after="0" w:line="480" w:lineRule="exact"/>
        <w:ind w:firstLine="0"/>
        <w:jc w:val="both"/>
      </w:pPr>
      <w:r>
        <w:rPr>
          <w:rStyle w:val="1"/>
          <w:color w:val="000000"/>
          <w:lang w:eastAsia="en-US"/>
        </w:rPr>
        <w:t>In my opinion the dogs made the cat climb the tree.</w:t>
      </w:r>
    </w:p>
    <w:p w:rsidR="00000000" w:rsidRDefault="00C82BB2">
      <w:pPr>
        <w:pStyle w:val="a4"/>
        <w:numPr>
          <w:ilvl w:val="0"/>
          <w:numId w:val="7"/>
        </w:numPr>
        <w:shd w:val="clear" w:color="auto" w:fill="auto"/>
        <w:tabs>
          <w:tab w:val="left" w:pos="358"/>
        </w:tabs>
        <w:spacing w:after="0" w:line="480" w:lineRule="exact"/>
        <w:ind w:firstLine="0"/>
        <w:jc w:val="both"/>
      </w:pPr>
      <w:r>
        <w:rPr>
          <w:rStyle w:val="1"/>
          <w:color w:val="000000"/>
          <w:lang w:eastAsia="en-US"/>
        </w:rPr>
        <w:t>Fortunately the boy running</w:t>
      </w:r>
      <w:r>
        <w:rPr>
          <w:rStyle w:val="1"/>
          <w:color w:val="000000"/>
          <w:lang w:eastAsia="en-US"/>
        </w:rPr>
        <w:t xml:space="preserve"> to school answered the woman’s request.</w:t>
      </w:r>
    </w:p>
    <w:p w:rsidR="00000000" w:rsidRDefault="00C82BB2">
      <w:pPr>
        <w:pStyle w:val="a4"/>
        <w:numPr>
          <w:ilvl w:val="0"/>
          <w:numId w:val="7"/>
        </w:numPr>
        <w:shd w:val="clear" w:color="auto" w:fill="auto"/>
        <w:tabs>
          <w:tab w:val="left" w:pos="358"/>
        </w:tabs>
        <w:spacing w:after="0" w:line="480" w:lineRule="exact"/>
        <w:ind w:firstLine="0"/>
        <w:jc w:val="both"/>
      </w:pPr>
      <w:r>
        <w:rPr>
          <w:rStyle w:val="1"/>
          <w:color w:val="000000"/>
          <w:lang w:eastAsia="en-US"/>
        </w:rPr>
        <w:t>Why?</w:t>
      </w:r>
    </w:p>
    <w:p w:rsidR="00000000" w:rsidRDefault="00C82BB2">
      <w:pPr>
        <w:pStyle w:val="a4"/>
        <w:numPr>
          <w:ilvl w:val="0"/>
          <w:numId w:val="7"/>
        </w:numPr>
        <w:shd w:val="clear" w:color="auto" w:fill="auto"/>
        <w:tabs>
          <w:tab w:val="left" w:pos="358"/>
        </w:tabs>
        <w:spacing w:after="0" w:line="480" w:lineRule="exact"/>
        <w:ind w:firstLine="0"/>
        <w:jc w:val="both"/>
      </w:pPr>
      <w:r>
        <w:rPr>
          <w:rStyle w:val="1"/>
          <w:color w:val="000000"/>
          <w:lang w:eastAsia="en-US"/>
        </w:rPr>
        <w:t>We see his rucksack near the tree, and the boy with the cat.</w:t>
      </w:r>
    </w:p>
    <w:p w:rsidR="00000000" w:rsidRDefault="00C82BB2">
      <w:pPr>
        <w:pStyle w:val="a4"/>
        <w:numPr>
          <w:ilvl w:val="0"/>
          <w:numId w:val="7"/>
        </w:numPr>
        <w:shd w:val="clear" w:color="auto" w:fill="auto"/>
        <w:tabs>
          <w:tab w:val="left" w:pos="358"/>
        </w:tabs>
        <w:spacing w:after="0" w:line="480" w:lineRule="exact"/>
        <w:ind w:firstLine="0"/>
        <w:jc w:val="both"/>
      </w:pPr>
      <w:r>
        <w:rPr>
          <w:rStyle w:val="1"/>
          <w:color w:val="000000"/>
          <w:lang w:eastAsia="en-US"/>
        </w:rPr>
        <w:t>You are quite right. We see the frightened cat and the boy giving the cat to</w:t>
      </w:r>
    </w:p>
    <w:p w:rsidR="00000000" w:rsidRDefault="00C82BB2">
      <w:pPr>
        <w:pStyle w:val="a4"/>
        <w:shd w:val="clear" w:color="auto" w:fill="auto"/>
        <w:tabs>
          <w:tab w:val="center" w:pos="2222"/>
        </w:tabs>
        <w:spacing w:after="0" w:line="480" w:lineRule="exact"/>
        <w:ind w:firstLine="340"/>
        <w:jc w:val="both"/>
      </w:pPr>
      <w:r>
        <w:rPr>
          <w:rStyle w:val="1"/>
          <w:color w:val="000000"/>
          <w:lang w:eastAsia="en-US"/>
        </w:rPr>
        <w:t>the owner</w:t>
      </w:r>
    </w:p>
    <w:p w:rsidR="00000000" w:rsidRDefault="00C82BB2">
      <w:pPr>
        <w:rPr>
          <w:color w:val="auto"/>
          <w:lang w:eastAsia="ru-RU"/>
        </w:rPr>
      </w:pPr>
    </w:p>
    <w:p w:rsidR="00000000" w:rsidRDefault="00C82BB2">
      <w:pPr>
        <w:pStyle w:val="a4"/>
        <w:numPr>
          <w:ilvl w:val="0"/>
          <w:numId w:val="7"/>
        </w:numPr>
        <w:shd w:val="clear" w:color="auto" w:fill="auto"/>
        <w:tabs>
          <w:tab w:val="left" w:pos="358"/>
        </w:tabs>
        <w:spacing w:after="899" w:line="270" w:lineRule="exact"/>
        <w:ind w:firstLine="0"/>
        <w:jc w:val="both"/>
      </w:pPr>
      <w:r>
        <w:rPr>
          <w:rStyle w:val="1"/>
          <w:color w:val="000000"/>
          <w:lang w:eastAsia="en-US"/>
        </w:rPr>
        <w:t>It’s a good died of the boy.</w:t>
      </w:r>
    </w:p>
    <w:p w:rsidR="00000000" w:rsidRDefault="00C82BB2">
      <w:pPr>
        <w:pStyle w:val="a4"/>
        <w:shd w:val="clear" w:color="auto" w:fill="auto"/>
        <w:spacing w:after="348" w:line="480" w:lineRule="exact"/>
        <w:ind w:right="40" w:firstLine="340"/>
        <w:jc w:val="both"/>
      </w:pPr>
      <w:r>
        <w:rPr>
          <w:rStyle w:val="1"/>
          <w:color w:val="000000"/>
          <w:lang w:val="ru-RU"/>
        </w:rPr>
        <w:t>Кружковцы составляют</w:t>
      </w:r>
      <w:r>
        <w:rPr>
          <w:rStyle w:val="1"/>
          <w:color w:val="000000"/>
          <w:lang w:val="ru-RU"/>
        </w:rPr>
        <w:t xml:space="preserve"> аналогичные рассказы из жизни, из того, что прочитали. Если у кого-то нет вариантов, учитель показывает картинку с девочкой утром под проливным дождем с бидоном </w:t>
      </w:r>
      <w:r>
        <w:rPr>
          <w:rStyle w:val="1"/>
          <w:color w:val="000000"/>
          <w:lang w:eastAsia="en-US"/>
        </w:rPr>
        <w:t>(milk-chum)</w:t>
      </w:r>
    </w:p>
    <w:p w:rsidR="00000000" w:rsidRDefault="00C82BB2">
      <w:pPr>
        <w:pStyle w:val="a4"/>
        <w:shd w:val="clear" w:color="auto" w:fill="auto"/>
        <w:spacing w:after="49" w:line="270" w:lineRule="exact"/>
        <w:ind w:firstLine="340"/>
        <w:jc w:val="both"/>
      </w:pPr>
      <w:r>
        <w:rPr>
          <w:rStyle w:val="1"/>
          <w:color w:val="000000"/>
          <w:lang w:val="ru-RU"/>
        </w:rPr>
        <w:t>Дети высказывают предположения:</w:t>
      </w:r>
    </w:p>
    <w:p w:rsidR="00000000" w:rsidRDefault="00C82BB2">
      <w:pPr>
        <w:rPr>
          <w:color w:val="auto"/>
          <w:lang w:eastAsia="ru-RU"/>
        </w:rPr>
      </w:pPr>
    </w:p>
    <w:p w:rsidR="00000000" w:rsidRDefault="00C82BB2">
      <w:pPr>
        <w:pStyle w:val="a4"/>
        <w:numPr>
          <w:ilvl w:val="0"/>
          <w:numId w:val="7"/>
        </w:numPr>
        <w:shd w:val="clear" w:color="auto" w:fill="auto"/>
        <w:tabs>
          <w:tab w:val="left" w:pos="358"/>
        </w:tabs>
        <w:spacing w:after="0" w:line="270" w:lineRule="exact"/>
        <w:ind w:firstLine="0"/>
        <w:jc w:val="both"/>
      </w:pPr>
      <w:r>
        <w:rPr>
          <w:rStyle w:val="1"/>
          <w:color w:val="000000"/>
          <w:lang w:eastAsia="en-US"/>
        </w:rPr>
        <w:t>I think the little girl gives with Granny.</w:t>
      </w:r>
    </w:p>
    <w:p w:rsidR="00000000" w:rsidRDefault="00C82BB2">
      <w:pPr>
        <w:pStyle w:val="a4"/>
        <w:numPr>
          <w:ilvl w:val="0"/>
          <w:numId w:val="7"/>
        </w:numPr>
        <w:shd w:val="clear" w:color="auto" w:fill="auto"/>
        <w:tabs>
          <w:tab w:val="left" w:pos="353"/>
        </w:tabs>
        <w:spacing w:after="0" w:line="485" w:lineRule="exact"/>
        <w:ind w:left="20" w:firstLine="0"/>
        <w:jc w:val="both"/>
      </w:pPr>
      <w:r>
        <w:rPr>
          <w:rStyle w:val="1"/>
          <w:color w:val="000000"/>
          <w:lang w:eastAsia="en-US"/>
        </w:rPr>
        <w:t>I suppose her Granny is ill.</w:t>
      </w:r>
    </w:p>
    <w:p w:rsidR="00000000" w:rsidRDefault="00C82BB2">
      <w:pPr>
        <w:pStyle w:val="a4"/>
        <w:numPr>
          <w:ilvl w:val="0"/>
          <w:numId w:val="7"/>
        </w:numPr>
        <w:shd w:val="clear" w:color="auto" w:fill="auto"/>
        <w:tabs>
          <w:tab w:val="left" w:pos="353"/>
        </w:tabs>
        <w:spacing w:after="0" w:line="485" w:lineRule="exact"/>
        <w:ind w:left="20" w:firstLine="0"/>
        <w:jc w:val="both"/>
      </w:pPr>
      <w:r>
        <w:rPr>
          <w:rStyle w:val="1"/>
          <w:color w:val="000000"/>
          <w:lang w:eastAsia="en-US"/>
        </w:rPr>
        <w:t>I am sorry for the girl. She’s become quite wet.</w:t>
      </w:r>
    </w:p>
    <w:p w:rsidR="00000000" w:rsidRDefault="00C82BB2">
      <w:pPr>
        <w:pStyle w:val="a4"/>
        <w:numPr>
          <w:ilvl w:val="0"/>
          <w:numId w:val="7"/>
        </w:numPr>
        <w:shd w:val="clear" w:color="auto" w:fill="auto"/>
        <w:tabs>
          <w:tab w:val="left" w:pos="353"/>
        </w:tabs>
        <w:spacing w:after="0" w:line="485" w:lineRule="exact"/>
        <w:ind w:left="20" w:firstLine="0"/>
        <w:jc w:val="both"/>
      </w:pPr>
      <w:r>
        <w:rPr>
          <w:rStyle w:val="1"/>
          <w:color w:val="000000"/>
          <w:lang w:eastAsia="en-US"/>
        </w:rPr>
        <w:lastRenderedPageBreak/>
        <w:t>She cares for her Granny. She loves her.</w:t>
      </w:r>
    </w:p>
    <w:p w:rsidR="00000000" w:rsidRDefault="00C82BB2">
      <w:pPr>
        <w:pStyle w:val="a4"/>
        <w:numPr>
          <w:ilvl w:val="0"/>
          <w:numId w:val="7"/>
        </w:numPr>
        <w:shd w:val="clear" w:color="auto" w:fill="auto"/>
        <w:tabs>
          <w:tab w:val="left" w:pos="353"/>
          <w:tab w:val="center" w:pos="6663"/>
          <w:tab w:val="center" w:pos="7134"/>
          <w:tab w:val="right" w:pos="9068"/>
        </w:tabs>
        <w:spacing w:after="0" w:line="485" w:lineRule="exact"/>
        <w:ind w:left="20" w:firstLine="0"/>
        <w:jc w:val="both"/>
      </w:pPr>
      <w:r>
        <w:rPr>
          <w:rStyle w:val="1"/>
          <w:color w:val="000000"/>
          <w:lang w:eastAsia="en-US"/>
        </w:rPr>
        <w:t>To my mind the girl will boil the milk for Granny</w:t>
      </w:r>
      <w:r>
        <w:rPr>
          <w:rStyle w:val="1"/>
          <w:color w:val="000000"/>
          <w:lang w:eastAsia="en-US"/>
        </w:rPr>
        <w:tab/>
        <w:t>and</w:t>
      </w:r>
      <w:r>
        <w:rPr>
          <w:rStyle w:val="1"/>
          <w:color w:val="000000"/>
          <w:lang w:eastAsia="en-US"/>
        </w:rPr>
        <w:tab/>
        <w:t>put</w:t>
      </w:r>
      <w:r>
        <w:rPr>
          <w:rStyle w:val="1"/>
          <w:color w:val="000000"/>
          <w:lang w:eastAsia="en-US"/>
        </w:rPr>
        <w:tab/>
        <w:t>honey into the</w:t>
      </w:r>
    </w:p>
    <w:p w:rsidR="00000000" w:rsidRDefault="00C82BB2">
      <w:pPr>
        <w:pStyle w:val="a4"/>
        <w:shd w:val="clear" w:color="auto" w:fill="auto"/>
        <w:spacing w:after="0" w:line="485" w:lineRule="exact"/>
        <w:ind w:left="380" w:firstLine="0"/>
        <w:jc w:val="left"/>
      </w:pPr>
      <w:r>
        <w:rPr>
          <w:rStyle w:val="1"/>
          <w:color w:val="000000"/>
          <w:lang w:eastAsia="en-US"/>
        </w:rPr>
        <w:t>cup.</w:t>
      </w:r>
    </w:p>
    <w:p w:rsidR="00000000" w:rsidRDefault="00C82BB2">
      <w:pPr>
        <w:pStyle w:val="a4"/>
        <w:numPr>
          <w:ilvl w:val="0"/>
          <w:numId w:val="7"/>
        </w:numPr>
        <w:shd w:val="clear" w:color="auto" w:fill="auto"/>
        <w:spacing w:after="0" w:line="485" w:lineRule="exact"/>
        <w:ind w:left="20" w:firstLine="0"/>
        <w:jc w:val="both"/>
      </w:pPr>
      <w:r>
        <w:rPr>
          <w:rStyle w:val="1"/>
          <w:color w:val="000000"/>
          <w:lang w:eastAsia="en-US"/>
        </w:rPr>
        <w:t xml:space="preserve"> Perhaps she’ll make a porridge for her Granny.</w:t>
      </w:r>
    </w:p>
    <w:p w:rsidR="00000000" w:rsidRDefault="00C82BB2">
      <w:pPr>
        <w:pStyle w:val="a4"/>
        <w:numPr>
          <w:ilvl w:val="0"/>
          <w:numId w:val="7"/>
        </w:numPr>
        <w:shd w:val="clear" w:color="auto" w:fill="auto"/>
        <w:spacing w:after="1012" w:line="485" w:lineRule="exact"/>
        <w:ind w:left="20" w:firstLine="0"/>
        <w:jc w:val="both"/>
      </w:pPr>
      <w:r>
        <w:rPr>
          <w:rStyle w:val="1"/>
          <w:color w:val="000000"/>
          <w:lang w:eastAsia="en-US"/>
        </w:rPr>
        <w:t xml:space="preserve"> No doubt. Milk is useful for our health and soon her Granny’ll be quite well.</w:t>
      </w:r>
    </w:p>
    <w:p w:rsidR="00000000" w:rsidRDefault="00C82BB2">
      <w:pPr>
        <w:pStyle w:val="a4"/>
        <w:shd w:val="clear" w:color="auto" w:fill="auto"/>
        <w:spacing w:after="900" w:line="270" w:lineRule="exact"/>
        <w:ind w:left="280" w:firstLine="0"/>
      </w:pPr>
      <w:r>
        <w:rPr>
          <w:color w:val="000000"/>
          <w:u w:val="single"/>
          <w:lang w:eastAsia="en-US"/>
        </w:rPr>
        <w:t>Another situation</w:t>
      </w:r>
    </w:p>
    <w:p w:rsidR="00000000" w:rsidRDefault="00C82BB2">
      <w:pPr>
        <w:pStyle w:val="a4"/>
        <w:numPr>
          <w:ilvl w:val="0"/>
          <w:numId w:val="7"/>
        </w:numPr>
        <w:shd w:val="clear" w:color="auto" w:fill="auto"/>
        <w:tabs>
          <w:tab w:val="left" w:pos="353"/>
        </w:tabs>
        <w:spacing w:after="0" w:line="485" w:lineRule="exact"/>
        <w:ind w:left="20" w:firstLine="0"/>
        <w:jc w:val="both"/>
      </w:pPr>
      <w:r>
        <w:rPr>
          <w:rStyle w:val="1"/>
          <w:color w:val="000000"/>
          <w:lang w:eastAsia="en-US"/>
        </w:rPr>
        <w:t>Why are you so upset?</w:t>
      </w:r>
    </w:p>
    <w:p w:rsidR="00000000" w:rsidRDefault="00C82BB2">
      <w:pPr>
        <w:pStyle w:val="a4"/>
        <w:numPr>
          <w:ilvl w:val="0"/>
          <w:numId w:val="7"/>
        </w:numPr>
        <w:shd w:val="clear" w:color="auto" w:fill="auto"/>
        <w:tabs>
          <w:tab w:val="left" w:pos="353"/>
          <w:tab w:val="left" w:pos="5127"/>
        </w:tabs>
        <w:spacing w:after="0" w:line="485" w:lineRule="exact"/>
        <w:ind w:left="20" w:firstLine="0"/>
        <w:jc w:val="both"/>
      </w:pPr>
      <w:r>
        <w:rPr>
          <w:rStyle w:val="1"/>
          <w:color w:val="000000"/>
          <w:lang w:eastAsia="en-US"/>
        </w:rPr>
        <w:t>I’ve got a negative mark at the final exam</w:t>
      </w:r>
      <w:r>
        <w:rPr>
          <w:rStyle w:val="1"/>
          <w:color w:val="000000"/>
          <w:lang w:eastAsia="en-US"/>
        </w:rPr>
        <w:tab/>
        <w:t>in Maths.</w:t>
      </w:r>
    </w:p>
    <w:p w:rsidR="00000000" w:rsidRDefault="00C82BB2">
      <w:pPr>
        <w:pStyle w:val="a4"/>
        <w:numPr>
          <w:ilvl w:val="0"/>
          <w:numId w:val="7"/>
        </w:numPr>
        <w:shd w:val="clear" w:color="auto" w:fill="auto"/>
        <w:tabs>
          <w:tab w:val="left" w:pos="353"/>
        </w:tabs>
        <w:spacing w:after="0" w:line="485" w:lineRule="exact"/>
        <w:ind w:left="20" w:firstLine="0"/>
        <w:jc w:val="both"/>
      </w:pPr>
      <w:r>
        <w:rPr>
          <w:rStyle w:val="1"/>
          <w:color w:val="000000"/>
          <w:lang w:eastAsia="en-US"/>
        </w:rPr>
        <w:t>Were the tasks difficult?</w:t>
      </w:r>
    </w:p>
    <w:p w:rsidR="00000000" w:rsidRDefault="00C82BB2">
      <w:pPr>
        <w:pStyle w:val="a4"/>
        <w:numPr>
          <w:ilvl w:val="0"/>
          <w:numId w:val="7"/>
        </w:numPr>
        <w:shd w:val="clear" w:color="auto" w:fill="auto"/>
        <w:tabs>
          <w:tab w:val="left" w:pos="353"/>
          <w:tab w:val="left" w:pos="5127"/>
        </w:tabs>
        <w:spacing w:after="0" w:line="485" w:lineRule="exact"/>
        <w:ind w:left="20" w:firstLine="0"/>
        <w:jc w:val="both"/>
      </w:pPr>
      <w:r>
        <w:rPr>
          <w:rStyle w:val="1"/>
          <w:color w:val="000000"/>
          <w:lang w:eastAsia="en-US"/>
        </w:rPr>
        <w:t>Rather. To tell you the truth I’ve prepared</w:t>
      </w:r>
      <w:r>
        <w:rPr>
          <w:rStyle w:val="1"/>
          <w:color w:val="000000"/>
          <w:lang w:eastAsia="en-US"/>
        </w:rPr>
        <w:tab/>
      </w:r>
      <w:r>
        <w:rPr>
          <w:rStyle w:val="1"/>
          <w:color w:val="000000"/>
          <w:lang w:eastAsia="en-US"/>
        </w:rPr>
        <w:t>for the exam not properly.</w:t>
      </w:r>
    </w:p>
    <w:p w:rsidR="00000000" w:rsidRDefault="00C82BB2">
      <w:pPr>
        <w:pStyle w:val="a4"/>
        <w:numPr>
          <w:ilvl w:val="0"/>
          <w:numId w:val="7"/>
        </w:numPr>
        <w:shd w:val="clear" w:color="auto" w:fill="auto"/>
        <w:tabs>
          <w:tab w:val="left" w:pos="353"/>
        </w:tabs>
        <w:spacing w:after="0" w:line="485" w:lineRule="exact"/>
        <w:ind w:left="20" w:firstLine="0"/>
        <w:jc w:val="both"/>
      </w:pPr>
      <w:r>
        <w:rPr>
          <w:rStyle w:val="1"/>
          <w:color w:val="000000"/>
          <w:lang w:eastAsia="en-US"/>
        </w:rPr>
        <w:t>But the material was at your fingertips.</w:t>
      </w:r>
    </w:p>
    <w:p w:rsidR="00000000" w:rsidRDefault="00C82BB2">
      <w:pPr>
        <w:pStyle w:val="a4"/>
        <w:numPr>
          <w:ilvl w:val="0"/>
          <w:numId w:val="7"/>
        </w:numPr>
        <w:shd w:val="clear" w:color="auto" w:fill="auto"/>
        <w:tabs>
          <w:tab w:val="left" w:pos="353"/>
        </w:tabs>
        <w:spacing w:after="0" w:line="485" w:lineRule="exact"/>
        <w:ind w:left="380" w:right="300" w:hanging="360"/>
        <w:jc w:val="left"/>
      </w:pPr>
      <w:r>
        <w:rPr>
          <w:rStyle w:val="1"/>
          <w:color w:val="000000"/>
          <w:lang w:eastAsia="en-US"/>
        </w:rPr>
        <w:t>Yes. But I was busy as a beaver repairing father’s car. Now I’ll repass the exam.</w:t>
      </w:r>
    </w:p>
    <w:p w:rsidR="00000000" w:rsidRDefault="00C82BB2">
      <w:pPr>
        <w:pStyle w:val="a4"/>
        <w:numPr>
          <w:ilvl w:val="0"/>
          <w:numId w:val="7"/>
        </w:numPr>
        <w:shd w:val="clear" w:color="auto" w:fill="auto"/>
        <w:tabs>
          <w:tab w:val="left" w:pos="353"/>
        </w:tabs>
        <w:spacing w:after="0" w:line="485" w:lineRule="exact"/>
        <w:ind w:left="20" w:firstLine="0"/>
        <w:jc w:val="both"/>
      </w:pPr>
      <w:r>
        <w:rPr>
          <w:rStyle w:val="1"/>
          <w:color w:val="000000"/>
          <w:lang w:eastAsia="en-US"/>
        </w:rPr>
        <w:t>Well, keep your head. You are sure to pass the exam.</w:t>
      </w:r>
    </w:p>
    <w:p w:rsidR="00000000" w:rsidRDefault="00C82BB2">
      <w:pPr>
        <w:pStyle w:val="a4"/>
        <w:shd w:val="clear" w:color="auto" w:fill="auto"/>
        <w:tabs>
          <w:tab w:val="left" w:pos="353"/>
        </w:tabs>
        <w:spacing w:after="1012" w:line="485" w:lineRule="exact"/>
        <w:ind w:left="20" w:firstLine="0"/>
        <w:jc w:val="both"/>
      </w:pPr>
      <w:r>
        <w:rPr>
          <w:rStyle w:val="1"/>
          <w:color w:val="000000"/>
          <w:lang w:eastAsia="en-US"/>
        </w:rPr>
        <w:t>-</w:t>
      </w:r>
    </w:p>
    <w:p w:rsidR="00000000" w:rsidRDefault="00C82BB2">
      <w:pPr>
        <w:pStyle w:val="a4"/>
        <w:shd w:val="clear" w:color="auto" w:fill="auto"/>
        <w:spacing w:after="179" w:line="270" w:lineRule="exact"/>
        <w:ind w:left="20" w:firstLine="0"/>
        <w:jc w:val="both"/>
      </w:pPr>
      <w:r>
        <w:rPr>
          <w:color w:val="000000"/>
          <w:u w:val="single"/>
          <w:lang w:eastAsia="en-US"/>
        </w:rPr>
        <w:t>Situation Do you know your friend well?</w:t>
      </w:r>
    </w:p>
    <w:p w:rsidR="00000000" w:rsidRDefault="00C82BB2">
      <w:pPr>
        <w:pStyle w:val="a4"/>
        <w:numPr>
          <w:ilvl w:val="0"/>
          <w:numId w:val="7"/>
        </w:numPr>
        <w:shd w:val="clear" w:color="auto" w:fill="auto"/>
        <w:tabs>
          <w:tab w:val="left" w:pos="353"/>
        </w:tabs>
        <w:spacing w:after="0" w:line="480" w:lineRule="exact"/>
        <w:ind w:left="20" w:firstLine="0"/>
        <w:jc w:val="both"/>
      </w:pPr>
      <w:r>
        <w:rPr>
          <w:rStyle w:val="1"/>
          <w:color w:val="000000"/>
          <w:lang w:eastAsia="en-US"/>
        </w:rPr>
        <w:t>Does your mother make your bed?</w:t>
      </w:r>
    </w:p>
    <w:p w:rsidR="00000000" w:rsidRDefault="00C82BB2">
      <w:pPr>
        <w:pStyle w:val="a4"/>
        <w:numPr>
          <w:ilvl w:val="0"/>
          <w:numId w:val="7"/>
        </w:numPr>
        <w:shd w:val="clear" w:color="auto" w:fill="auto"/>
        <w:tabs>
          <w:tab w:val="left" w:pos="353"/>
        </w:tabs>
        <w:spacing w:after="0" w:line="480" w:lineRule="exact"/>
        <w:ind w:left="20" w:firstLine="0"/>
        <w:jc w:val="both"/>
      </w:pPr>
      <w:r>
        <w:rPr>
          <w:rStyle w:val="1"/>
          <w:color w:val="000000"/>
          <w:lang w:eastAsia="en-US"/>
        </w:rPr>
        <w:t>By no means!</w:t>
      </w:r>
    </w:p>
    <w:p w:rsidR="00000000" w:rsidRDefault="00C82BB2">
      <w:pPr>
        <w:pStyle w:val="a4"/>
        <w:numPr>
          <w:ilvl w:val="0"/>
          <w:numId w:val="7"/>
        </w:numPr>
        <w:shd w:val="clear" w:color="auto" w:fill="auto"/>
        <w:tabs>
          <w:tab w:val="left" w:pos="353"/>
        </w:tabs>
        <w:spacing w:after="0" w:line="480" w:lineRule="exact"/>
        <w:ind w:left="20" w:firstLine="0"/>
        <w:jc w:val="both"/>
      </w:pPr>
      <w:r>
        <w:rPr>
          <w:rStyle w:val="1"/>
          <w:color w:val="000000"/>
          <w:lang w:eastAsia="en-US"/>
        </w:rPr>
        <w:t>Do you clean your teeth twice a week?</w:t>
      </w:r>
    </w:p>
    <w:p w:rsidR="00000000" w:rsidRDefault="00C82BB2">
      <w:pPr>
        <w:pStyle w:val="a4"/>
        <w:numPr>
          <w:ilvl w:val="0"/>
          <w:numId w:val="7"/>
        </w:numPr>
        <w:shd w:val="clear" w:color="auto" w:fill="auto"/>
        <w:tabs>
          <w:tab w:val="left" w:pos="353"/>
        </w:tabs>
        <w:spacing w:after="0" w:line="480" w:lineRule="exact"/>
        <w:ind w:left="20" w:firstLine="0"/>
        <w:jc w:val="both"/>
      </w:pPr>
      <w:r>
        <w:rPr>
          <w:rStyle w:val="1"/>
          <w:color w:val="000000"/>
          <w:lang w:eastAsia="en-US"/>
        </w:rPr>
        <w:t>You don’t say so! Every day, of course.</w:t>
      </w:r>
    </w:p>
    <w:p w:rsidR="00000000" w:rsidRDefault="00C82BB2">
      <w:pPr>
        <w:pStyle w:val="a4"/>
        <w:numPr>
          <w:ilvl w:val="0"/>
          <w:numId w:val="7"/>
        </w:numPr>
        <w:shd w:val="clear" w:color="auto" w:fill="auto"/>
        <w:tabs>
          <w:tab w:val="left" w:pos="353"/>
        </w:tabs>
        <w:spacing w:after="0" w:line="480" w:lineRule="exact"/>
        <w:ind w:left="20" w:firstLine="0"/>
        <w:jc w:val="both"/>
      </w:pPr>
      <w:r>
        <w:rPr>
          <w:rStyle w:val="1"/>
          <w:color w:val="000000"/>
          <w:lang w:eastAsia="en-US"/>
        </w:rPr>
        <w:t>You don’t look after your little sister do you?</w:t>
      </w:r>
    </w:p>
    <w:p w:rsidR="00000000" w:rsidRDefault="00C82BB2">
      <w:pPr>
        <w:pStyle w:val="a4"/>
        <w:numPr>
          <w:ilvl w:val="0"/>
          <w:numId w:val="7"/>
        </w:numPr>
        <w:shd w:val="clear" w:color="auto" w:fill="auto"/>
        <w:tabs>
          <w:tab w:val="left" w:pos="353"/>
        </w:tabs>
        <w:spacing w:after="0" w:line="480" w:lineRule="exact"/>
        <w:ind w:left="20" w:firstLine="0"/>
        <w:jc w:val="both"/>
      </w:pPr>
      <w:r>
        <w:rPr>
          <w:rStyle w:val="1"/>
          <w:color w:val="000000"/>
          <w:lang w:eastAsia="en-US"/>
        </w:rPr>
        <w:t>Just on the contrary! I play with Masha and walk every day.</w:t>
      </w:r>
    </w:p>
    <w:p w:rsidR="00000000" w:rsidRDefault="00C82BB2">
      <w:pPr>
        <w:pStyle w:val="a4"/>
        <w:numPr>
          <w:ilvl w:val="0"/>
          <w:numId w:val="7"/>
        </w:numPr>
        <w:shd w:val="clear" w:color="auto" w:fill="auto"/>
        <w:spacing w:after="0" w:line="480" w:lineRule="exact"/>
        <w:ind w:firstLine="360"/>
        <w:jc w:val="both"/>
      </w:pPr>
      <w:r>
        <w:rPr>
          <w:rStyle w:val="1"/>
          <w:color w:val="000000"/>
          <w:lang w:val="ru-RU"/>
        </w:rPr>
        <w:t xml:space="preserve"> </w:t>
      </w:r>
      <w:r>
        <w:rPr>
          <w:rStyle w:val="1"/>
          <w:color w:val="000000"/>
          <w:lang w:eastAsia="en-US"/>
        </w:rPr>
        <w:t>When d</w:t>
      </w:r>
      <w:r>
        <w:rPr>
          <w:rStyle w:val="1"/>
          <w:color w:val="000000"/>
          <w:lang w:eastAsia="en-US"/>
        </w:rPr>
        <w:t>o you put your flat in order?</w:t>
      </w:r>
    </w:p>
    <w:p w:rsidR="00000000" w:rsidRDefault="00C82BB2">
      <w:pPr>
        <w:pStyle w:val="a4"/>
        <w:numPr>
          <w:ilvl w:val="0"/>
          <w:numId w:val="7"/>
        </w:numPr>
        <w:shd w:val="clear" w:color="auto" w:fill="auto"/>
        <w:spacing w:after="0" w:line="480" w:lineRule="exact"/>
        <w:ind w:left="720" w:right="20" w:hanging="360"/>
        <w:jc w:val="left"/>
      </w:pPr>
      <w:r>
        <w:rPr>
          <w:rStyle w:val="1"/>
          <w:color w:val="000000"/>
          <w:lang w:eastAsia="en-US"/>
        </w:rPr>
        <w:t xml:space="preserve"> Twice a week. But frankly speaking I prefer sweeping the floor and going shopping.</w:t>
      </w:r>
    </w:p>
    <w:p w:rsidR="00000000" w:rsidRDefault="00C82BB2">
      <w:pPr>
        <w:pStyle w:val="a4"/>
        <w:numPr>
          <w:ilvl w:val="0"/>
          <w:numId w:val="7"/>
        </w:numPr>
        <w:shd w:val="clear" w:color="auto" w:fill="auto"/>
        <w:tabs>
          <w:tab w:val="left" w:pos="745"/>
        </w:tabs>
        <w:spacing w:after="0" w:line="480" w:lineRule="exact"/>
        <w:ind w:firstLine="360"/>
        <w:jc w:val="both"/>
      </w:pPr>
      <w:r>
        <w:rPr>
          <w:rStyle w:val="1"/>
          <w:color w:val="000000"/>
          <w:lang w:eastAsia="en-US"/>
        </w:rPr>
        <w:t>You are a real model boy.</w:t>
      </w:r>
    </w:p>
    <w:p w:rsidR="00000000" w:rsidRDefault="00C82BB2">
      <w:pPr>
        <w:pStyle w:val="a4"/>
        <w:numPr>
          <w:ilvl w:val="0"/>
          <w:numId w:val="7"/>
        </w:numPr>
        <w:shd w:val="clear" w:color="auto" w:fill="auto"/>
        <w:tabs>
          <w:tab w:val="left" w:pos="745"/>
        </w:tabs>
        <w:spacing w:after="0" w:line="480" w:lineRule="exact"/>
        <w:ind w:firstLine="360"/>
        <w:jc w:val="both"/>
      </w:pPr>
      <w:r>
        <w:rPr>
          <w:rStyle w:val="1"/>
          <w:color w:val="000000"/>
          <w:lang w:eastAsia="en-US"/>
        </w:rPr>
        <w:lastRenderedPageBreak/>
        <w:t>Thank you. But to tell you the truth I am not good at playing football.</w:t>
      </w:r>
    </w:p>
    <w:p w:rsidR="00000000" w:rsidRDefault="00C82BB2">
      <w:pPr>
        <w:pStyle w:val="a4"/>
        <w:numPr>
          <w:ilvl w:val="0"/>
          <w:numId w:val="7"/>
        </w:numPr>
        <w:shd w:val="clear" w:color="auto" w:fill="auto"/>
        <w:tabs>
          <w:tab w:val="left" w:pos="745"/>
        </w:tabs>
        <w:spacing w:after="0" w:line="480" w:lineRule="exact"/>
        <w:ind w:firstLine="360"/>
        <w:jc w:val="both"/>
      </w:pPr>
      <w:r>
        <w:rPr>
          <w:rStyle w:val="1"/>
          <w:color w:val="000000"/>
          <w:lang w:eastAsia="en-US"/>
        </w:rPr>
        <w:t>We’ll help you, Nick.</w:t>
      </w:r>
    </w:p>
    <w:p w:rsidR="00000000" w:rsidRDefault="00C82BB2">
      <w:pPr>
        <w:pStyle w:val="a4"/>
        <w:numPr>
          <w:ilvl w:val="0"/>
          <w:numId w:val="7"/>
        </w:numPr>
        <w:shd w:val="clear" w:color="auto" w:fill="auto"/>
        <w:tabs>
          <w:tab w:val="left" w:pos="745"/>
        </w:tabs>
        <w:spacing w:after="491" w:line="480" w:lineRule="exact"/>
        <w:ind w:firstLine="360"/>
        <w:jc w:val="both"/>
      </w:pPr>
      <w:r>
        <w:rPr>
          <w:rStyle w:val="1"/>
          <w:color w:val="000000"/>
          <w:lang w:eastAsia="en-US"/>
        </w:rPr>
        <w:t>It’</w:t>
      </w:r>
      <w:r>
        <w:rPr>
          <w:rStyle w:val="1"/>
          <w:color w:val="000000"/>
          <w:lang w:eastAsia="en-US"/>
        </w:rPr>
        <w:t>s a good idea.</w:t>
      </w:r>
    </w:p>
    <w:p w:rsidR="00000000" w:rsidRDefault="00C82BB2">
      <w:pPr>
        <w:pStyle w:val="a4"/>
        <w:shd w:val="clear" w:color="auto" w:fill="auto"/>
        <w:spacing w:after="825" w:line="691" w:lineRule="exact"/>
        <w:ind w:left="3480" w:right="3460" w:firstLine="0"/>
        <w:jc w:val="left"/>
      </w:pPr>
      <w:r>
        <w:rPr>
          <w:color w:val="000000"/>
          <w:u w:val="single"/>
          <w:lang w:eastAsia="en-US"/>
        </w:rPr>
        <w:t>A Personal Situation</w:t>
      </w:r>
    </w:p>
    <w:p w:rsidR="00000000" w:rsidRDefault="00C82BB2">
      <w:pPr>
        <w:pStyle w:val="a4"/>
        <w:shd w:val="clear" w:color="auto" w:fill="auto"/>
        <w:spacing w:after="124" w:line="485" w:lineRule="exact"/>
        <w:ind w:right="20" w:firstLine="360"/>
        <w:jc w:val="both"/>
      </w:pPr>
      <w:r>
        <w:rPr>
          <w:rStyle w:val="1"/>
          <w:color w:val="000000"/>
          <w:lang w:val="ru-RU"/>
        </w:rPr>
        <w:t xml:space="preserve">Учащимся даются слова на карточках, установка - рассказать о своих способностях для работы с животными, птицами. Ученик просит директора Ярославского зоопарка принять его на работу, помогать </w:t>
      </w:r>
      <w:r>
        <w:rPr>
          <w:rStyle w:val="1"/>
          <w:color w:val="000000"/>
          <w:lang w:eastAsia="en-US"/>
        </w:rPr>
        <w:t>zookeepers.</w:t>
      </w:r>
    </w:p>
    <w:p w:rsidR="00000000" w:rsidRDefault="00C82BB2">
      <w:pPr>
        <w:pStyle w:val="a4"/>
        <w:shd w:val="clear" w:color="auto" w:fill="auto"/>
        <w:spacing w:after="116" w:line="480" w:lineRule="exact"/>
        <w:ind w:right="20" w:firstLine="360"/>
        <w:jc w:val="both"/>
      </w:pPr>
      <w:r>
        <w:rPr>
          <w:rStyle w:val="1"/>
          <w:color w:val="000000"/>
          <w:lang w:val="ru-RU"/>
        </w:rPr>
        <w:t xml:space="preserve">Слова </w:t>
      </w:r>
      <w:r>
        <w:rPr>
          <w:rStyle w:val="1"/>
          <w:color w:val="000000"/>
          <w:lang w:eastAsia="en-US"/>
        </w:rPr>
        <w:t>want, much,</w:t>
      </w:r>
      <w:r>
        <w:rPr>
          <w:rStyle w:val="1"/>
          <w:color w:val="000000"/>
          <w:lang w:eastAsia="en-US"/>
        </w:rPr>
        <w:t xml:space="preserve"> can imitate, read much about animals, interested in the life of animals very much.</w:t>
      </w:r>
    </w:p>
    <w:p w:rsidR="00000000" w:rsidRDefault="00C82BB2">
      <w:pPr>
        <w:pStyle w:val="a4"/>
        <w:numPr>
          <w:ilvl w:val="0"/>
          <w:numId w:val="7"/>
        </w:numPr>
        <w:shd w:val="clear" w:color="auto" w:fill="auto"/>
        <w:tabs>
          <w:tab w:val="left" w:pos="745"/>
        </w:tabs>
        <w:spacing w:after="0" w:line="485" w:lineRule="exact"/>
        <w:ind w:firstLine="360"/>
        <w:jc w:val="both"/>
      </w:pPr>
      <w:r>
        <w:rPr>
          <w:rStyle w:val="1"/>
          <w:color w:val="000000"/>
          <w:lang w:eastAsia="en-US"/>
        </w:rPr>
        <w:t>Good afternoon, Mr. Nikitin.</w:t>
      </w:r>
    </w:p>
    <w:p w:rsidR="00000000" w:rsidRDefault="00C82BB2">
      <w:pPr>
        <w:pStyle w:val="a4"/>
        <w:numPr>
          <w:ilvl w:val="0"/>
          <w:numId w:val="7"/>
        </w:numPr>
        <w:shd w:val="clear" w:color="auto" w:fill="auto"/>
        <w:tabs>
          <w:tab w:val="left" w:pos="745"/>
          <w:tab w:val="center" w:pos="5506"/>
          <w:tab w:val="right" w:pos="7517"/>
          <w:tab w:val="left" w:pos="7846"/>
        </w:tabs>
        <w:spacing w:after="0" w:line="485" w:lineRule="exact"/>
        <w:ind w:firstLine="360"/>
        <w:jc w:val="both"/>
      </w:pPr>
      <w:r>
        <w:rPr>
          <w:rStyle w:val="1"/>
          <w:color w:val="000000"/>
          <w:lang w:eastAsia="en-US"/>
        </w:rPr>
        <w:t>My name is Dima. I’d like to take me to</w:t>
      </w:r>
      <w:r>
        <w:rPr>
          <w:rStyle w:val="1"/>
          <w:color w:val="000000"/>
          <w:lang w:eastAsia="en-US"/>
        </w:rPr>
        <w:tab/>
        <w:t>your Zoopark to</w:t>
      </w:r>
      <w:r>
        <w:rPr>
          <w:rStyle w:val="1"/>
          <w:color w:val="000000"/>
          <w:lang w:eastAsia="en-US"/>
        </w:rPr>
        <w:tab/>
        <w:t>help</w:t>
      </w:r>
      <w:r>
        <w:rPr>
          <w:rStyle w:val="1"/>
          <w:color w:val="000000"/>
          <w:lang w:eastAsia="en-US"/>
        </w:rPr>
        <w:tab/>
        <w:t>other keepers.</w:t>
      </w:r>
    </w:p>
    <w:p w:rsidR="00000000" w:rsidRDefault="00C82BB2">
      <w:pPr>
        <w:pStyle w:val="a4"/>
        <w:numPr>
          <w:ilvl w:val="0"/>
          <w:numId w:val="7"/>
        </w:numPr>
        <w:shd w:val="clear" w:color="auto" w:fill="auto"/>
        <w:tabs>
          <w:tab w:val="left" w:pos="745"/>
        </w:tabs>
        <w:spacing w:after="0" w:line="485" w:lineRule="exact"/>
        <w:ind w:firstLine="360"/>
        <w:jc w:val="both"/>
      </w:pPr>
      <w:r>
        <w:rPr>
          <w:rStyle w:val="1"/>
          <w:color w:val="000000"/>
          <w:lang w:eastAsia="en-US"/>
        </w:rPr>
        <w:t>What made you, my boy, address me?</w:t>
      </w:r>
    </w:p>
    <w:p w:rsidR="00000000" w:rsidRDefault="00C82BB2">
      <w:pPr>
        <w:pStyle w:val="a4"/>
        <w:numPr>
          <w:ilvl w:val="0"/>
          <w:numId w:val="7"/>
        </w:numPr>
        <w:shd w:val="clear" w:color="auto" w:fill="auto"/>
        <w:tabs>
          <w:tab w:val="left" w:pos="745"/>
          <w:tab w:val="center" w:pos="5798"/>
          <w:tab w:val="center" w:pos="6821"/>
          <w:tab w:val="right" w:pos="7776"/>
          <w:tab w:val="left" w:pos="7846"/>
          <w:tab w:val="right" w:pos="9422"/>
        </w:tabs>
        <w:spacing w:after="0" w:line="485" w:lineRule="exact"/>
        <w:ind w:firstLine="360"/>
        <w:jc w:val="both"/>
      </w:pPr>
      <w:r>
        <w:rPr>
          <w:rStyle w:val="1"/>
          <w:color w:val="000000"/>
          <w:lang w:eastAsia="en-US"/>
        </w:rPr>
        <w:t>You see I can imitate birds, I read much</w:t>
      </w:r>
      <w:r>
        <w:rPr>
          <w:rStyle w:val="1"/>
          <w:color w:val="000000"/>
          <w:lang w:eastAsia="en-US"/>
        </w:rPr>
        <w:tab/>
        <w:t>about</w:t>
      </w:r>
      <w:r>
        <w:rPr>
          <w:rStyle w:val="1"/>
          <w:color w:val="000000"/>
          <w:lang w:eastAsia="en-US"/>
        </w:rPr>
        <w:tab/>
        <w:t>animals.</w:t>
      </w:r>
      <w:r>
        <w:rPr>
          <w:rStyle w:val="1"/>
          <w:color w:val="000000"/>
          <w:lang w:eastAsia="en-US"/>
        </w:rPr>
        <w:tab/>
        <w:t>I</w:t>
      </w:r>
      <w:r>
        <w:rPr>
          <w:rStyle w:val="1"/>
          <w:color w:val="000000"/>
          <w:lang w:eastAsia="en-US"/>
        </w:rPr>
        <w:tab/>
        <w:t>always</w:t>
      </w:r>
      <w:r>
        <w:rPr>
          <w:rStyle w:val="1"/>
          <w:color w:val="000000"/>
          <w:lang w:eastAsia="en-US"/>
        </w:rPr>
        <w:tab/>
        <w:t>watch</w:t>
      </w:r>
    </w:p>
    <w:p w:rsidR="00000000" w:rsidRDefault="00C82BB2">
      <w:pPr>
        <w:pStyle w:val="a4"/>
        <w:shd w:val="clear" w:color="auto" w:fill="auto"/>
        <w:spacing w:after="0" w:line="485" w:lineRule="exact"/>
        <w:ind w:left="720" w:right="20" w:firstLine="0"/>
        <w:jc w:val="both"/>
      </w:pPr>
      <w:r>
        <w:rPr>
          <w:rStyle w:val="1"/>
          <w:color w:val="000000"/>
          <w:lang w:eastAsia="en-US"/>
        </w:rPr>
        <w:t>programmes about animals on TV. I like Drozdov Nikolai Nikolaevich to speak about their life and habits. Besides, I’ve got collection of animals.</w:t>
      </w:r>
    </w:p>
    <w:p w:rsidR="00000000" w:rsidRDefault="00C82BB2">
      <w:pPr>
        <w:pStyle w:val="a4"/>
        <w:numPr>
          <w:ilvl w:val="0"/>
          <w:numId w:val="7"/>
        </w:numPr>
        <w:shd w:val="clear" w:color="auto" w:fill="auto"/>
        <w:tabs>
          <w:tab w:val="left" w:pos="745"/>
        </w:tabs>
        <w:spacing w:after="0" w:line="485" w:lineRule="exact"/>
        <w:ind w:firstLine="360"/>
        <w:jc w:val="both"/>
      </w:pPr>
      <w:r>
        <w:rPr>
          <w:rStyle w:val="1"/>
          <w:color w:val="000000"/>
          <w:lang w:eastAsia="en-US"/>
        </w:rPr>
        <w:t>All right, Dima. You are welcome t</w:t>
      </w:r>
      <w:r>
        <w:rPr>
          <w:rStyle w:val="1"/>
          <w:color w:val="000000"/>
          <w:lang w:eastAsia="en-US"/>
        </w:rPr>
        <w:t>o work with other Zookeepers.</w:t>
      </w:r>
    </w:p>
    <w:p w:rsidR="00000000" w:rsidRDefault="00C82BB2">
      <w:pPr>
        <w:pStyle w:val="a4"/>
        <w:numPr>
          <w:ilvl w:val="0"/>
          <w:numId w:val="7"/>
        </w:numPr>
        <w:shd w:val="clear" w:color="auto" w:fill="auto"/>
        <w:tabs>
          <w:tab w:val="left" w:pos="745"/>
        </w:tabs>
        <w:spacing w:after="844" w:line="485" w:lineRule="exact"/>
        <w:ind w:firstLine="360"/>
        <w:jc w:val="both"/>
      </w:pPr>
      <w:r>
        <w:rPr>
          <w:rStyle w:val="1"/>
          <w:color w:val="000000"/>
          <w:lang w:eastAsia="en-US"/>
        </w:rPr>
        <w:t>Thank you very much.</w:t>
      </w:r>
    </w:p>
    <w:p w:rsidR="00000000" w:rsidRDefault="00C82BB2">
      <w:pPr>
        <w:pStyle w:val="a4"/>
        <w:shd w:val="clear" w:color="auto" w:fill="auto"/>
        <w:spacing w:after="0" w:line="480" w:lineRule="exact"/>
        <w:ind w:right="20" w:firstLine="360"/>
        <w:jc w:val="both"/>
      </w:pPr>
      <w:r>
        <w:rPr>
          <w:rStyle w:val="1"/>
          <w:color w:val="000000"/>
          <w:lang w:val="ru-RU"/>
        </w:rPr>
        <w:t>Речевая активность определяется школьной ситуацией, в которой в роли учителя выступает ученик.</w:t>
      </w:r>
    </w:p>
    <w:p w:rsidR="00000000" w:rsidRDefault="00C82BB2">
      <w:pPr>
        <w:pStyle w:val="a4"/>
        <w:numPr>
          <w:ilvl w:val="0"/>
          <w:numId w:val="7"/>
        </w:numPr>
        <w:shd w:val="clear" w:color="auto" w:fill="auto"/>
        <w:tabs>
          <w:tab w:val="left" w:pos="372"/>
        </w:tabs>
        <w:spacing w:after="0" w:line="480" w:lineRule="exact"/>
        <w:ind w:left="20" w:firstLine="0"/>
        <w:jc w:val="both"/>
      </w:pPr>
      <w:r>
        <w:rPr>
          <w:rStyle w:val="1"/>
          <w:color w:val="000000"/>
          <w:lang w:eastAsia="en-US"/>
        </w:rPr>
        <w:t>Dima, clean the blackboard, please.</w:t>
      </w:r>
    </w:p>
    <w:p w:rsidR="00000000" w:rsidRDefault="00C82BB2">
      <w:pPr>
        <w:pStyle w:val="a4"/>
        <w:numPr>
          <w:ilvl w:val="0"/>
          <w:numId w:val="7"/>
        </w:numPr>
        <w:shd w:val="clear" w:color="auto" w:fill="auto"/>
        <w:tabs>
          <w:tab w:val="left" w:pos="372"/>
        </w:tabs>
        <w:spacing w:after="0" w:line="480" w:lineRule="exact"/>
        <w:ind w:left="20" w:firstLine="0"/>
        <w:jc w:val="both"/>
      </w:pPr>
      <w:r>
        <w:rPr>
          <w:rStyle w:val="1"/>
          <w:color w:val="000000"/>
          <w:lang w:eastAsia="en-US"/>
        </w:rPr>
        <w:t>Lena, make the duster wet, will you?</w:t>
      </w:r>
    </w:p>
    <w:p w:rsidR="00000000" w:rsidRDefault="00C82BB2">
      <w:pPr>
        <w:pStyle w:val="a4"/>
        <w:numPr>
          <w:ilvl w:val="0"/>
          <w:numId w:val="7"/>
        </w:numPr>
        <w:shd w:val="clear" w:color="auto" w:fill="auto"/>
        <w:tabs>
          <w:tab w:val="left" w:pos="372"/>
        </w:tabs>
        <w:spacing w:after="0" w:line="480" w:lineRule="exact"/>
        <w:ind w:left="20" w:firstLine="0"/>
        <w:jc w:val="both"/>
      </w:pPr>
      <w:r>
        <w:rPr>
          <w:rStyle w:val="1"/>
          <w:color w:val="000000"/>
          <w:lang w:eastAsia="en-US"/>
        </w:rPr>
        <w:t>Nina, put the flower on its place.</w:t>
      </w:r>
    </w:p>
    <w:p w:rsidR="00000000" w:rsidRDefault="00C82BB2">
      <w:pPr>
        <w:pStyle w:val="a4"/>
        <w:numPr>
          <w:ilvl w:val="0"/>
          <w:numId w:val="7"/>
        </w:numPr>
        <w:shd w:val="clear" w:color="auto" w:fill="auto"/>
        <w:tabs>
          <w:tab w:val="left" w:pos="372"/>
        </w:tabs>
        <w:spacing w:after="0" w:line="480" w:lineRule="exact"/>
        <w:ind w:left="20" w:firstLine="0"/>
        <w:jc w:val="both"/>
      </w:pPr>
      <w:r>
        <w:rPr>
          <w:rStyle w:val="1"/>
          <w:color w:val="000000"/>
          <w:lang w:eastAsia="en-US"/>
        </w:rPr>
        <w:t>Write the date, Nick, please.</w:t>
      </w:r>
    </w:p>
    <w:p w:rsidR="00000000" w:rsidRDefault="00C82BB2">
      <w:pPr>
        <w:pStyle w:val="a4"/>
        <w:numPr>
          <w:ilvl w:val="0"/>
          <w:numId w:val="7"/>
        </w:numPr>
        <w:shd w:val="clear" w:color="auto" w:fill="auto"/>
        <w:tabs>
          <w:tab w:val="left" w:pos="372"/>
          <w:tab w:val="left" w:pos="5561"/>
        </w:tabs>
        <w:spacing w:after="0" w:line="480" w:lineRule="exact"/>
        <w:ind w:left="20" w:firstLine="0"/>
        <w:jc w:val="both"/>
      </w:pPr>
      <w:r>
        <w:rPr>
          <w:rStyle w:val="1"/>
          <w:color w:val="000000"/>
          <w:lang w:eastAsia="en-US"/>
        </w:rPr>
        <w:t>And you, Yura, had better sit down at the first</w:t>
      </w:r>
      <w:r>
        <w:rPr>
          <w:rStyle w:val="1"/>
          <w:color w:val="000000"/>
          <w:lang w:eastAsia="en-US"/>
        </w:rPr>
        <w:tab/>
        <w:t>desk.</w:t>
      </w:r>
    </w:p>
    <w:p w:rsidR="00000000" w:rsidRDefault="00C82BB2">
      <w:pPr>
        <w:pStyle w:val="a4"/>
        <w:numPr>
          <w:ilvl w:val="0"/>
          <w:numId w:val="7"/>
        </w:numPr>
        <w:shd w:val="clear" w:color="auto" w:fill="auto"/>
        <w:tabs>
          <w:tab w:val="left" w:pos="372"/>
        </w:tabs>
        <w:spacing w:after="840" w:line="480" w:lineRule="exact"/>
        <w:ind w:left="20" w:firstLine="0"/>
        <w:jc w:val="both"/>
      </w:pPr>
      <w:r>
        <w:rPr>
          <w:rStyle w:val="1"/>
          <w:color w:val="000000"/>
          <w:lang w:eastAsia="en-US"/>
        </w:rPr>
        <w:t>Thanks a lot, children.</w:t>
      </w:r>
    </w:p>
    <w:p w:rsidR="00000000" w:rsidRDefault="00C82BB2">
      <w:pPr>
        <w:pStyle w:val="a4"/>
        <w:shd w:val="clear" w:color="auto" w:fill="auto"/>
        <w:tabs>
          <w:tab w:val="left" w:pos="5074"/>
          <w:tab w:val="left" w:pos="5561"/>
        </w:tabs>
        <w:spacing w:after="0" w:line="480" w:lineRule="exact"/>
        <w:ind w:left="360" w:firstLine="0"/>
        <w:jc w:val="both"/>
      </w:pPr>
      <w:r>
        <w:rPr>
          <w:rStyle w:val="1"/>
          <w:color w:val="000000"/>
          <w:lang w:val="ru-RU"/>
        </w:rPr>
        <w:lastRenderedPageBreak/>
        <w:t>Заинтересованность кружковцев</w:t>
      </w:r>
      <w:r>
        <w:rPr>
          <w:rStyle w:val="1"/>
          <w:color w:val="000000"/>
          <w:lang w:val="ru-RU"/>
        </w:rPr>
        <w:tab/>
        <w:t>в</w:t>
      </w:r>
      <w:r>
        <w:rPr>
          <w:rStyle w:val="1"/>
          <w:color w:val="000000"/>
          <w:lang w:val="ru-RU"/>
        </w:rPr>
        <w:tab/>
        <w:t>результативном общении</w:t>
      </w:r>
    </w:p>
    <w:p w:rsidR="00000000" w:rsidRDefault="00C82BB2">
      <w:pPr>
        <w:pStyle w:val="a4"/>
        <w:shd w:val="clear" w:color="auto" w:fill="auto"/>
        <w:spacing w:after="348" w:line="480" w:lineRule="exact"/>
        <w:ind w:left="20" w:right="20" w:firstLine="0"/>
        <w:jc w:val="both"/>
      </w:pPr>
      <w:r>
        <w:rPr>
          <w:rStyle w:val="1"/>
          <w:color w:val="000000"/>
          <w:lang w:val="ru-RU"/>
        </w:rPr>
        <w:t xml:space="preserve">проявляется приездом </w:t>
      </w:r>
      <w:r>
        <w:rPr>
          <w:rStyle w:val="1"/>
          <w:color w:val="000000"/>
          <w:lang w:eastAsia="en-US"/>
        </w:rPr>
        <w:t xml:space="preserve">«Miss Sarah» </w:t>
      </w:r>
      <w:r>
        <w:rPr>
          <w:rStyle w:val="1"/>
          <w:color w:val="000000"/>
          <w:lang w:val="ru-RU"/>
        </w:rPr>
        <w:t>(заранее подгот</w:t>
      </w:r>
      <w:r>
        <w:rPr>
          <w:rStyle w:val="1"/>
          <w:color w:val="000000"/>
          <w:lang w:val="ru-RU"/>
        </w:rPr>
        <w:t>овленная ученица из 9 класса, посещавшая кружок). Она соответственно одета, после приветствий и знакомства она беседует с учащимися.</w:t>
      </w:r>
    </w:p>
    <w:p w:rsidR="00000000" w:rsidRDefault="00C82BB2">
      <w:pPr>
        <w:pStyle w:val="a4"/>
        <w:numPr>
          <w:ilvl w:val="0"/>
          <w:numId w:val="7"/>
        </w:numPr>
        <w:shd w:val="clear" w:color="auto" w:fill="auto"/>
        <w:tabs>
          <w:tab w:val="left" w:pos="372"/>
        </w:tabs>
        <w:spacing w:after="116" w:line="270" w:lineRule="exact"/>
        <w:ind w:left="20" w:firstLine="0"/>
        <w:jc w:val="both"/>
      </w:pPr>
      <w:r>
        <w:rPr>
          <w:rStyle w:val="1"/>
          <w:color w:val="000000"/>
          <w:lang w:eastAsia="en-US"/>
        </w:rPr>
        <w:t>What book are you reading, Oleg?</w:t>
      </w:r>
    </w:p>
    <w:p w:rsidR="00000000" w:rsidRDefault="00C82BB2">
      <w:pPr>
        <w:pStyle w:val="a4"/>
        <w:numPr>
          <w:ilvl w:val="0"/>
          <w:numId w:val="7"/>
        </w:numPr>
        <w:shd w:val="clear" w:color="auto" w:fill="auto"/>
        <w:tabs>
          <w:tab w:val="left" w:pos="372"/>
        </w:tabs>
        <w:spacing w:after="0" w:line="270" w:lineRule="exact"/>
        <w:ind w:left="20" w:firstLine="0"/>
        <w:jc w:val="both"/>
      </w:pPr>
      <w:r>
        <w:rPr>
          <w:rStyle w:val="1"/>
          <w:color w:val="000000"/>
          <w:lang w:eastAsia="en-US"/>
        </w:rPr>
        <w:t>«Treasure Island». I am to share my information with my circle-mates.</w:t>
      </w:r>
    </w:p>
    <w:p w:rsidR="00000000" w:rsidRDefault="00C82BB2">
      <w:pPr>
        <w:pStyle w:val="a4"/>
        <w:numPr>
          <w:ilvl w:val="0"/>
          <w:numId w:val="7"/>
        </w:numPr>
        <w:shd w:val="clear" w:color="auto" w:fill="auto"/>
        <w:tabs>
          <w:tab w:val="left" w:pos="372"/>
        </w:tabs>
        <w:spacing w:after="0" w:line="682" w:lineRule="exact"/>
        <w:ind w:left="20" w:firstLine="0"/>
        <w:jc w:val="both"/>
      </w:pPr>
      <w:r>
        <w:rPr>
          <w:rStyle w:val="1"/>
          <w:color w:val="000000"/>
          <w:lang w:eastAsia="en-US"/>
        </w:rPr>
        <w:t>Good for you! Do you know the poem</w:t>
      </w:r>
    </w:p>
    <w:p w:rsidR="00000000" w:rsidRDefault="00C82BB2">
      <w:pPr>
        <w:pStyle w:val="a4"/>
        <w:shd w:val="clear" w:color="auto" w:fill="auto"/>
        <w:spacing w:after="0" w:line="682" w:lineRule="exact"/>
        <w:ind w:left="2220" w:right="660" w:firstLine="0"/>
        <w:jc w:val="left"/>
      </w:pPr>
      <w:r>
        <w:rPr>
          <w:rStyle w:val="1"/>
          <w:color w:val="000000"/>
          <w:lang w:eastAsia="en-US"/>
        </w:rPr>
        <w:t>Books are friend They need much care When you read them Be good to them and fair</w:t>
      </w:r>
    </w:p>
    <w:p w:rsidR="00000000" w:rsidRDefault="00C82BB2">
      <w:pPr>
        <w:pStyle w:val="a4"/>
        <w:shd w:val="clear" w:color="auto" w:fill="auto"/>
        <w:spacing w:after="0" w:line="682" w:lineRule="exact"/>
        <w:ind w:left="2220" w:firstLine="0"/>
        <w:jc w:val="left"/>
      </w:pPr>
      <w:r>
        <w:rPr>
          <w:rStyle w:val="1"/>
          <w:color w:val="000000"/>
          <w:lang w:val="ru-RU"/>
        </w:rPr>
        <w:t>(подает красивую карточку с этим стихотворением)</w:t>
      </w:r>
    </w:p>
    <w:p w:rsidR="00000000" w:rsidRDefault="00C82BB2">
      <w:pPr>
        <w:pStyle w:val="a4"/>
        <w:numPr>
          <w:ilvl w:val="0"/>
          <w:numId w:val="7"/>
        </w:numPr>
        <w:shd w:val="clear" w:color="auto" w:fill="auto"/>
        <w:tabs>
          <w:tab w:val="left" w:pos="372"/>
          <w:tab w:val="left" w:pos="5561"/>
        </w:tabs>
        <w:spacing w:after="0" w:line="682" w:lineRule="exact"/>
        <w:ind w:left="20" w:firstLine="0"/>
        <w:jc w:val="both"/>
      </w:pPr>
      <w:r>
        <w:rPr>
          <w:rStyle w:val="1"/>
          <w:color w:val="000000"/>
          <w:lang w:eastAsia="en-US"/>
        </w:rPr>
        <w:t>Thank you, Miss Sarah.</w:t>
      </w:r>
      <w:r>
        <w:rPr>
          <w:rStyle w:val="1"/>
          <w:color w:val="000000"/>
          <w:lang w:eastAsia="en-US"/>
        </w:rPr>
        <w:tab/>
      </w:r>
    </w:p>
    <w:p w:rsidR="00000000" w:rsidRDefault="00C82BB2">
      <w:pPr>
        <w:rPr>
          <w:color w:val="auto"/>
          <w:lang w:eastAsia="ru-RU"/>
        </w:rPr>
      </w:pPr>
    </w:p>
    <w:p w:rsidR="00000000" w:rsidRDefault="00C82BB2">
      <w:pPr>
        <w:pStyle w:val="a4"/>
        <w:numPr>
          <w:ilvl w:val="0"/>
          <w:numId w:val="7"/>
        </w:numPr>
        <w:shd w:val="clear" w:color="auto" w:fill="auto"/>
        <w:tabs>
          <w:tab w:val="left" w:pos="372"/>
        </w:tabs>
        <w:spacing w:after="0" w:line="480" w:lineRule="exact"/>
        <w:ind w:left="360" w:right="20" w:hanging="360"/>
        <w:jc w:val="left"/>
      </w:pPr>
      <w:r>
        <w:rPr>
          <w:rStyle w:val="1"/>
          <w:color w:val="000000"/>
          <w:lang w:eastAsia="en-US"/>
        </w:rPr>
        <w:t>And you are translating the poem «Uncle -Fee» from «</w:t>
      </w:r>
      <w:r>
        <w:rPr>
          <w:rStyle w:val="1"/>
          <w:color w:val="000000"/>
          <w:lang w:eastAsia="en-US"/>
        </w:rPr>
        <w:t xml:space="preserve">Speak out» </w:t>
      </w:r>
      <w:r>
        <w:rPr>
          <w:rStyle w:val="1"/>
          <w:color w:val="000000"/>
          <w:lang w:val="ru-RU"/>
        </w:rPr>
        <w:t>(читает перевод про незадачливого путешественника)</w:t>
      </w:r>
    </w:p>
    <w:p w:rsidR="00000000" w:rsidRDefault="00C82BB2">
      <w:pPr>
        <w:pStyle w:val="a4"/>
        <w:numPr>
          <w:ilvl w:val="0"/>
          <w:numId w:val="7"/>
        </w:numPr>
        <w:shd w:val="clear" w:color="auto" w:fill="auto"/>
        <w:tabs>
          <w:tab w:val="left" w:pos="372"/>
        </w:tabs>
        <w:spacing w:after="0" w:line="480" w:lineRule="exact"/>
        <w:ind w:left="20" w:firstLine="0"/>
        <w:jc w:val="both"/>
      </w:pPr>
      <w:r>
        <w:rPr>
          <w:rStyle w:val="1"/>
          <w:color w:val="000000"/>
          <w:lang w:eastAsia="en-US"/>
        </w:rPr>
        <w:t>It’s about one travellor who is a failure in it. It’s funny poem.</w:t>
      </w:r>
    </w:p>
    <w:p w:rsidR="00000000" w:rsidRDefault="00C82BB2">
      <w:pPr>
        <w:pStyle w:val="a4"/>
        <w:numPr>
          <w:ilvl w:val="0"/>
          <w:numId w:val="7"/>
        </w:numPr>
        <w:shd w:val="clear" w:color="auto" w:fill="auto"/>
        <w:tabs>
          <w:tab w:val="left" w:pos="372"/>
        </w:tabs>
        <w:spacing w:after="0" w:line="480" w:lineRule="exact"/>
        <w:ind w:left="20" w:firstLine="0"/>
        <w:jc w:val="both"/>
      </w:pPr>
      <w:r>
        <w:rPr>
          <w:rStyle w:val="1"/>
          <w:color w:val="000000"/>
          <w:lang w:eastAsia="en-US"/>
        </w:rPr>
        <w:t>I see you are good at translating English poetry. Excellently!</w:t>
      </w:r>
    </w:p>
    <w:p w:rsidR="00000000" w:rsidRDefault="00C82BB2">
      <w:pPr>
        <w:pStyle w:val="a4"/>
        <w:numPr>
          <w:ilvl w:val="0"/>
          <w:numId w:val="7"/>
        </w:numPr>
        <w:shd w:val="clear" w:color="auto" w:fill="auto"/>
        <w:tabs>
          <w:tab w:val="left" w:pos="372"/>
        </w:tabs>
        <w:spacing w:after="0" w:line="480" w:lineRule="exact"/>
        <w:ind w:left="20" w:firstLine="0"/>
        <w:jc w:val="both"/>
      </w:pPr>
      <w:r>
        <w:rPr>
          <w:rStyle w:val="1"/>
          <w:color w:val="000000"/>
          <w:lang w:eastAsia="en-US"/>
        </w:rPr>
        <w:t>What are you drawing, Tanya?</w:t>
      </w:r>
    </w:p>
    <w:p w:rsidR="00000000" w:rsidRDefault="00C82BB2">
      <w:pPr>
        <w:pStyle w:val="a4"/>
        <w:numPr>
          <w:ilvl w:val="0"/>
          <w:numId w:val="7"/>
        </w:numPr>
        <w:shd w:val="clear" w:color="auto" w:fill="auto"/>
        <w:tabs>
          <w:tab w:val="left" w:pos="372"/>
        </w:tabs>
        <w:spacing w:after="0" w:line="480" w:lineRule="exact"/>
        <w:ind w:left="20" w:firstLine="0"/>
        <w:jc w:val="both"/>
      </w:pPr>
      <w:r>
        <w:rPr>
          <w:rStyle w:val="1"/>
          <w:color w:val="000000"/>
          <w:lang w:eastAsia="en-US"/>
        </w:rPr>
        <w:t>A forest with animals fo</w:t>
      </w:r>
      <w:r>
        <w:rPr>
          <w:rStyle w:val="1"/>
          <w:color w:val="000000"/>
          <w:lang w:eastAsia="en-US"/>
        </w:rPr>
        <w:t>r little ones.</w:t>
      </w:r>
    </w:p>
    <w:p w:rsidR="00000000" w:rsidRDefault="00C82BB2">
      <w:pPr>
        <w:pStyle w:val="a4"/>
        <w:numPr>
          <w:ilvl w:val="0"/>
          <w:numId w:val="7"/>
        </w:numPr>
        <w:shd w:val="clear" w:color="auto" w:fill="auto"/>
        <w:tabs>
          <w:tab w:val="left" w:pos="372"/>
        </w:tabs>
        <w:spacing w:after="0" w:line="480" w:lineRule="exact"/>
        <w:ind w:left="20" w:firstLine="0"/>
        <w:jc w:val="both"/>
      </w:pPr>
      <w:r>
        <w:rPr>
          <w:rStyle w:val="1"/>
          <w:color w:val="000000"/>
          <w:lang w:eastAsia="en-US"/>
        </w:rPr>
        <w:t>All right!</w:t>
      </w:r>
    </w:p>
    <w:p w:rsidR="00000000" w:rsidRDefault="00C82BB2">
      <w:pPr>
        <w:pStyle w:val="a4"/>
        <w:shd w:val="clear" w:color="auto" w:fill="auto"/>
        <w:spacing w:after="352" w:line="270" w:lineRule="exact"/>
        <w:ind w:left="40" w:firstLine="0"/>
        <w:jc w:val="both"/>
      </w:pPr>
      <w:r>
        <w:rPr>
          <w:rStyle w:val="1"/>
          <w:color w:val="000000"/>
          <w:lang w:val="ru-RU"/>
        </w:rPr>
        <w:t xml:space="preserve">Р: - </w:t>
      </w:r>
      <w:r>
        <w:rPr>
          <w:rStyle w:val="1"/>
          <w:color w:val="000000"/>
          <w:lang w:eastAsia="en-US"/>
        </w:rPr>
        <w:t>Miss Sarah, will you take my picture with a funny tiger.</w:t>
      </w:r>
    </w:p>
    <w:p w:rsidR="00000000" w:rsidRDefault="00C82BB2">
      <w:pPr>
        <w:pStyle w:val="a4"/>
        <w:shd w:val="clear" w:color="auto" w:fill="auto"/>
        <w:spacing w:after="180" w:line="270" w:lineRule="exact"/>
        <w:ind w:left="40" w:firstLine="0"/>
        <w:jc w:val="both"/>
      </w:pPr>
      <w:r>
        <w:rPr>
          <w:rStyle w:val="1"/>
          <w:color w:val="000000"/>
          <w:lang w:eastAsia="en-US"/>
        </w:rPr>
        <w:t>Miss Sarah: - Thanks a lot.</w:t>
      </w:r>
    </w:p>
    <w:p w:rsidR="00000000" w:rsidRDefault="00C82BB2">
      <w:pPr>
        <w:pStyle w:val="a4"/>
        <w:shd w:val="clear" w:color="auto" w:fill="auto"/>
        <w:tabs>
          <w:tab w:val="center" w:pos="4691"/>
          <w:tab w:val="left" w:pos="6808"/>
          <w:tab w:val="center" w:pos="8560"/>
        </w:tabs>
        <w:spacing w:after="180" w:line="485" w:lineRule="exact"/>
        <w:ind w:left="40" w:right="40" w:firstLine="0"/>
        <w:jc w:val="both"/>
      </w:pPr>
      <w:r>
        <w:rPr>
          <w:rStyle w:val="1"/>
          <w:color w:val="000000"/>
          <w:lang w:eastAsia="en-US"/>
        </w:rPr>
        <w:t>P: - Miss Sarah, this is the photo my grandfather with many orders. He fought fascists during the war.</w:t>
      </w:r>
    </w:p>
    <w:p w:rsidR="00000000" w:rsidRDefault="00C82BB2">
      <w:pPr>
        <w:pStyle w:val="a4"/>
        <w:shd w:val="clear" w:color="auto" w:fill="auto"/>
        <w:spacing w:after="352" w:line="485" w:lineRule="exact"/>
        <w:ind w:left="40" w:right="40" w:firstLine="0"/>
        <w:jc w:val="both"/>
      </w:pPr>
      <w:r>
        <w:rPr>
          <w:rStyle w:val="1"/>
          <w:color w:val="000000"/>
          <w:lang w:eastAsia="en-US"/>
        </w:rPr>
        <w:t>Miss Sarah: - Don’t you mind my ta</w:t>
      </w:r>
      <w:r>
        <w:rPr>
          <w:rStyle w:val="1"/>
          <w:color w:val="000000"/>
          <w:lang w:eastAsia="en-US"/>
        </w:rPr>
        <w:t>king this photo and your story about your grandfather to show it to my friends?</w:t>
      </w:r>
    </w:p>
    <w:p w:rsidR="00000000" w:rsidRDefault="00C82BB2">
      <w:pPr>
        <w:pStyle w:val="a4"/>
        <w:numPr>
          <w:ilvl w:val="0"/>
          <w:numId w:val="7"/>
        </w:numPr>
        <w:shd w:val="clear" w:color="auto" w:fill="auto"/>
        <w:tabs>
          <w:tab w:val="left" w:pos="732"/>
        </w:tabs>
        <w:spacing w:after="112" w:line="270" w:lineRule="exact"/>
        <w:ind w:left="380" w:firstLine="0"/>
        <w:jc w:val="both"/>
      </w:pPr>
      <w:r>
        <w:rPr>
          <w:rStyle w:val="1"/>
          <w:color w:val="000000"/>
          <w:lang w:eastAsia="en-US"/>
        </w:rPr>
        <w:t>Don’t mind.</w:t>
      </w:r>
    </w:p>
    <w:p w:rsidR="00000000" w:rsidRDefault="00C82BB2">
      <w:pPr>
        <w:pStyle w:val="a4"/>
        <w:numPr>
          <w:ilvl w:val="0"/>
          <w:numId w:val="7"/>
        </w:numPr>
        <w:shd w:val="clear" w:color="auto" w:fill="auto"/>
        <w:tabs>
          <w:tab w:val="left" w:pos="732"/>
        </w:tabs>
        <w:spacing w:after="0" w:line="270" w:lineRule="exact"/>
        <w:ind w:left="380" w:firstLine="0"/>
        <w:jc w:val="both"/>
      </w:pPr>
      <w:r>
        <w:rPr>
          <w:rStyle w:val="1"/>
          <w:color w:val="000000"/>
          <w:lang w:eastAsia="en-US"/>
        </w:rPr>
        <w:t>Thank you very much. I’ll bring it back.</w:t>
      </w:r>
    </w:p>
    <w:p w:rsidR="00000000" w:rsidRDefault="00C82BB2">
      <w:pPr>
        <w:pStyle w:val="620"/>
        <w:keepNext/>
        <w:keepLines/>
        <w:shd w:val="clear" w:color="auto" w:fill="auto"/>
        <w:spacing w:before="0" w:line="330" w:lineRule="exact"/>
        <w:ind w:left="700"/>
      </w:pPr>
      <w:bookmarkStart w:id="1" w:name="bookmark11"/>
      <w:r>
        <w:rPr>
          <w:rStyle w:val="62"/>
          <w:i/>
          <w:iCs/>
          <w:noProof w:val="0"/>
          <w:color w:val="000000"/>
          <w:lang w:val="ru-RU"/>
        </w:rPr>
        <w:lastRenderedPageBreak/>
        <w:t>Г</w:t>
      </w:r>
      <w:bookmarkEnd w:id="1"/>
    </w:p>
    <w:p w:rsidR="00000000" w:rsidRDefault="00C82BB2">
      <w:pPr>
        <w:pStyle w:val="a4"/>
        <w:numPr>
          <w:ilvl w:val="0"/>
          <w:numId w:val="7"/>
        </w:numPr>
        <w:shd w:val="clear" w:color="auto" w:fill="auto"/>
        <w:tabs>
          <w:tab w:val="left" w:pos="732"/>
        </w:tabs>
        <w:spacing w:after="679" w:line="480" w:lineRule="exact"/>
        <w:ind w:left="700" w:right="40" w:hanging="320"/>
        <w:jc w:val="left"/>
      </w:pPr>
      <w:r>
        <w:rPr>
          <w:rStyle w:val="1"/>
          <w:color w:val="000000"/>
          <w:lang w:eastAsia="en-US"/>
        </w:rPr>
        <w:t xml:space="preserve">Now our time is over. Much success to you. I was glad to speak with you. Till </w:t>
      </w:r>
    </w:p>
    <w:p w:rsidR="00000000" w:rsidRDefault="00C82BB2">
      <w:pPr>
        <w:pStyle w:val="a4"/>
        <w:shd w:val="clear" w:color="auto" w:fill="auto"/>
        <w:spacing w:after="0" w:line="682" w:lineRule="exact"/>
        <w:ind w:left="380" w:firstLine="0"/>
        <w:jc w:val="both"/>
      </w:pPr>
      <w:r>
        <w:rPr>
          <w:rStyle w:val="1"/>
          <w:color w:val="000000"/>
          <w:lang w:eastAsia="en-US"/>
        </w:rPr>
        <w:t>T: - What are you making, Mike? I wonder.</w:t>
      </w:r>
    </w:p>
    <w:p w:rsidR="00000000" w:rsidRDefault="00C82BB2">
      <w:pPr>
        <w:pStyle w:val="a4"/>
        <w:shd w:val="clear" w:color="auto" w:fill="auto"/>
        <w:spacing w:after="0" w:line="682" w:lineRule="exact"/>
        <w:ind w:left="380" w:right="40" w:firstLine="0"/>
        <w:jc w:val="both"/>
      </w:pPr>
      <w:r>
        <w:rPr>
          <w:rStyle w:val="1"/>
          <w:color w:val="000000"/>
          <w:lang w:eastAsia="en-US"/>
        </w:rPr>
        <w:t>P: - I’m making a ship from the paper. I’ve already made a frog for my brother. T: - May I have a look? Oh, wonderful!</w:t>
      </w:r>
    </w:p>
    <w:p w:rsidR="00000000" w:rsidRDefault="00C82BB2">
      <w:pPr>
        <w:pStyle w:val="a4"/>
        <w:shd w:val="clear" w:color="auto" w:fill="auto"/>
        <w:spacing w:after="0" w:line="682" w:lineRule="exact"/>
        <w:ind w:left="380" w:firstLine="0"/>
        <w:jc w:val="both"/>
      </w:pPr>
      <w:r>
        <w:rPr>
          <w:rStyle w:val="1"/>
          <w:color w:val="000000"/>
          <w:lang w:eastAsia="en-US"/>
        </w:rPr>
        <w:t>T: - what about Peter?</w:t>
      </w:r>
    </w:p>
    <w:p w:rsidR="00000000" w:rsidRDefault="00C82BB2">
      <w:pPr>
        <w:pStyle w:val="a4"/>
        <w:shd w:val="clear" w:color="auto" w:fill="auto"/>
        <w:spacing w:after="0" w:line="682" w:lineRule="exact"/>
        <w:ind w:left="380" w:firstLine="0"/>
        <w:jc w:val="both"/>
      </w:pPr>
      <w:r>
        <w:rPr>
          <w:rStyle w:val="1"/>
          <w:color w:val="000000"/>
          <w:lang w:eastAsia="en-US"/>
        </w:rPr>
        <w:t>P: -I am going to answer my topic «Education in Britain».</w:t>
      </w:r>
    </w:p>
    <w:p w:rsidR="00000000" w:rsidRDefault="00C82BB2">
      <w:pPr>
        <w:pStyle w:val="a4"/>
        <w:shd w:val="clear" w:color="auto" w:fill="auto"/>
        <w:tabs>
          <w:tab w:val="center" w:pos="6582"/>
        </w:tabs>
        <w:spacing w:after="0" w:line="682" w:lineRule="exact"/>
        <w:ind w:left="380" w:firstLine="0"/>
        <w:jc w:val="both"/>
      </w:pPr>
      <w:r>
        <w:rPr>
          <w:rStyle w:val="1"/>
          <w:color w:val="000000"/>
          <w:lang w:eastAsia="en-US"/>
        </w:rPr>
        <w:t>T: - Good luck to you, Dima.</w:t>
      </w:r>
      <w:r>
        <w:rPr>
          <w:rStyle w:val="1"/>
          <w:color w:val="000000"/>
          <w:lang w:eastAsia="en-US"/>
        </w:rPr>
        <w:tab/>
      </w:r>
    </w:p>
    <w:p w:rsidR="00000000" w:rsidRDefault="00C82BB2">
      <w:pPr>
        <w:rPr>
          <w:color w:val="auto"/>
          <w:lang w:eastAsia="ru-RU"/>
        </w:rPr>
      </w:pPr>
    </w:p>
    <w:p w:rsidR="00000000" w:rsidRDefault="00C82BB2">
      <w:pPr>
        <w:pStyle w:val="a4"/>
        <w:shd w:val="clear" w:color="auto" w:fill="auto"/>
        <w:spacing w:after="1057" w:line="270" w:lineRule="exact"/>
        <w:ind w:right="40" w:firstLine="0"/>
      </w:pPr>
      <w:r>
        <w:rPr>
          <w:color w:val="000000"/>
          <w:u w:val="single"/>
          <w:lang w:eastAsia="en-US"/>
        </w:rPr>
        <w:t>Problem Situation</w:t>
      </w:r>
    </w:p>
    <w:p w:rsidR="00000000" w:rsidRDefault="00C82BB2">
      <w:pPr>
        <w:pStyle w:val="a4"/>
        <w:shd w:val="clear" w:color="auto" w:fill="auto"/>
        <w:spacing w:after="180" w:line="270" w:lineRule="exact"/>
        <w:ind w:left="380" w:firstLine="0"/>
        <w:jc w:val="both"/>
      </w:pPr>
      <w:r>
        <w:rPr>
          <w:rStyle w:val="1"/>
          <w:color w:val="000000"/>
          <w:lang w:val="ru-RU"/>
        </w:rPr>
        <w:t>Учитель входит в класс взволнованный.</w:t>
      </w:r>
    </w:p>
    <w:p w:rsidR="00000000" w:rsidRDefault="00C82BB2">
      <w:pPr>
        <w:pStyle w:val="a4"/>
        <w:shd w:val="clear" w:color="auto" w:fill="auto"/>
        <w:spacing w:after="0" w:line="485" w:lineRule="exact"/>
        <w:ind w:left="40" w:right="40" w:firstLine="0"/>
        <w:jc w:val="both"/>
      </w:pPr>
      <w:r>
        <w:rPr>
          <w:rStyle w:val="1"/>
          <w:color w:val="000000"/>
          <w:lang w:val="ru-RU"/>
        </w:rPr>
        <w:t xml:space="preserve">Т: - </w:t>
      </w:r>
      <w:r>
        <w:rPr>
          <w:rStyle w:val="1"/>
          <w:color w:val="000000"/>
          <w:lang w:eastAsia="en-US"/>
        </w:rPr>
        <w:t>On my way to school I was to change my train. In the middle of the street my friend and me saw an invalid stranding with a stick in his hand. He couldn’t move.</w:t>
      </w:r>
    </w:p>
    <w:p w:rsidR="00000000" w:rsidRDefault="00C82BB2">
      <w:pPr>
        <w:rPr>
          <w:color w:val="auto"/>
          <w:lang w:eastAsia="ru-RU"/>
        </w:rPr>
      </w:pPr>
    </w:p>
    <w:p w:rsidR="00000000" w:rsidRDefault="00C82BB2">
      <w:pPr>
        <w:pStyle w:val="a4"/>
        <w:shd w:val="clear" w:color="auto" w:fill="auto"/>
        <w:spacing w:after="0" w:line="270" w:lineRule="exact"/>
        <w:ind w:right="40" w:firstLine="0"/>
        <w:sectPr w:rsidR="00000000">
          <w:headerReference w:type="even" r:id="rId20"/>
          <w:headerReference w:type="default" r:id="rId21"/>
          <w:pgSz w:w="11909" w:h="16838"/>
          <w:pgMar w:top="1201" w:right="902" w:bottom="866" w:left="902" w:header="0" w:footer="3" w:gutter="437"/>
          <w:cols w:space="720"/>
          <w:noEndnote/>
          <w:rtlGutter/>
          <w:docGrid w:linePitch="360"/>
        </w:sectPr>
      </w:pPr>
      <w:r>
        <w:rPr>
          <w:rStyle w:val="1"/>
          <w:color w:val="000000"/>
          <w:lang w:eastAsia="en-US"/>
        </w:rPr>
        <w:t xml:space="preserve">He </w:t>
      </w:r>
      <w:r>
        <w:rPr>
          <w:rStyle w:val="1"/>
          <w:color w:val="000000"/>
          <w:lang w:eastAsia="en-US"/>
        </w:rPr>
        <w:t>staggered from side to side. There was a red light. The traffic stopped. To cross</w:t>
      </w:r>
    </w:p>
    <w:p w:rsidR="00000000" w:rsidRDefault="00C82BB2">
      <w:pPr>
        <w:pStyle w:val="a4"/>
        <w:shd w:val="clear" w:color="auto" w:fill="auto"/>
        <w:spacing w:after="1012" w:line="485" w:lineRule="exact"/>
        <w:ind w:left="20" w:right="20" w:firstLine="0"/>
        <w:jc w:val="both"/>
      </w:pPr>
      <w:r>
        <w:rPr>
          <w:rStyle w:val="1"/>
          <w:color w:val="000000"/>
          <w:lang w:eastAsia="en-US"/>
        </w:rPr>
        <w:lastRenderedPageBreak/>
        <w:t>the wide crossing was dangerous</w:t>
      </w:r>
      <w:r>
        <w:rPr>
          <w:rStyle w:val="1"/>
          <w:color w:val="000000"/>
          <w:lang w:eastAsia="en-US"/>
        </w:rPr>
        <w:t xml:space="preserve"> for the man. The man was seriously ill and frightened. We ran up to him and helped him to get the tram stop. He thanked us.</w:t>
      </w:r>
    </w:p>
    <w:p w:rsidR="00000000" w:rsidRDefault="00C82BB2">
      <w:pPr>
        <w:pStyle w:val="a4"/>
        <w:shd w:val="clear" w:color="auto" w:fill="auto"/>
        <w:spacing w:after="1072" w:line="270" w:lineRule="exact"/>
        <w:ind w:right="20" w:firstLine="0"/>
      </w:pPr>
      <w:r>
        <w:rPr>
          <w:color w:val="000000"/>
          <w:u w:val="single"/>
          <w:lang w:eastAsia="en-US"/>
        </w:rPr>
        <w:t>Questions of the pupils</w:t>
      </w:r>
    </w:p>
    <w:p w:rsidR="00000000" w:rsidRDefault="00C82BB2">
      <w:pPr>
        <w:pStyle w:val="a4"/>
        <w:numPr>
          <w:ilvl w:val="0"/>
          <w:numId w:val="6"/>
        </w:numPr>
        <w:shd w:val="clear" w:color="auto" w:fill="auto"/>
        <w:tabs>
          <w:tab w:val="left" w:pos="738"/>
        </w:tabs>
        <w:spacing w:after="0" w:line="270" w:lineRule="exact"/>
        <w:ind w:left="20" w:firstLine="360"/>
        <w:jc w:val="both"/>
      </w:pPr>
      <w:r>
        <w:rPr>
          <w:rStyle w:val="1"/>
          <w:color w:val="000000"/>
          <w:lang w:eastAsia="en-US"/>
        </w:rPr>
        <w:t>How long did the man stand at the crossing?</w:t>
      </w:r>
    </w:p>
    <w:p w:rsidR="00000000" w:rsidRDefault="00C82BB2">
      <w:pPr>
        <w:pStyle w:val="a4"/>
        <w:numPr>
          <w:ilvl w:val="0"/>
          <w:numId w:val="6"/>
        </w:numPr>
        <w:shd w:val="clear" w:color="auto" w:fill="auto"/>
        <w:tabs>
          <w:tab w:val="left" w:pos="738"/>
        </w:tabs>
        <w:spacing w:after="0" w:line="686" w:lineRule="exact"/>
        <w:ind w:left="20" w:firstLine="360"/>
        <w:jc w:val="both"/>
      </w:pPr>
      <w:r>
        <w:rPr>
          <w:rStyle w:val="1"/>
          <w:color w:val="000000"/>
          <w:lang w:eastAsia="en-US"/>
        </w:rPr>
        <w:t>What was wrong with his health?</w:t>
      </w:r>
    </w:p>
    <w:p w:rsidR="00000000" w:rsidRDefault="00C82BB2">
      <w:pPr>
        <w:pStyle w:val="a4"/>
        <w:shd w:val="clear" w:color="auto" w:fill="auto"/>
        <w:spacing w:after="0" w:line="686" w:lineRule="exact"/>
        <w:ind w:left="20" w:firstLine="0"/>
        <w:jc w:val="both"/>
      </w:pPr>
      <w:r>
        <w:rPr>
          <w:rStyle w:val="1"/>
          <w:color w:val="000000"/>
          <w:lang w:eastAsia="en-US"/>
        </w:rPr>
        <w:t xml:space="preserve">P: - I suppose his spine </w:t>
      </w:r>
      <w:r>
        <w:rPr>
          <w:rStyle w:val="1"/>
          <w:color w:val="000000"/>
          <w:lang w:eastAsia="en-US"/>
        </w:rPr>
        <w:t>wasn’t in order.</w:t>
      </w:r>
    </w:p>
    <w:p w:rsidR="00000000" w:rsidRDefault="00C82BB2">
      <w:pPr>
        <w:pStyle w:val="a4"/>
        <w:numPr>
          <w:ilvl w:val="0"/>
          <w:numId w:val="6"/>
        </w:numPr>
        <w:shd w:val="clear" w:color="auto" w:fill="auto"/>
        <w:tabs>
          <w:tab w:val="left" w:pos="738"/>
        </w:tabs>
        <w:spacing w:after="0" w:line="686" w:lineRule="exact"/>
        <w:ind w:left="20" w:firstLine="360"/>
        <w:jc w:val="both"/>
      </w:pPr>
      <w:r>
        <w:rPr>
          <w:rStyle w:val="1"/>
          <w:color w:val="000000"/>
          <w:lang w:eastAsia="en-US"/>
        </w:rPr>
        <w:t>He must have another person to support him, mustn’t he?</w:t>
      </w:r>
    </w:p>
    <w:p w:rsidR="00000000" w:rsidRDefault="00C82BB2">
      <w:pPr>
        <w:pStyle w:val="a4"/>
        <w:numPr>
          <w:ilvl w:val="0"/>
          <w:numId w:val="6"/>
        </w:numPr>
        <w:shd w:val="clear" w:color="auto" w:fill="auto"/>
        <w:tabs>
          <w:tab w:val="left" w:pos="738"/>
        </w:tabs>
        <w:spacing w:after="189" w:line="270" w:lineRule="exact"/>
        <w:ind w:left="20" w:firstLine="360"/>
        <w:jc w:val="both"/>
      </w:pPr>
      <w:r>
        <w:rPr>
          <w:rStyle w:val="1"/>
          <w:color w:val="000000"/>
          <w:lang w:eastAsia="en-US"/>
        </w:rPr>
        <w:t>You are right.</w:t>
      </w:r>
    </w:p>
    <w:p w:rsidR="00000000" w:rsidRDefault="00C82BB2">
      <w:pPr>
        <w:pStyle w:val="a4"/>
        <w:shd w:val="clear" w:color="auto" w:fill="auto"/>
        <w:spacing w:after="844" w:line="485" w:lineRule="exact"/>
        <w:ind w:left="20" w:right="20" w:firstLine="360"/>
        <w:jc w:val="both"/>
      </w:pPr>
      <w:r>
        <w:rPr>
          <w:rStyle w:val="1"/>
          <w:color w:val="000000"/>
          <w:lang w:eastAsia="en-US"/>
        </w:rPr>
        <w:t>Pupils tell the teacher about some accidents watched by them in the street, in means of transport. Teacher helps them to express their thoughts, feelings.</w:t>
      </w:r>
    </w:p>
    <w:p w:rsidR="00000000" w:rsidRDefault="00C82BB2">
      <w:pPr>
        <w:pStyle w:val="a4"/>
        <w:shd w:val="clear" w:color="auto" w:fill="auto"/>
        <w:spacing w:after="176" w:line="480" w:lineRule="exact"/>
        <w:ind w:left="20" w:right="20" w:firstLine="360"/>
        <w:jc w:val="both"/>
      </w:pPr>
      <w:r>
        <w:rPr>
          <w:rStyle w:val="1"/>
          <w:color w:val="000000"/>
          <w:lang w:val="ru-RU"/>
        </w:rPr>
        <w:t>Составл</w:t>
      </w:r>
      <w:r>
        <w:rPr>
          <w:rStyle w:val="1"/>
          <w:color w:val="000000"/>
          <w:lang w:val="ru-RU"/>
        </w:rPr>
        <w:t>яется один диалог, который учащиеся читают за учителем, учащиеся воспроизводят диалог, составляют аналогичные с творческой выдумкой.</w:t>
      </w:r>
    </w:p>
    <w:p w:rsidR="00000000" w:rsidRDefault="00C82BB2">
      <w:pPr>
        <w:pStyle w:val="a4"/>
        <w:numPr>
          <w:ilvl w:val="0"/>
          <w:numId w:val="6"/>
        </w:numPr>
        <w:shd w:val="clear" w:color="auto" w:fill="auto"/>
        <w:tabs>
          <w:tab w:val="left" w:pos="738"/>
        </w:tabs>
        <w:spacing w:after="0" w:line="485" w:lineRule="exact"/>
        <w:ind w:left="20" w:firstLine="360"/>
        <w:jc w:val="both"/>
      </w:pPr>
      <w:r>
        <w:rPr>
          <w:rStyle w:val="1"/>
          <w:color w:val="000000"/>
          <w:lang w:eastAsia="en-US"/>
        </w:rPr>
        <w:t>One day I saw a woman stranding at the crossing without moving.</w:t>
      </w:r>
    </w:p>
    <w:p w:rsidR="00000000" w:rsidRDefault="00C82BB2">
      <w:pPr>
        <w:pStyle w:val="a4"/>
        <w:numPr>
          <w:ilvl w:val="0"/>
          <w:numId w:val="6"/>
        </w:numPr>
        <w:shd w:val="clear" w:color="auto" w:fill="auto"/>
        <w:tabs>
          <w:tab w:val="left" w:pos="738"/>
        </w:tabs>
        <w:spacing w:after="0" w:line="485" w:lineRule="exact"/>
        <w:ind w:left="20" w:firstLine="360"/>
        <w:jc w:val="both"/>
      </w:pPr>
      <w:r>
        <w:rPr>
          <w:rStyle w:val="1"/>
          <w:color w:val="000000"/>
          <w:lang w:eastAsia="en-US"/>
        </w:rPr>
        <w:t>Was she an old woman or a young one?</w:t>
      </w:r>
    </w:p>
    <w:p w:rsidR="00000000" w:rsidRDefault="00C82BB2">
      <w:pPr>
        <w:pStyle w:val="a4"/>
        <w:numPr>
          <w:ilvl w:val="0"/>
          <w:numId w:val="6"/>
        </w:numPr>
        <w:shd w:val="clear" w:color="auto" w:fill="auto"/>
        <w:tabs>
          <w:tab w:val="left" w:pos="738"/>
        </w:tabs>
        <w:spacing w:after="0" w:line="485" w:lineRule="exact"/>
        <w:ind w:left="20" w:firstLine="360"/>
        <w:jc w:val="both"/>
      </w:pPr>
      <w:r>
        <w:rPr>
          <w:rStyle w:val="1"/>
          <w:color w:val="000000"/>
          <w:lang w:eastAsia="en-US"/>
        </w:rPr>
        <w:t>Did she remem</w:t>
      </w:r>
      <w:r>
        <w:rPr>
          <w:rStyle w:val="1"/>
          <w:color w:val="000000"/>
          <w:lang w:eastAsia="en-US"/>
        </w:rPr>
        <w:t>ber at that moment that she hadn’t switched off the iron?</w:t>
      </w:r>
    </w:p>
    <w:p w:rsidR="00000000" w:rsidRDefault="00C82BB2">
      <w:pPr>
        <w:pStyle w:val="a4"/>
        <w:numPr>
          <w:ilvl w:val="0"/>
          <w:numId w:val="6"/>
        </w:numPr>
        <w:shd w:val="clear" w:color="auto" w:fill="auto"/>
        <w:tabs>
          <w:tab w:val="left" w:pos="738"/>
        </w:tabs>
        <w:spacing w:after="0" w:line="485" w:lineRule="exact"/>
        <w:ind w:left="20" w:firstLine="360"/>
        <w:jc w:val="both"/>
      </w:pPr>
      <w:r>
        <w:rPr>
          <w:rStyle w:val="1"/>
          <w:color w:val="000000"/>
          <w:lang w:eastAsia="en-US"/>
        </w:rPr>
        <w:t>She didn’t switch off the gas-stove, did she?</w:t>
      </w:r>
    </w:p>
    <w:p w:rsidR="00000000" w:rsidRDefault="00C82BB2">
      <w:pPr>
        <w:pStyle w:val="a4"/>
        <w:numPr>
          <w:ilvl w:val="0"/>
          <w:numId w:val="6"/>
        </w:numPr>
        <w:shd w:val="clear" w:color="auto" w:fill="auto"/>
        <w:tabs>
          <w:tab w:val="left" w:pos="738"/>
        </w:tabs>
        <w:spacing w:after="0" w:line="485" w:lineRule="exact"/>
        <w:ind w:left="20" w:firstLine="360"/>
        <w:jc w:val="both"/>
      </w:pPr>
      <w:r>
        <w:rPr>
          <w:rStyle w:val="1"/>
          <w:color w:val="000000"/>
          <w:lang w:eastAsia="en-US"/>
        </w:rPr>
        <w:t>Did she loose her memory? Did she leave her cat in the yard?</w:t>
      </w:r>
    </w:p>
    <w:p w:rsidR="00000000" w:rsidRDefault="00C82BB2">
      <w:pPr>
        <w:pStyle w:val="a4"/>
        <w:numPr>
          <w:ilvl w:val="0"/>
          <w:numId w:val="6"/>
        </w:numPr>
        <w:shd w:val="clear" w:color="auto" w:fill="auto"/>
        <w:tabs>
          <w:tab w:val="left" w:pos="738"/>
        </w:tabs>
        <w:spacing w:after="0" w:line="485" w:lineRule="exact"/>
        <w:ind w:left="20" w:firstLine="360"/>
        <w:jc w:val="both"/>
      </w:pPr>
      <w:r>
        <w:rPr>
          <w:rStyle w:val="1"/>
          <w:color w:val="000000"/>
          <w:lang w:eastAsia="en-US"/>
        </w:rPr>
        <w:t>Did the woman forget her purse?</w:t>
      </w:r>
    </w:p>
    <w:p w:rsidR="00000000" w:rsidRDefault="00C82BB2">
      <w:pPr>
        <w:pStyle w:val="a4"/>
        <w:numPr>
          <w:ilvl w:val="0"/>
          <w:numId w:val="6"/>
        </w:numPr>
        <w:shd w:val="clear" w:color="auto" w:fill="auto"/>
        <w:tabs>
          <w:tab w:val="left" w:pos="738"/>
        </w:tabs>
        <w:spacing w:after="0" w:line="485" w:lineRule="exact"/>
        <w:ind w:left="20" w:firstLine="360"/>
        <w:jc w:val="both"/>
      </w:pPr>
      <w:r>
        <w:rPr>
          <w:rStyle w:val="1"/>
          <w:color w:val="000000"/>
          <w:lang w:eastAsia="en-US"/>
        </w:rPr>
        <w:t xml:space="preserve">Did she have a heartache? </w:t>
      </w:r>
    </w:p>
    <w:p w:rsidR="00000000" w:rsidRDefault="00C82BB2">
      <w:pPr>
        <w:pStyle w:val="a4"/>
        <w:numPr>
          <w:ilvl w:val="0"/>
          <w:numId w:val="6"/>
        </w:numPr>
        <w:shd w:val="clear" w:color="auto" w:fill="auto"/>
        <w:tabs>
          <w:tab w:val="left" w:pos="738"/>
        </w:tabs>
        <w:spacing w:after="439" w:line="485" w:lineRule="exact"/>
        <w:ind w:left="20" w:firstLine="360"/>
        <w:jc w:val="both"/>
      </w:pPr>
      <w:r>
        <w:rPr>
          <w:rStyle w:val="1"/>
          <w:color w:val="000000"/>
          <w:lang w:eastAsia="en-US"/>
        </w:rPr>
        <w:t>Yes, people calle</w:t>
      </w:r>
      <w:r>
        <w:rPr>
          <w:rStyle w:val="1"/>
          <w:color w:val="000000"/>
          <w:lang w:eastAsia="en-US"/>
        </w:rPr>
        <w:t>d an ambulance in two weeks she was quite well.</w:t>
      </w:r>
    </w:p>
    <w:p w:rsidR="00000000" w:rsidRDefault="00C82BB2">
      <w:pPr>
        <w:rPr>
          <w:color w:val="auto"/>
          <w:lang w:eastAsia="ru-RU"/>
        </w:rPr>
        <w:sectPr w:rsidR="00000000">
          <w:pgSz w:w="11909" w:h="16838"/>
          <w:pgMar w:top="1201" w:right="902" w:bottom="866" w:left="902" w:header="0" w:footer="3" w:gutter="437"/>
          <w:cols w:space="720"/>
          <w:noEndnote/>
          <w:rtlGutter/>
          <w:docGrid w:linePitch="360"/>
        </w:sectPr>
      </w:pPr>
    </w:p>
    <w:p w:rsidR="00000000" w:rsidRDefault="00C82BB2">
      <w:pPr>
        <w:pStyle w:val="a4"/>
        <w:shd w:val="clear" w:color="auto" w:fill="auto"/>
        <w:spacing w:after="180" w:line="485" w:lineRule="exact"/>
        <w:ind w:left="20" w:right="20" w:firstLine="360"/>
        <w:jc w:val="both"/>
      </w:pPr>
      <w:r>
        <w:rPr>
          <w:rStyle w:val="1"/>
          <w:color w:val="000000"/>
          <w:lang w:val="ru-RU"/>
        </w:rPr>
        <w:lastRenderedPageBreak/>
        <w:t>Большую роль в активизации языкового материала играют свободные беседы. Речевой процесс позволяет кружковцам анализировать явления, выделять главные мысли, обеспечивают учебно-по</w:t>
      </w:r>
      <w:r>
        <w:rPr>
          <w:rStyle w:val="1"/>
          <w:color w:val="000000"/>
          <w:lang w:val="ru-RU"/>
        </w:rPr>
        <w:t>знавательные мотивы, запоминание нужной информации.</w:t>
      </w:r>
    </w:p>
    <w:p w:rsidR="00000000" w:rsidRDefault="00C82BB2">
      <w:pPr>
        <w:pStyle w:val="a4"/>
        <w:shd w:val="clear" w:color="auto" w:fill="auto"/>
        <w:spacing w:after="180" w:line="485" w:lineRule="exact"/>
        <w:ind w:left="20" w:right="20" w:firstLine="360"/>
        <w:jc w:val="both"/>
      </w:pPr>
      <w:r>
        <w:rPr>
          <w:rStyle w:val="1"/>
          <w:color w:val="000000"/>
          <w:lang w:val="ru-RU"/>
        </w:rPr>
        <w:t>Знание учащимися языковых средств, разговорных формул, умение моделировать ситуации создают мотивы для общения. Оно требует постоянной, кропотливой и настойчивой работы.</w:t>
      </w:r>
    </w:p>
    <w:p w:rsidR="00000000" w:rsidRDefault="00C82BB2">
      <w:pPr>
        <w:pStyle w:val="a4"/>
        <w:shd w:val="clear" w:color="auto" w:fill="auto"/>
        <w:spacing w:after="1012" w:line="485" w:lineRule="exact"/>
        <w:ind w:left="20" w:right="20" w:firstLine="360"/>
        <w:jc w:val="both"/>
      </w:pPr>
      <w:r>
        <w:rPr>
          <w:rStyle w:val="1"/>
          <w:color w:val="000000"/>
          <w:lang w:val="ru-RU"/>
        </w:rPr>
        <w:t>Так для проведения беседы о годовщ</w:t>
      </w:r>
      <w:r>
        <w:rPr>
          <w:rStyle w:val="1"/>
          <w:color w:val="000000"/>
          <w:lang w:val="ru-RU"/>
        </w:rPr>
        <w:t>ине победы над Германией слова записывались в транскрипции, демонстрировались во время беседы кадры военных действий, иллюстрации. Приглашенный герой войны рассказал о страшных событиях II мировой войны.</w:t>
      </w:r>
    </w:p>
    <w:p w:rsidR="00000000" w:rsidRDefault="00C82BB2">
      <w:pPr>
        <w:pStyle w:val="a4"/>
        <w:shd w:val="clear" w:color="auto" w:fill="auto"/>
        <w:spacing w:after="743" w:line="270" w:lineRule="exact"/>
        <w:ind w:right="120" w:firstLine="0"/>
      </w:pPr>
      <w:r>
        <w:rPr>
          <w:color w:val="000000"/>
          <w:u w:val="single"/>
          <w:lang w:val="ru-RU"/>
        </w:rPr>
        <w:t>Беседа о годовщине победы</w:t>
      </w:r>
    </w:p>
    <w:p w:rsidR="00000000" w:rsidRDefault="00C82BB2">
      <w:pPr>
        <w:pStyle w:val="a4"/>
        <w:numPr>
          <w:ilvl w:val="0"/>
          <w:numId w:val="7"/>
        </w:numPr>
        <w:shd w:val="clear" w:color="auto" w:fill="auto"/>
        <w:tabs>
          <w:tab w:val="left" w:pos="742"/>
        </w:tabs>
        <w:spacing w:after="0" w:line="682" w:lineRule="exact"/>
        <w:ind w:left="20" w:firstLine="360"/>
        <w:jc w:val="both"/>
      </w:pPr>
      <w:r>
        <w:rPr>
          <w:rStyle w:val="1"/>
          <w:color w:val="000000"/>
          <w:lang w:eastAsia="en-US"/>
        </w:rPr>
        <w:t>What jubilee did Russian people celebrate on the ninth of May?</w:t>
      </w:r>
    </w:p>
    <w:p w:rsidR="00000000" w:rsidRDefault="00C82BB2">
      <w:pPr>
        <w:pStyle w:val="a4"/>
        <w:shd w:val="clear" w:color="auto" w:fill="auto"/>
        <w:spacing w:after="0" w:line="682" w:lineRule="exact"/>
        <w:ind w:left="740" w:firstLine="0"/>
        <w:jc w:val="left"/>
      </w:pPr>
      <w:r>
        <w:rPr>
          <w:rStyle w:val="1"/>
          <w:color w:val="000000"/>
          <w:lang w:eastAsia="en-US"/>
        </w:rPr>
        <w:t>What was the holiday like?</w:t>
      </w:r>
    </w:p>
    <w:p w:rsidR="00000000" w:rsidRDefault="00C82BB2">
      <w:pPr>
        <w:pStyle w:val="a4"/>
        <w:shd w:val="clear" w:color="auto" w:fill="auto"/>
        <w:spacing w:after="0" w:line="682" w:lineRule="exact"/>
        <w:ind w:left="740" w:firstLine="0"/>
        <w:jc w:val="left"/>
      </w:pPr>
      <w:r>
        <w:rPr>
          <w:rStyle w:val="1"/>
          <w:color w:val="000000"/>
          <w:lang w:eastAsia="en-US"/>
        </w:rPr>
        <w:t>When did the Patriotic War begin?</w:t>
      </w:r>
    </w:p>
    <w:p w:rsidR="00000000" w:rsidRDefault="00C82BB2">
      <w:pPr>
        <w:pStyle w:val="a4"/>
        <w:shd w:val="clear" w:color="auto" w:fill="auto"/>
        <w:spacing w:after="0" w:line="682" w:lineRule="exact"/>
        <w:ind w:left="740" w:firstLine="0"/>
        <w:jc w:val="left"/>
      </w:pPr>
      <w:r>
        <w:rPr>
          <w:rStyle w:val="1"/>
          <w:color w:val="000000"/>
          <w:lang w:eastAsia="en-US"/>
        </w:rPr>
        <w:t>Do you know, children, the number of Nazi forces?</w:t>
      </w:r>
    </w:p>
    <w:p w:rsidR="00000000" w:rsidRDefault="00C82BB2">
      <w:pPr>
        <w:pStyle w:val="a4"/>
        <w:shd w:val="clear" w:color="auto" w:fill="auto"/>
        <w:spacing w:after="0" w:line="682" w:lineRule="exact"/>
        <w:ind w:left="740" w:firstLine="0"/>
        <w:jc w:val="left"/>
      </w:pPr>
      <w:r>
        <w:rPr>
          <w:rStyle w:val="1"/>
          <w:color w:val="000000"/>
          <w:lang w:eastAsia="en-US"/>
        </w:rPr>
        <w:t>How did our soldiers fight?</w:t>
      </w:r>
    </w:p>
    <w:p w:rsidR="00000000" w:rsidRDefault="00C82BB2">
      <w:pPr>
        <w:pStyle w:val="a4"/>
        <w:shd w:val="clear" w:color="auto" w:fill="auto"/>
        <w:spacing w:after="0" w:line="682" w:lineRule="exact"/>
        <w:ind w:left="740" w:firstLine="0"/>
        <w:jc w:val="left"/>
      </w:pPr>
      <w:r>
        <w:rPr>
          <w:rStyle w:val="1"/>
          <w:color w:val="000000"/>
          <w:lang w:eastAsia="en-US"/>
        </w:rPr>
        <w:t>What can you tell me about the battle for Stalingrad?</w:t>
      </w:r>
    </w:p>
    <w:p w:rsidR="00000000" w:rsidRDefault="00C82BB2">
      <w:pPr>
        <w:pStyle w:val="a4"/>
        <w:numPr>
          <w:ilvl w:val="0"/>
          <w:numId w:val="7"/>
        </w:numPr>
        <w:shd w:val="clear" w:color="auto" w:fill="auto"/>
        <w:tabs>
          <w:tab w:val="left" w:pos="742"/>
        </w:tabs>
        <w:spacing w:after="0" w:line="682" w:lineRule="exact"/>
        <w:ind w:left="20" w:firstLine="360"/>
        <w:jc w:val="both"/>
      </w:pPr>
      <w:r>
        <w:rPr>
          <w:rStyle w:val="1"/>
          <w:color w:val="000000"/>
          <w:lang w:eastAsia="en-US"/>
        </w:rPr>
        <w:t>It lasted 200 days and night.</w:t>
      </w:r>
    </w:p>
    <w:p w:rsidR="00000000" w:rsidRDefault="00C82BB2">
      <w:pPr>
        <w:pStyle w:val="a4"/>
        <w:shd w:val="clear" w:color="auto" w:fill="auto"/>
        <w:spacing w:after="0" w:line="682" w:lineRule="exact"/>
        <w:ind w:left="740" w:firstLine="0"/>
        <w:jc w:val="left"/>
      </w:pPr>
      <w:r>
        <w:rPr>
          <w:rStyle w:val="1"/>
          <w:color w:val="000000"/>
          <w:lang w:eastAsia="en-US"/>
        </w:rPr>
        <w:t>It was the most arduous battle of the war.</w:t>
      </w:r>
    </w:p>
    <w:p w:rsidR="00000000" w:rsidRDefault="00C82BB2">
      <w:pPr>
        <w:pStyle w:val="a4"/>
        <w:shd w:val="clear" w:color="auto" w:fill="auto"/>
        <w:spacing w:after="0" w:line="682" w:lineRule="exact"/>
        <w:ind w:left="740" w:firstLine="0"/>
        <w:jc w:val="left"/>
      </w:pPr>
      <w:r>
        <w:rPr>
          <w:rStyle w:val="1"/>
          <w:color w:val="000000"/>
          <w:lang w:eastAsia="en-US"/>
        </w:rPr>
        <w:t>Who was in command of the 62 Army?</w:t>
      </w:r>
    </w:p>
    <w:p w:rsidR="00000000" w:rsidRDefault="00C82BB2">
      <w:pPr>
        <w:pStyle w:val="a4"/>
        <w:shd w:val="clear" w:color="auto" w:fill="auto"/>
        <w:spacing w:after="0" w:line="682" w:lineRule="exact"/>
        <w:ind w:firstLine="0"/>
        <w:jc w:val="left"/>
      </w:pPr>
      <w:r>
        <w:rPr>
          <w:rStyle w:val="1"/>
          <w:color w:val="000000"/>
          <w:lang w:val="ru-RU"/>
        </w:rPr>
        <w:t xml:space="preserve">V. </w:t>
      </w:r>
      <w:r>
        <w:rPr>
          <w:rStyle w:val="1"/>
          <w:color w:val="000000"/>
          <w:lang w:eastAsia="en-US"/>
        </w:rPr>
        <w:t>Chuikov</w:t>
      </w:r>
    </w:p>
    <w:p w:rsidR="00000000" w:rsidRDefault="00C82BB2">
      <w:pPr>
        <w:pStyle w:val="a4"/>
        <w:shd w:val="clear" w:color="auto" w:fill="auto"/>
        <w:spacing w:after="0" w:line="682" w:lineRule="exact"/>
        <w:ind w:firstLine="0"/>
        <w:jc w:val="left"/>
      </w:pPr>
      <w:r>
        <w:rPr>
          <w:rStyle w:val="1"/>
          <w:color w:val="000000"/>
          <w:lang w:eastAsia="en-US"/>
        </w:rPr>
        <w:lastRenderedPageBreak/>
        <w:t>Why was the battle of Stalingrad difficult?</w:t>
      </w:r>
    </w:p>
    <w:p w:rsidR="00000000" w:rsidRDefault="00C82BB2">
      <w:pPr>
        <w:pStyle w:val="a4"/>
        <w:shd w:val="clear" w:color="auto" w:fill="auto"/>
        <w:spacing w:after="0" w:line="682" w:lineRule="exact"/>
        <w:ind w:firstLine="0"/>
        <w:jc w:val="left"/>
      </w:pPr>
      <w:r>
        <w:rPr>
          <w:rStyle w:val="1"/>
          <w:color w:val="000000"/>
          <w:lang w:eastAsia="en-US"/>
        </w:rPr>
        <w:t>Why did fascists want to capture the city before winter?</w:t>
      </w:r>
    </w:p>
    <w:p w:rsidR="00000000" w:rsidRDefault="00C82BB2">
      <w:pPr>
        <w:pStyle w:val="a4"/>
        <w:shd w:val="clear" w:color="auto" w:fill="auto"/>
        <w:spacing w:after="0" w:line="682" w:lineRule="exact"/>
        <w:ind w:firstLine="0"/>
        <w:jc w:val="left"/>
      </w:pPr>
      <w:r>
        <w:rPr>
          <w:rStyle w:val="1"/>
          <w:color w:val="000000"/>
          <w:lang w:eastAsia="en-US"/>
        </w:rPr>
        <w:t>They had not much ammunition, the</w:t>
      </w:r>
      <w:r>
        <w:rPr>
          <w:rStyle w:val="1"/>
          <w:color w:val="000000"/>
          <w:lang w:eastAsia="en-US"/>
        </w:rPr>
        <w:t>y were quite exhausted.</w:t>
      </w:r>
    </w:p>
    <w:p w:rsidR="00000000" w:rsidRDefault="00C82BB2">
      <w:pPr>
        <w:pStyle w:val="a4"/>
        <w:shd w:val="clear" w:color="auto" w:fill="auto"/>
        <w:spacing w:after="0" w:line="682" w:lineRule="exact"/>
        <w:ind w:firstLine="0"/>
        <w:jc w:val="left"/>
      </w:pPr>
      <w:r>
        <w:rPr>
          <w:rStyle w:val="1"/>
          <w:color w:val="000000"/>
          <w:lang w:eastAsia="en-US"/>
        </w:rPr>
        <w:t>Was the Russian attack expected by Germans?</w:t>
      </w:r>
    </w:p>
    <w:p w:rsidR="00000000" w:rsidRDefault="00C82BB2">
      <w:pPr>
        <w:pStyle w:val="a4"/>
        <w:shd w:val="clear" w:color="auto" w:fill="auto"/>
        <w:spacing w:after="0" w:line="682" w:lineRule="exact"/>
        <w:ind w:firstLine="0"/>
        <w:jc w:val="left"/>
      </w:pPr>
      <w:r>
        <w:rPr>
          <w:rStyle w:val="1"/>
          <w:color w:val="000000"/>
          <w:lang w:eastAsia="en-US"/>
        </w:rPr>
        <w:t>When was the sixth German Army destroyed?</w:t>
      </w:r>
    </w:p>
    <w:p w:rsidR="00000000" w:rsidRDefault="00C82BB2">
      <w:pPr>
        <w:pStyle w:val="a4"/>
        <w:shd w:val="clear" w:color="auto" w:fill="auto"/>
        <w:spacing w:after="0" w:line="682" w:lineRule="exact"/>
        <w:ind w:firstLine="0"/>
        <w:jc w:val="left"/>
      </w:pPr>
      <w:r>
        <w:rPr>
          <w:rStyle w:val="1"/>
          <w:color w:val="000000"/>
          <w:lang w:eastAsia="en-US"/>
        </w:rPr>
        <w:t>We won the war but the price was high.</w:t>
      </w:r>
    </w:p>
    <w:p w:rsidR="00000000" w:rsidRDefault="00C82BB2">
      <w:pPr>
        <w:pStyle w:val="a4"/>
        <w:shd w:val="clear" w:color="auto" w:fill="auto"/>
        <w:spacing w:after="0" w:line="475" w:lineRule="exact"/>
        <w:ind w:right="280" w:firstLine="0"/>
        <w:jc w:val="left"/>
        <w:sectPr w:rsidR="00000000">
          <w:pgSz w:w="11909" w:h="16838"/>
          <w:pgMar w:top="1201" w:right="902" w:bottom="866" w:left="902" w:header="0" w:footer="3" w:gutter="437"/>
          <w:cols w:space="720"/>
          <w:noEndnote/>
          <w:rtlGutter/>
          <w:docGrid w:linePitch="360"/>
        </w:sectPr>
      </w:pPr>
      <w:r>
        <w:rPr>
          <w:rStyle w:val="1"/>
          <w:color w:val="000000"/>
          <w:lang w:eastAsia="en-US"/>
        </w:rPr>
        <w:t>Russian people come always to the Eternal Flame and put flowers for the fallen.</w:t>
      </w:r>
    </w:p>
    <w:p w:rsidR="00000000" w:rsidRDefault="00C82BB2">
      <w:pPr>
        <w:pStyle w:val="a4"/>
        <w:shd w:val="clear" w:color="auto" w:fill="auto"/>
        <w:spacing w:after="197" w:line="270" w:lineRule="exact"/>
        <w:ind w:left="20" w:firstLine="0"/>
        <w:jc w:val="both"/>
      </w:pPr>
      <w:r>
        <w:rPr>
          <w:rStyle w:val="1"/>
          <w:color w:val="000000"/>
          <w:lang w:eastAsia="en-US"/>
        </w:rPr>
        <w:lastRenderedPageBreak/>
        <w:t>What’s the task of the teen’s parents?</w:t>
      </w:r>
    </w:p>
    <w:p w:rsidR="00000000" w:rsidRDefault="00C82BB2">
      <w:pPr>
        <w:pStyle w:val="a4"/>
        <w:shd w:val="clear" w:color="auto" w:fill="auto"/>
        <w:spacing w:after="284" w:line="475" w:lineRule="exact"/>
        <w:ind w:left="20" w:firstLine="0"/>
        <w:jc w:val="both"/>
      </w:pPr>
      <w:r>
        <w:rPr>
          <w:rStyle w:val="1"/>
          <w:color w:val="000000"/>
          <w:lang w:eastAsia="en-US"/>
        </w:rPr>
        <w:t>(to find common language, to love them, to let them have their own view points, respect their worries)</w:t>
      </w:r>
    </w:p>
    <w:p w:rsidR="00000000" w:rsidRDefault="00C82BB2">
      <w:pPr>
        <w:pStyle w:val="a4"/>
        <w:shd w:val="clear" w:color="auto" w:fill="auto"/>
        <w:spacing w:after="85" w:line="270" w:lineRule="exact"/>
        <w:ind w:left="20" w:firstLine="0"/>
        <w:jc w:val="both"/>
      </w:pPr>
      <w:r>
        <w:rPr>
          <w:rStyle w:val="1"/>
          <w:color w:val="000000"/>
          <w:lang w:eastAsia="en-US"/>
        </w:rPr>
        <w:t>What’s important in the attitude with the teens?</w:t>
      </w:r>
    </w:p>
    <w:p w:rsidR="00000000" w:rsidRDefault="00C82BB2">
      <w:pPr>
        <w:rPr>
          <w:color w:val="auto"/>
          <w:lang w:eastAsia="ru-RU"/>
        </w:rPr>
      </w:pPr>
    </w:p>
    <w:p w:rsidR="00000000" w:rsidRDefault="00C82BB2">
      <w:pPr>
        <w:pStyle w:val="a4"/>
        <w:shd w:val="clear" w:color="auto" w:fill="auto"/>
        <w:spacing w:after="284" w:line="475" w:lineRule="exact"/>
        <w:ind w:left="20" w:firstLine="0"/>
        <w:jc w:val="both"/>
      </w:pPr>
      <w:r>
        <w:rPr>
          <w:rStyle w:val="1"/>
          <w:color w:val="000000"/>
          <w:lang w:eastAsia="en-US"/>
        </w:rPr>
        <w:t>(not to be tiresome, to smile, not reproaching them more, not to show negative emotions)</w:t>
      </w:r>
    </w:p>
    <w:p w:rsidR="00000000" w:rsidRDefault="00C82BB2">
      <w:pPr>
        <w:pStyle w:val="a4"/>
        <w:shd w:val="clear" w:color="auto" w:fill="auto"/>
        <w:spacing w:after="184" w:line="270" w:lineRule="exact"/>
        <w:ind w:left="20" w:firstLine="0"/>
        <w:jc w:val="both"/>
      </w:pPr>
      <w:r>
        <w:rPr>
          <w:rStyle w:val="1"/>
          <w:color w:val="000000"/>
          <w:lang w:eastAsia="en-US"/>
        </w:rPr>
        <w:t>How can parents find the common language?</w:t>
      </w:r>
    </w:p>
    <w:p w:rsidR="00000000" w:rsidRDefault="00C82BB2">
      <w:pPr>
        <w:pStyle w:val="a4"/>
        <w:shd w:val="clear" w:color="auto" w:fill="auto"/>
        <w:spacing w:after="444" w:line="480" w:lineRule="exact"/>
        <w:ind w:left="20" w:firstLine="0"/>
        <w:jc w:val="both"/>
      </w:pPr>
      <w:r>
        <w:rPr>
          <w:rStyle w:val="1"/>
          <w:color w:val="000000"/>
          <w:lang w:eastAsia="en-US"/>
        </w:rPr>
        <w:t xml:space="preserve">(speak with them, to teach them useful things, good manners, listen to the music they-like, discuss some problems, tell them </w:t>
      </w:r>
      <w:r>
        <w:rPr>
          <w:rStyle w:val="1"/>
          <w:color w:val="000000"/>
          <w:lang w:eastAsia="en-US"/>
        </w:rPr>
        <w:t>about good and heroic deeds of their families)</w:t>
      </w:r>
    </w:p>
    <w:p w:rsidR="00000000" w:rsidRDefault="00C82BB2">
      <w:pPr>
        <w:rPr>
          <w:color w:val="auto"/>
          <w:lang w:eastAsia="ru-RU"/>
        </w:rPr>
        <w:sectPr w:rsidR="00000000">
          <w:headerReference w:type="even" r:id="rId22"/>
          <w:headerReference w:type="default" r:id="rId23"/>
          <w:type w:val="continuous"/>
          <w:pgSz w:w="11909" w:h="16838"/>
          <w:pgMar w:top="2012" w:right="466" w:bottom="7670" w:left="2026" w:header="0" w:footer="3" w:gutter="0"/>
          <w:cols w:space="720"/>
          <w:noEndnote/>
          <w:docGrid w:linePitch="360"/>
        </w:sectPr>
      </w:pPr>
    </w:p>
    <w:p w:rsidR="00000000" w:rsidRDefault="00C82BB2">
      <w:pPr>
        <w:pStyle w:val="a4"/>
        <w:shd w:val="clear" w:color="auto" w:fill="auto"/>
        <w:spacing w:after="1072" w:line="270" w:lineRule="exact"/>
        <w:ind w:left="380" w:firstLine="0"/>
        <w:jc w:val="both"/>
      </w:pPr>
      <w:r>
        <w:rPr>
          <w:rStyle w:val="1"/>
          <w:color w:val="000000"/>
          <w:lang w:eastAsia="en-US"/>
        </w:rPr>
        <w:lastRenderedPageBreak/>
        <w:t>Conversation with the students</w:t>
      </w:r>
    </w:p>
    <w:p w:rsidR="00000000" w:rsidRDefault="00C82BB2">
      <w:pPr>
        <w:pStyle w:val="a4"/>
        <w:shd w:val="clear" w:color="auto" w:fill="auto"/>
        <w:spacing w:after="184" w:line="270" w:lineRule="exact"/>
        <w:ind w:left="380" w:firstLine="0"/>
        <w:jc w:val="both"/>
      </w:pPr>
      <w:r>
        <w:rPr>
          <w:rStyle w:val="1"/>
          <w:color w:val="000000"/>
          <w:lang w:eastAsia="en-US"/>
        </w:rPr>
        <w:t>T What can you say about the youth’s problems?</w:t>
      </w:r>
    </w:p>
    <w:p w:rsidR="00000000" w:rsidRDefault="00C82BB2">
      <w:pPr>
        <w:pStyle w:val="a4"/>
        <w:shd w:val="clear" w:color="auto" w:fill="auto"/>
        <w:spacing w:after="292" w:line="485" w:lineRule="exact"/>
        <w:ind w:left="380" w:right="20" w:firstLine="0"/>
        <w:jc w:val="both"/>
      </w:pPr>
      <w:r>
        <w:rPr>
          <w:rStyle w:val="1"/>
          <w:color w:val="000000"/>
          <w:lang w:eastAsia="en-US"/>
        </w:rPr>
        <w:t>P  Different clubs must be formed for having an opportunity for the teens to express themselves.</w:t>
      </w:r>
    </w:p>
    <w:p w:rsidR="00000000" w:rsidRDefault="00C82BB2">
      <w:pPr>
        <w:pStyle w:val="a4"/>
        <w:shd w:val="clear" w:color="auto" w:fill="auto"/>
        <w:tabs>
          <w:tab w:val="left" w:pos="374"/>
        </w:tabs>
        <w:spacing w:after="176" w:line="270" w:lineRule="exact"/>
        <w:ind w:firstLine="0"/>
        <w:jc w:val="both"/>
      </w:pPr>
      <w:r>
        <w:rPr>
          <w:rStyle w:val="1"/>
          <w:color w:val="000000"/>
          <w:lang w:eastAsia="en-US"/>
        </w:rPr>
        <w:tab/>
      </w:r>
      <w:r>
        <w:rPr>
          <w:rStyle w:val="1"/>
          <w:color w:val="000000"/>
          <w:lang w:eastAsia="en-US"/>
        </w:rPr>
        <w:t>Many young people take part in social life, don’t they?</w:t>
      </w:r>
    </w:p>
    <w:p w:rsidR="00000000" w:rsidRDefault="00C82BB2">
      <w:pPr>
        <w:pStyle w:val="a4"/>
        <w:shd w:val="clear" w:color="auto" w:fill="auto"/>
        <w:spacing w:after="296" w:line="490" w:lineRule="exact"/>
        <w:ind w:left="380" w:right="20" w:firstLine="0"/>
        <w:jc w:val="both"/>
      </w:pPr>
      <w:r>
        <w:rPr>
          <w:rStyle w:val="1"/>
          <w:color w:val="000000"/>
          <w:lang w:eastAsia="en-US"/>
        </w:rPr>
        <w:t>You are right. As fas as I know they help elderly people, work in hospitals, improve the state of our Environment.</w:t>
      </w:r>
    </w:p>
    <w:p w:rsidR="00000000" w:rsidRDefault="00C82BB2">
      <w:pPr>
        <w:pStyle w:val="a4"/>
        <w:shd w:val="clear" w:color="auto" w:fill="auto"/>
        <w:spacing w:after="900" w:line="270" w:lineRule="exact"/>
        <w:ind w:left="380" w:firstLine="0"/>
        <w:jc w:val="both"/>
      </w:pPr>
      <w:r>
        <w:rPr>
          <w:rStyle w:val="1"/>
          <w:color w:val="000000"/>
          <w:lang w:eastAsia="en-US"/>
        </w:rPr>
        <w:lastRenderedPageBreak/>
        <w:t>More over some young people help the released prisoners to start their life - a new.</w:t>
      </w:r>
    </w:p>
    <w:p w:rsidR="00000000" w:rsidRDefault="00C82BB2">
      <w:pPr>
        <w:pStyle w:val="a4"/>
        <w:numPr>
          <w:ilvl w:val="0"/>
          <w:numId w:val="7"/>
        </w:numPr>
        <w:shd w:val="clear" w:color="auto" w:fill="auto"/>
        <w:spacing w:after="0" w:line="485" w:lineRule="exact"/>
        <w:ind w:left="760" w:firstLine="0"/>
        <w:jc w:val="both"/>
      </w:pPr>
      <w:r>
        <w:rPr>
          <w:rStyle w:val="1"/>
          <w:color w:val="000000"/>
          <w:lang w:eastAsia="en-US"/>
        </w:rPr>
        <w:t xml:space="preserve"> Are there sport clubs in our country?</w:t>
      </w:r>
    </w:p>
    <w:p w:rsidR="00000000" w:rsidRDefault="00C82BB2">
      <w:pPr>
        <w:pStyle w:val="a4"/>
        <w:numPr>
          <w:ilvl w:val="0"/>
          <w:numId w:val="7"/>
        </w:numPr>
        <w:shd w:val="clear" w:color="auto" w:fill="auto"/>
        <w:spacing w:after="0" w:line="485" w:lineRule="exact"/>
        <w:ind w:left="760" w:firstLine="0"/>
        <w:jc w:val="both"/>
      </w:pPr>
      <w:r>
        <w:rPr>
          <w:rStyle w:val="1"/>
          <w:color w:val="000000"/>
          <w:lang w:eastAsia="en-US"/>
        </w:rPr>
        <w:t xml:space="preserve"> Certainly. Many teens go in for sports.</w:t>
      </w:r>
    </w:p>
    <w:p w:rsidR="00000000" w:rsidRDefault="00C82BB2">
      <w:pPr>
        <w:pStyle w:val="a4"/>
        <w:numPr>
          <w:ilvl w:val="0"/>
          <w:numId w:val="7"/>
        </w:numPr>
        <w:shd w:val="clear" w:color="auto" w:fill="auto"/>
        <w:tabs>
          <w:tab w:val="left" w:pos="1115"/>
        </w:tabs>
        <w:spacing w:after="0" w:line="485" w:lineRule="exact"/>
        <w:ind w:left="1160" w:right="20" w:hanging="400"/>
        <w:jc w:val="left"/>
      </w:pPr>
      <w:r>
        <w:rPr>
          <w:rStyle w:val="1"/>
          <w:color w:val="000000"/>
          <w:lang w:eastAsia="en-US"/>
        </w:rPr>
        <w:t>Besides teens can attend theatre clubs, sorry to say in Russia there are no bird-watching clubs,</w:t>
      </w:r>
    </w:p>
    <w:p w:rsidR="00000000" w:rsidRDefault="00C82BB2">
      <w:pPr>
        <w:pStyle w:val="a4"/>
        <w:numPr>
          <w:ilvl w:val="0"/>
          <w:numId w:val="7"/>
        </w:numPr>
        <w:shd w:val="clear" w:color="auto" w:fill="auto"/>
        <w:tabs>
          <w:tab w:val="left" w:pos="1115"/>
        </w:tabs>
        <w:spacing w:after="0" w:line="485" w:lineRule="exact"/>
        <w:ind w:left="1160" w:right="20" w:hanging="400"/>
        <w:jc w:val="left"/>
      </w:pPr>
      <w:r>
        <w:rPr>
          <w:rStyle w:val="1"/>
          <w:color w:val="000000"/>
          <w:lang w:eastAsia="en-US"/>
        </w:rPr>
        <w:t>In addition we have got common things: amateur composing, singing ama</w:t>
      </w:r>
      <w:r>
        <w:rPr>
          <w:rStyle w:val="1"/>
          <w:color w:val="000000"/>
          <w:lang w:eastAsia="en-US"/>
        </w:rPr>
        <w:t>teur songs.</w:t>
      </w:r>
    </w:p>
    <w:p w:rsidR="00000000" w:rsidRDefault="00C82BB2">
      <w:pPr>
        <w:rPr>
          <w:color w:val="auto"/>
          <w:lang w:eastAsia="ru-RU"/>
        </w:rPr>
      </w:pPr>
    </w:p>
    <w:p w:rsidR="00000000" w:rsidRDefault="00C82BB2">
      <w:pPr>
        <w:pStyle w:val="a4"/>
        <w:numPr>
          <w:ilvl w:val="0"/>
          <w:numId w:val="7"/>
        </w:numPr>
        <w:shd w:val="clear" w:color="auto" w:fill="auto"/>
        <w:tabs>
          <w:tab w:val="left" w:pos="1115"/>
        </w:tabs>
        <w:spacing w:after="0" w:line="485" w:lineRule="exact"/>
        <w:ind w:left="1160" w:right="20" w:hanging="400"/>
        <w:jc w:val="left"/>
      </w:pPr>
      <w:r>
        <w:rPr>
          <w:rStyle w:val="1"/>
          <w:color w:val="000000"/>
          <w:lang w:eastAsia="en-US"/>
        </w:rPr>
        <w:t>It all very good. Beyond any doubt. I’d like to add young people are engaged in business, trips, hiking’s, mountering.</w:t>
      </w:r>
    </w:p>
    <w:p w:rsidR="00000000" w:rsidRDefault="00C82BB2">
      <w:pPr>
        <w:pStyle w:val="a4"/>
        <w:numPr>
          <w:ilvl w:val="0"/>
          <w:numId w:val="7"/>
        </w:numPr>
        <w:shd w:val="clear" w:color="auto" w:fill="auto"/>
        <w:tabs>
          <w:tab w:val="left" w:pos="1115"/>
        </w:tabs>
        <w:spacing w:after="0" w:line="485" w:lineRule="exact"/>
        <w:ind w:left="760" w:firstLine="0"/>
        <w:jc w:val="both"/>
      </w:pPr>
      <w:r>
        <w:rPr>
          <w:rStyle w:val="1"/>
          <w:color w:val="000000"/>
          <w:lang w:eastAsia="en-US"/>
        </w:rPr>
        <w:t>What’s a single problem of the youth in our country?</w:t>
      </w:r>
    </w:p>
    <w:p w:rsidR="00000000" w:rsidRDefault="00C82BB2">
      <w:pPr>
        <w:rPr>
          <w:color w:val="auto"/>
          <w:lang w:eastAsia="ru-RU"/>
        </w:rPr>
      </w:pPr>
    </w:p>
    <w:p w:rsidR="00000000" w:rsidRDefault="00C82BB2">
      <w:pPr>
        <w:pStyle w:val="a4"/>
        <w:numPr>
          <w:ilvl w:val="0"/>
          <w:numId w:val="9"/>
        </w:numPr>
        <w:shd w:val="clear" w:color="auto" w:fill="auto"/>
        <w:tabs>
          <w:tab w:val="left" w:pos="730"/>
        </w:tabs>
        <w:spacing w:after="1008" w:line="480" w:lineRule="exact"/>
        <w:ind w:left="720" w:right="60" w:hanging="340"/>
        <w:jc w:val="both"/>
      </w:pPr>
      <w:r>
        <w:rPr>
          <w:rStyle w:val="1"/>
          <w:color w:val="000000"/>
          <w:lang w:eastAsia="en-US"/>
        </w:rPr>
        <w:t>Believe, have a good future, help elderly people, work in th</w:t>
      </w:r>
      <w:r>
        <w:rPr>
          <w:rStyle w:val="1"/>
          <w:color w:val="000000"/>
          <w:lang w:eastAsia="en-US"/>
        </w:rPr>
        <w:t>e church organizations, work in hospitals, help released prisoners, form a sort of club, lack of money, are involved, into outings, festivals, amateur theatres, participate in poetry, photography, creative abilities, hiking, mountaineering, debate teams.</w:t>
      </w:r>
    </w:p>
    <w:p w:rsidR="00000000" w:rsidRDefault="00C82BB2">
      <w:pPr>
        <w:pStyle w:val="a4"/>
        <w:shd w:val="clear" w:color="auto" w:fill="auto"/>
        <w:spacing w:after="352" w:line="270" w:lineRule="exact"/>
        <w:ind w:firstLine="0"/>
        <w:jc w:val="left"/>
      </w:pPr>
      <w:r>
        <w:rPr>
          <w:rStyle w:val="1"/>
          <w:color w:val="000000"/>
          <w:lang w:eastAsia="en-US"/>
        </w:rPr>
        <w:t>T</w:t>
      </w:r>
      <w:r>
        <w:rPr>
          <w:rStyle w:val="1"/>
          <w:color w:val="000000"/>
          <w:lang w:eastAsia="en-US"/>
        </w:rPr>
        <w:t>ask:</w:t>
      </w:r>
    </w:p>
    <w:p w:rsidR="00000000" w:rsidRDefault="00C82BB2">
      <w:pPr>
        <w:pStyle w:val="a4"/>
        <w:numPr>
          <w:ilvl w:val="0"/>
          <w:numId w:val="10"/>
        </w:numPr>
        <w:shd w:val="clear" w:color="auto" w:fill="auto"/>
        <w:tabs>
          <w:tab w:val="left" w:pos="730"/>
        </w:tabs>
        <w:spacing w:after="172" w:line="270" w:lineRule="exact"/>
        <w:ind w:left="720" w:hanging="340"/>
        <w:jc w:val="both"/>
      </w:pPr>
      <w:r>
        <w:rPr>
          <w:rStyle w:val="1"/>
          <w:color w:val="000000"/>
          <w:lang w:eastAsia="en-US"/>
        </w:rPr>
        <w:t>Render the contents of the conversation.</w:t>
      </w:r>
    </w:p>
    <w:p w:rsidR="00000000" w:rsidRDefault="00C82BB2">
      <w:pPr>
        <w:pStyle w:val="a4"/>
        <w:numPr>
          <w:ilvl w:val="0"/>
          <w:numId w:val="10"/>
        </w:numPr>
        <w:shd w:val="clear" w:color="auto" w:fill="auto"/>
        <w:tabs>
          <w:tab w:val="left" w:pos="730"/>
        </w:tabs>
        <w:spacing w:after="342" w:line="270" w:lineRule="exact"/>
        <w:ind w:left="720" w:hanging="340"/>
        <w:jc w:val="both"/>
      </w:pPr>
      <w:r>
        <w:rPr>
          <w:rStyle w:val="1"/>
          <w:color w:val="000000"/>
          <w:lang w:eastAsia="en-US"/>
        </w:rPr>
        <w:t>Answer the questions.</w:t>
      </w:r>
    </w:p>
    <w:p w:rsidR="00000000" w:rsidRDefault="00C82BB2">
      <w:pPr>
        <w:pStyle w:val="a4"/>
        <w:shd w:val="clear" w:color="auto" w:fill="auto"/>
        <w:spacing w:after="904" w:line="270" w:lineRule="exact"/>
        <w:ind w:left="720" w:hanging="340"/>
        <w:jc w:val="both"/>
      </w:pPr>
      <w:r>
        <w:rPr>
          <w:rStyle w:val="1"/>
          <w:color w:val="000000"/>
          <w:lang w:val="ru-RU"/>
        </w:rPr>
        <w:t xml:space="preserve">Кружковцы делятся на </w:t>
      </w:r>
      <w:r>
        <w:rPr>
          <w:rStyle w:val="1"/>
          <w:color w:val="000000"/>
          <w:lang w:eastAsia="en-US"/>
        </w:rPr>
        <w:t xml:space="preserve">2 </w:t>
      </w:r>
      <w:r>
        <w:rPr>
          <w:rStyle w:val="1"/>
          <w:color w:val="000000"/>
          <w:lang w:val="ru-RU"/>
        </w:rPr>
        <w:t>группы.</w:t>
      </w:r>
    </w:p>
    <w:p w:rsidR="00000000" w:rsidRDefault="00C82BB2">
      <w:pPr>
        <w:pStyle w:val="a4"/>
        <w:numPr>
          <w:ilvl w:val="0"/>
          <w:numId w:val="11"/>
        </w:numPr>
        <w:shd w:val="clear" w:color="auto" w:fill="auto"/>
        <w:tabs>
          <w:tab w:val="left" w:pos="730"/>
        </w:tabs>
        <w:spacing w:after="0" w:line="480" w:lineRule="exact"/>
        <w:ind w:left="720" w:hanging="340"/>
        <w:jc w:val="both"/>
      </w:pPr>
      <w:r>
        <w:rPr>
          <w:rStyle w:val="1"/>
          <w:color w:val="000000"/>
          <w:lang w:eastAsia="en-US"/>
        </w:rPr>
        <w:t>What can you say about the youth’s problems?</w:t>
      </w:r>
    </w:p>
    <w:p w:rsidR="00000000" w:rsidRDefault="00C82BB2">
      <w:pPr>
        <w:pStyle w:val="a4"/>
        <w:numPr>
          <w:ilvl w:val="0"/>
          <w:numId w:val="11"/>
        </w:numPr>
        <w:shd w:val="clear" w:color="auto" w:fill="auto"/>
        <w:tabs>
          <w:tab w:val="left" w:pos="730"/>
        </w:tabs>
        <w:spacing w:after="0" w:line="480" w:lineRule="exact"/>
        <w:ind w:left="720" w:hanging="340"/>
        <w:jc w:val="both"/>
      </w:pPr>
      <w:r>
        <w:rPr>
          <w:rStyle w:val="1"/>
          <w:color w:val="000000"/>
          <w:lang w:eastAsia="en-US"/>
        </w:rPr>
        <w:t>Why must the youngsters get together?</w:t>
      </w:r>
    </w:p>
    <w:p w:rsidR="00000000" w:rsidRDefault="00C82BB2">
      <w:pPr>
        <w:pStyle w:val="a4"/>
        <w:numPr>
          <w:ilvl w:val="0"/>
          <w:numId w:val="11"/>
        </w:numPr>
        <w:shd w:val="clear" w:color="auto" w:fill="auto"/>
        <w:tabs>
          <w:tab w:val="left" w:pos="730"/>
        </w:tabs>
        <w:spacing w:after="0" w:line="480" w:lineRule="exact"/>
        <w:ind w:left="720" w:hanging="340"/>
        <w:jc w:val="both"/>
      </w:pPr>
      <w:r>
        <w:rPr>
          <w:rStyle w:val="1"/>
          <w:color w:val="000000"/>
          <w:lang w:eastAsia="en-US"/>
        </w:rPr>
        <w:t>What does the youth organization</w:t>
      </w:r>
      <w:r>
        <w:rPr>
          <w:rStyle w:val="1"/>
          <w:color w:val="000000"/>
          <w:lang w:eastAsia="en-US"/>
        </w:rPr>
        <w:t xml:space="preserve"> Green Peace deal with?</w:t>
      </w:r>
    </w:p>
    <w:p w:rsidR="00000000" w:rsidRDefault="00C82BB2">
      <w:pPr>
        <w:pStyle w:val="a4"/>
        <w:numPr>
          <w:ilvl w:val="0"/>
          <w:numId w:val="11"/>
        </w:numPr>
        <w:shd w:val="clear" w:color="auto" w:fill="auto"/>
        <w:tabs>
          <w:tab w:val="left" w:pos="730"/>
        </w:tabs>
        <w:spacing w:after="0" w:line="480" w:lineRule="exact"/>
        <w:ind w:left="720" w:hanging="340"/>
        <w:jc w:val="both"/>
      </w:pPr>
      <w:r>
        <w:rPr>
          <w:rStyle w:val="1"/>
          <w:color w:val="000000"/>
          <w:lang w:eastAsia="en-US"/>
        </w:rPr>
        <w:t>Where do some young people work?</w:t>
      </w:r>
    </w:p>
    <w:p w:rsidR="00000000" w:rsidRDefault="00C82BB2">
      <w:pPr>
        <w:pStyle w:val="a4"/>
        <w:numPr>
          <w:ilvl w:val="0"/>
          <w:numId w:val="11"/>
        </w:numPr>
        <w:shd w:val="clear" w:color="auto" w:fill="auto"/>
        <w:tabs>
          <w:tab w:val="left" w:pos="730"/>
        </w:tabs>
        <w:spacing w:after="0" w:line="480" w:lineRule="exact"/>
        <w:ind w:left="720" w:hanging="340"/>
        <w:jc w:val="both"/>
      </w:pPr>
      <w:r>
        <w:rPr>
          <w:rStyle w:val="1"/>
          <w:color w:val="000000"/>
          <w:lang w:eastAsia="en-US"/>
        </w:rPr>
        <w:t>There is no a bird-watching club in Russia, is there?</w:t>
      </w:r>
    </w:p>
    <w:p w:rsidR="00000000" w:rsidRDefault="00C82BB2">
      <w:pPr>
        <w:pStyle w:val="a4"/>
        <w:numPr>
          <w:ilvl w:val="0"/>
          <w:numId w:val="11"/>
        </w:numPr>
        <w:shd w:val="clear" w:color="auto" w:fill="auto"/>
        <w:tabs>
          <w:tab w:val="left" w:pos="730"/>
        </w:tabs>
        <w:spacing w:after="0" w:line="480" w:lineRule="exact"/>
        <w:ind w:left="720" w:hanging="340"/>
        <w:jc w:val="both"/>
      </w:pPr>
      <w:r>
        <w:rPr>
          <w:rStyle w:val="1"/>
          <w:color w:val="000000"/>
          <w:lang w:eastAsia="en-US"/>
        </w:rPr>
        <w:lastRenderedPageBreak/>
        <w:t>Are there things and deeds interesting only for youth or the elderly people?</w:t>
      </w:r>
    </w:p>
    <w:p w:rsidR="00000000" w:rsidRDefault="00C82BB2">
      <w:pPr>
        <w:pStyle w:val="a4"/>
        <w:numPr>
          <w:ilvl w:val="0"/>
          <w:numId w:val="11"/>
        </w:numPr>
        <w:shd w:val="clear" w:color="auto" w:fill="auto"/>
        <w:tabs>
          <w:tab w:val="left" w:pos="730"/>
        </w:tabs>
        <w:spacing w:after="0" w:line="480" w:lineRule="exact"/>
        <w:ind w:left="720" w:right="60" w:hanging="340"/>
        <w:jc w:val="both"/>
      </w:pPr>
      <w:r>
        <w:rPr>
          <w:rStyle w:val="1"/>
          <w:color w:val="000000"/>
          <w:lang w:eastAsia="en-US"/>
        </w:rPr>
        <w:t>Why are amateur composing and amateur songs importan</w:t>
      </w:r>
      <w:r>
        <w:rPr>
          <w:rStyle w:val="1"/>
          <w:color w:val="000000"/>
          <w:lang w:eastAsia="en-US"/>
        </w:rPr>
        <w:t>t for young people and elderly ones?</w:t>
      </w:r>
    </w:p>
    <w:p w:rsidR="00000000" w:rsidRDefault="00C82BB2">
      <w:pPr>
        <w:pStyle w:val="a4"/>
        <w:numPr>
          <w:ilvl w:val="0"/>
          <w:numId w:val="11"/>
        </w:numPr>
        <w:shd w:val="clear" w:color="auto" w:fill="auto"/>
        <w:tabs>
          <w:tab w:val="left" w:pos="730"/>
        </w:tabs>
        <w:spacing w:after="0" w:line="480" w:lineRule="exact"/>
        <w:ind w:left="720" w:hanging="340"/>
        <w:jc w:val="both"/>
      </w:pPr>
      <w:r>
        <w:rPr>
          <w:rStyle w:val="1"/>
          <w:color w:val="000000"/>
          <w:lang w:eastAsia="en-US"/>
        </w:rPr>
        <w:t>Is there the National Association of the teens’ clubs in Russia?</w:t>
      </w:r>
    </w:p>
    <w:p w:rsidR="00000000" w:rsidRDefault="00C82BB2">
      <w:pPr>
        <w:pStyle w:val="a4"/>
        <w:numPr>
          <w:ilvl w:val="0"/>
          <w:numId w:val="11"/>
        </w:numPr>
        <w:shd w:val="clear" w:color="auto" w:fill="auto"/>
        <w:tabs>
          <w:tab w:val="left" w:pos="730"/>
        </w:tabs>
        <w:spacing w:after="0" w:line="480" w:lineRule="exact"/>
        <w:ind w:left="720" w:right="60" w:hanging="340"/>
        <w:jc w:val="both"/>
      </w:pPr>
      <w:r>
        <w:rPr>
          <w:rStyle w:val="1"/>
          <w:color w:val="000000"/>
          <w:lang w:eastAsia="en-US"/>
        </w:rPr>
        <w:t>What difficulties do some young people have in their relationship with their parents or at school?</w:t>
      </w:r>
    </w:p>
    <w:p w:rsidR="00000000" w:rsidRDefault="00C82BB2">
      <w:pPr>
        <w:pStyle w:val="a4"/>
        <w:numPr>
          <w:ilvl w:val="0"/>
          <w:numId w:val="11"/>
        </w:numPr>
        <w:shd w:val="clear" w:color="auto" w:fill="auto"/>
        <w:tabs>
          <w:tab w:val="left" w:pos="1390"/>
        </w:tabs>
        <w:spacing w:after="0" w:line="480" w:lineRule="exact"/>
        <w:ind w:left="720" w:right="60" w:hanging="340"/>
        <w:jc w:val="both"/>
      </w:pPr>
      <w:r>
        <w:rPr>
          <w:rStyle w:val="1"/>
          <w:color w:val="000000"/>
          <w:lang w:eastAsia="en-US"/>
        </w:rPr>
        <w:t>What</w:t>
      </w:r>
      <w:r>
        <w:rPr>
          <w:rStyle w:val="1"/>
          <w:color w:val="000000"/>
          <w:lang w:eastAsia="en-US"/>
        </w:rPr>
        <w:tab/>
        <w:t>economical problems</w:t>
      </w:r>
      <w:r>
        <w:rPr>
          <w:rStyle w:val="1"/>
          <w:color w:val="000000"/>
          <w:lang w:eastAsia="en-US"/>
        </w:rPr>
        <w:t xml:space="preserve"> do some teens face? (unemployment, shortage of money, accommodation)</w:t>
      </w:r>
    </w:p>
    <w:p w:rsidR="00000000" w:rsidRDefault="00C82BB2">
      <w:pPr>
        <w:pStyle w:val="a4"/>
        <w:numPr>
          <w:ilvl w:val="0"/>
          <w:numId w:val="11"/>
        </w:numPr>
        <w:shd w:val="clear" w:color="auto" w:fill="auto"/>
        <w:tabs>
          <w:tab w:val="left" w:pos="1390"/>
        </w:tabs>
        <w:spacing w:after="0" w:line="480" w:lineRule="exact"/>
        <w:ind w:left="720" w:right="60" w:hanging="340"/>
        <w:jc w:val="both"/>
      </w:pPr>
      <w:r>
        <w:rPr>
          <w:rStyle w:val="1"/>
          <w:color w:val="000000"/>
          <w:lang w:eastAsia="en-US"/>
        </w:rPr>
        <w:t>What</w:t>
      </w:r>
      <w:r>
        <w:rPr>
          <w:rStyle w:val="1"/>
          <w:color w:val="000000"/>
          <w:lang w:eastAsia="en-US"/>
        </w:rPr>
        <w:tab/>
        <w:t>can you tell about student sporting, students’ newspapers, drama clubs, dancing groups in Russia?</w:t>
      </w:r>
    </w:p>
    <w:p w:rsidR="00000000" w:rsidRDefault="00C82BB2">
      <w:pPr>
        <w:pStyle w:val="a4"/>
        <w:numPr>
          <w:ilvl w:val="0"/>
          <w:numId w:val="11"/>
        </w:numPr>
        <w:shd w:val="clear" w:color="auto" w:fill="auto"/>
        <w:tabs>
          <w:tab w:val="left" w:pos="1390"/>
        </w:tabs>
        <w:spacing w:after="0" w:line="480" w:lineRule="exact"/>
        <w:ind w:left="720" w:hanging="340"/>
        <w:jc w:val="both"/>
      </w:pPr>
      <w:r>
        <w:rPr>
          <w:rStyle w:val="1"/>
          <w:color w:val="000000"/>
          <w:lang w:eastAsia="en-US"/>
        </w:rPr>
        <w:t>What</w:t>
      </w:r>
      <w:r>
        <w:rPr>
          <w:rStyle w:val="1"/>
          <w:color w:val="000000"/>
          <w:lang w:eastAsia="en-US"/>
        </w:rPr>
        <w:tab/>
        <w:t>problems may lead to using drugs, alcohol, even to crimes?</w:t>
      </w:r>
    </w:p>
    <w:p w:rsidR="00000000" w:rsidRDefault="00C82BB2">
      <w:pPr>
        <w:pStyle w:val="a4"/>
        <w:shd w:val="clear" w:color="auto" w:fill="auto"/>
        <w:spacing w:after="180" w:line="480" w:lineRule="exact"/>
        <w:ind w:left="20" w:right="20" w:firstLine="0"/>
        <w:jc w:val="both"/>
      </w:pPr>
      <w:r>
        <w:rPr>
          <w:rStyle w:val="1"/>
          <w:color w:val="000000"/>
          <w:lang w:eastAsia="en-US"/>
        </w:rPr>
        <w:t>The parents</w:t>
      </w:r>
      <w:r>
        <w:rPr>
          <w:rStyle w:val="1"/>
          <w:color w:val="000000"/>
          <w:lang w:eastAsia="en-US"/>
        </w:rPr>
        <w:t xml:space="preserve"> see their task in the following: more smiling, not showing negative emotions to be more sensible and considate to their children, their life, not be tiresome.</w:t>
      </w:r>
    </w:p>
    <w:p w:rsidR="00000000" w:rsidRDefault="00C82BB2">
      <w:pPr>
        <w:pStyle w:val="a4"/>
        <w:shd w:val="clear" w:color="auto" w:fill="auto"/>
        <w:spacing w:after="840" w:line="480" w:lineRule="exact"/>
        <w:ind w:left="20" w:right="20" w:firstLine="0"/>
        <w:jc w:val="both"/>
      </w:pPr>
      <w:r>
        <w:rPr>
          <w:rStyle w:val="1"/>
          <w:color w:val="000000"/>
          <w:lang w:eastAsia="en-US"/>
        </w:rPr>
        <w:t>These parents believe their children’ll be decent citizen and persons in future that the childre</w:t>
      </w:r>
      <w:r>
        <w:rPr>
          <w:rStyle w:val="1"/>
          <w:color w:val="000000"/>
          <w:lang w:eastAsia="en-US"/>
        </w:rPr>
        <w:t>n are sure to change their behavior.</w:t>
      </w:r>
    </w:p>
    <w:p w:rsidR="00000000" w:rsidRDefault="00C82BB2">
      <w:pPr>
        <w:pStyle w:val="a4"/>
        <w:shd w:val="clear" w:color="auto" w:fill="auto"/>
        <w:spacing w:after="1008" w:line="480" w:lineRule="exact"/>
        <w:ind w:left="20" w:right="20" w:firstLine="380"/>
        <w:jc w:val="both"/>
      </w:pPr>
      <w:r>
        <w:rPr>
          <w:rStyle w:val="1"/>
          <w:color w:val="000000"/>
          <w:lang w:val="ru-RU"/>
        </w:rPr>
        <w:t>Работа над любым полилогом занимает несколько занятий с переходом на другие виды деятельности: драматизация, конкурс на лучшее стихотворение, шуточные рассказы, юмор, песни.</w:t>
      </w:r>
    </w:p>
    <w:p w:rsidR="00000000" w:rsidRDefault="00C82BB2">
      <w:pPr>
        <w:pStyle w:val="a4"/>
        <w:shd w:val="clear" w:color="auto" w:fill="auto"/>
        <w:spacing w:after="908" w:line="270" w:lineRule="exact"/>
        <w:ind w:right="80" w:firstLine="0"/>
      </w:pPr>
      <w:r>
        <w:rPr>
          <w:color w:val="000000"/>
          <w:u w:val="single"/>
          <w:lang w:eastAsia="en-US"/>
        </w:rPr>
        <w:t>Plan</w:t>
      </w:r>
    </w:p>
    <w:p w:rsidR="00000000" w:rsidRDefault="00C82BB2">
      <w:pPr>
        <w:pStyle w:val="a4"/>
        <w:numPr>
          <w:ilvl w:val="0"/>
          <w:numId w:val="12"/>
        </w:numPr>
        <w:shd w:val="clear" w:color="auto" w:fill="auto"/>
        <w:tabs>
          <w:tab w:val="left" w:pos="727"/>
        </w:tabs>
        <w:spacing w:after="0" w:line="480" w:lineRule="exact"/>
        <w:ind w:left="740" w:hanging="360"/>
        <w:jc w:val="both"/>
      </w:pPr>
      <w:r>
        <w:rPr>
          <w:rStyle w:val="1"/>
          <w:color w:val="000000"/>
          <w:lang w:eastAsia="en-US"/>
        </w:rPr>
        <w:t>Interests of the youth in investigation of many spheres of life.</w:t>
      </w:r>
    </w:p>
    <w:p w:rsidR="00000000" w:rsidRDefault="00C82BB2">
      <w:pPr>
        <w:pStyle w:val="a4"/>
        <w:numPr>
          <w:ilvl w:val="0"/>
          <w:numId w:val="12"/>
        </w:numPr>
        <w:shd w:val="clear" w:color="auto" w:fill="auto"/>
        <w:tabs>
          <w:tab w:val="left" w:pos="727"/>
        </w:tabs>
        <w:spacing w:after="0" w:line="480" w:lineRule="exact"/>
        <w:ind w:left="740" w:hanging="360"/>
        <w:jc w:val="both"/>
      </w:pPr>
      <w:r>
        <w:rPr>
          <w:rStyle w:val="1"/>
          <w:color w:val="000000"/>
          <w:lang w:eastAsia="en-US"/>
        </w:rPr>
        <w:t xml:space="preserve">Their pernicious addiction, behavior </w:t>
      </w:r>
      <w:r>
        <w:rPr>
          <w:rStyle w:val="1"/>
          <w:color w:val="000000"/>
          <w:lang w:val="ru-RU"/>
        </w:rPr>
        <w:t>(пагубный).</w:t>
      </w:r>
    </w:p>
    <w:p w:rsidR="00000000" w:rsidRDefault="00C82BB2">
      <w:pPr>
        <w:pStyle w:val="a4"/>
        <w:numPr>
          <w:ilvl w:val="0"/>
          <w:numId w:val="12"/>
        </w:numPr>
        <w:shd w:val="clear" w:color="auto" w:fill="auto"/>
        <w:tabs>
          <w:tab w:val="left" w:pos="727"/>
        </w:tabs>
        <w:spacing w:after="0" w:line="480" w:lineRule="exact"/>
        <w:ind w:left="740" w:hanging="360"/>
        <w:jc w:val="both"/>
      </w:pPr>
      <w:r>
        <w:rPr>
          <w:rStyle w:val="1"/>
          <w:color w:val="000000"/>
          <w:lang w:eastAsia="en-US"/>
        </w:rPr>
        <w:t>The task of the youngsters’ parents.</w:t>
      </w:r>
    </w:p>
    <w:p w:rsidR="00000000" w:rsidRDefault="00C82BB2">
      <w:pPr>
        <w:pStyle w:val="a4"/>
        <w:numPr>
          <w:ilvl w:val="0"/>
          <w:numId w:val="12"/>
        </w:numPr>
        <w:shd w:val="clear" w:color="auto" w:fill="auto"/>
        <w:tabs>
          <w:tab w:val="left" w:pos="727"/>
        </w:tabs>
        <w:spacing w:after="1008" w:line="480" w:lineRule="exact"/>
        <w:ind w:left="740" w:hanging="360"/>
        <w:jc w:val="both"/>
      </w:pPr>
      <w:r>
        <w:rPr>
          <w:rStyle w:val="1"/>
          <w:color w:val="000000"/>
          <w:lang w:eastAsia="en-US"/>
        </w:rPr>
        <w:t>The parents’ belief in their good future.</w:t>
      </w:r>
    </w:p>
    <w:p w:rsidR="00000000" w:rsidRDefault="00C82BB2">
      <w:pPr>
        <w:pStyle w:val="a4"/>
        <w:shd w:val="clear" w:color="auto" w:fill="auto"/>
        <w:spacing w:after="908" w:line="270" w:lineRule="exact"/>
        <w:ind w:right="80" w:firstLine="0"/>
      </w:pPr>
      <w:r>
        <w:rPr>
          <w:color w:val="000000"/>
          <w:u w:val="single"/>
          <w:lang w:eastAsia="en-US"/>
        </w:rPr>
        <w:lastRenderedPageBreak/>
        <w:t>Key words</w:t>
      </w:r>
    </w:p>
    <w:p w:rsidR="00000000" w:rsidRDefault="00C82BB2">
      <w:pPr>
        <w:pStyle w:val="a4"/>
        <w:numPr>
          <w:ilvl w:val="0"/>
          <w:numId w:val="13"/>
        </w:numPr>
        <w:shd w:val="clear" w:color="auto" w:fill="auto"/>
        <w:tabs>
          <w:tab w:val="left" w:pos="727"/>
        </w:tabs>
        <w:spacing w:after="0" w:line="480" w:lineRule="exact"/>
        <w:ind w:left="740" w:hanging="360"/>
        <w:jc w:val="both"/>
      </w:pPr>
      <w:r>
        <w:rPr>
          <w:rStyle w:val="1"/>
          <w:color w:val="000000"/>
          <w:lang w:eastAsia="en-US"/>
        </w:rPr>
        <w:t>Investigation in space, education, ar</w:t>
      </w:r>
      <w:r>
        <w:rPr>
          <w:rStyle w:val="1"/>
          <w:color w:val="000000"/>
          <w:lang w:eastAsia="en-US"/>
        </w:rPr>
        <w:t>t provide culture, medicine, science.</w:t>
      </w:r>
    </w:p>
    <w:p w:rsidR="00000000" w:rsidRDefault="00C82BB2">
      <w:pPr>
        <w:pStyle w:val="a4"/>
        <w:numPr>
          <w:ilvl w:val="0"/>
          <w:numId w:val="13"/>
        </w:numPr>
        <w:shd w:val="clear" w:color="auto" w:fill="auto"/>
        <w:tabs>
          <w:tab w:val="left" w:pos="727"/>
        </w:tabs>
        <w:spacing w:after="0" w:line="480" w:lineRule="exact"/>
        <w:ind w:left="740" w:right="20" w:hanging="360"/>
        <w:jc w:val="both"/>
      </w:pPr>
      <w:r>
        <w:rPr>
          <w:rStyle w:val="1"/>
          <w:color w:val="000000"/>
          <w:lang w:eastAsia="en-US"/>
        </w:rPr>
        <w:t>The youngsters’ addiction to bad habits don’t share their views with their parents, important to be, not reproaching them, not to show negative emotions, let them live alone for some time.</w:t>
      </w:r>
    </w:p>
    <w:p w:rsidR="00000000" w:rsidRDefault="00C82BB2">
      <w:pPr>
        <w:pStyle w:val="a4"/>
        <w:numPr>
          <w:ilvl w:val="0"/>
          <w:numId w:val="13"/>
        </w:numPr>
        <w:shd w:val="clear" w:color="auto" w:fill="auto"/>
        <w:tabs>
          <w:tab w:val="left" w:pos="727"/>
        </w:tabs>
        <w:spacing w:after="0" w:line="480" w:lineRule="exact"/>
        <w:ind w:left="740" w:right="20" w:hanging="360"/>
        <w:jc w:val="both"/>
      </w:pPr>
      <w:r>
        <w:rPr>
          <w:rStyle w:val="1"/>
          <w:color w:val="000000"/>
          <w:lang w:eastAsia="en-US"/>
        </w:rPr>
        <w:t>Nevertheless, decent citizens, common language, respect their feelings, not to be tiresome, to love the youth, to understand them, to be patient, not to tell them nasty words.</w:t>
      </w:r>
    </w:p>
    <w:p w:rsidR="00000000" w:rsidRDefault="00C82BB2">
      <w:pPr>
        <w:pStyle w:val="a4"/>
        <w:shd w:val="clear" w:color="auto" w:fill="auto"/>
        <w:spacing w:after="0" w:line="686" w:lineRule="exact"/>
        <w:ind w:left="20" w:firstLine="0"/>
        <w:jc w:val="both"/>
      </w:pPr>
      <w:r>
        <w:rPr>
          <w:rStyle w:val="1"/>
          <w:color w:val="000000"/>
          <w:lang w:eastAsia="en-US"/>
        </w:rPr>
        <w:t>What do the young people do in search for self-identity?</w:t>
      </w:r>
    </w:p>
    <w:p w:rsidR="00000000" w:rsidRDefault="00C82BB2">
      <w:pPr>
        <w:pStyle w:val="a4"/>
        <w:shd w:val="clear" w:color="auto" w:fill="auto"/>
        <w:spacing w:after="0" w:line="686" w:lineRule="exact"/>
        <w:ind w:left="20" w:firstLine="0"/>
        <w:jc w:val="both"/>
      </w:pPr>
      <w:r>
        <w:rPr>
          <w:rStyle w:val="1"/>
          <w:color w:val="000000"/>
          <w:lang w:eastAsia="en-US"/>
        </w:rPr>
        <w:t>(clothes, hairdo, ideal</w:t>
      </w:r>
      <w:r>
        <w:rPr>
          <w:rStyle w:val="1"/>
          <w:color w:val="000000"/>
          <w:lang w:eastAsia="en-US"/>
        </w:rPr>
        <w:t>s, fan-clubs)</w:t>
      </w:r>
    </w:p>
    <w:p w:rsidR="00000000" w:rsidRDefault="00C82BB2">
      <w:pPr>
        <w:pStyle w:val="a4"/>
        <w:shd w:val="clear" w:color="auto" w:fill="auto"/>
        <w:spacing w:after="0" w:line="686" w:lineRule="exact"/>
        <w:ind w:left="20" w:firstLine="0"/>
        <w:jc w:val="both"/>
      </w:pPr>
      <w:r>
        <w:rPr>
          <w:rStyle w:val="1"/>
          <w:color w:val="000000"/>
          <w:lang w:eastAsia="en-US"/>
        </w:rPr>
        <w:t>What can you tell us about unemployment, accommodation?</w:t>
      </w:r>
    </w:p>
    <w:p w:rsidR="00000000" w:rsidRDefault="00C82BB2">
      <w:pPr>
        <w:pStyle w:val="a4"/>
        <w:shd w:val="clear" w:color="auto" w:fill="auto"/>
        <w:spacing w:after="172" w:line="470" w:lineRule="exact"/>
        <w:ind w:left="20" w:right="20" w:firstLine="0"/>
        <w:jc w:val="both"/>
      </w:pPr>
      <w:r>
        <w:rPr>
          <w:rStyle w:val="1"/>
          <w:color w:val="000000"/>
          <w:lang w:eastAsia="en-US"/>
        </w:rPr>
        <w:t>Which of these problems feed the youth to use alcohol, drugs, to commenting crimes?</w:t>
      </w:r>
    </w:p>
    <w:p w:rsidR="00000000" w:rsidRDefault="00C82BB2">
      <w:pPr>
        <w:pStyle w:val="a4"/>
        <w:shd w:val="clear" w:color="auto" w:fill="auto"/>
        <w:spacing w:after="19" w:line="480" w:lineRule="exact"/>
        <w:ind w:left="20" w:right="20" w:firstLine="0"/>
        <w:jc w:val="both"/>
      </w:pPr>
      <w:r>
        <w:rPr>
          <w:rStyle w:val="1"/>
          <w:color w:val="000000"/>
          <w:lang w:eastAsia="en-US"/>
        </w:rPr>
        <w:t>Do you think drama-clubs, sport-clubs, debate teams, choral, dancing groups greatly influence upon cha</w:t>
      </w:r>
      <w:r>
        <w:rPr>
          <w:rStyle w:val="1"/>
          <w:color w:val="000000"/>
          <w:lang w:eastAsia="en-US"/>
        </w:rPr>
        <w:t>nging the behavior of teens?</w:t>
      </w:r>
    </w:p>
    <w:p w:rsidR="00000000" w:rsidRDefault="00C82BB2">
      <w:pPr>
        <w:pStyle w:val="a4"/>
        <w:shd w:val="clear" w:color="auto" w:fill="auto"/>
        <w:spacing w:after="0" w:line="682" w:lineRule="exact"/>
        <w:ind w:left="20" w:firstLine="0"/>
        <w:jc w:val="both"/>
      </w:pPr>
      <w:r>
        <w:rPr>
          <w:rStyle w:val="1"/>
          <w:color w:val="000000"/>
          <w:lang w:eastAsia="en-US"/>
        </w:rPr>
        <w:t>What voluntary organizations do the young people participate in?</w:t>
      </w:r>
    </w:p>
    <w:p w:rsidR="00000000" w:rsidRDefault="00C82BB2">
      <w:pPr>
        <w:pStyle w:val="a4"/>
        <w:shd w:val="clear" w:color="auto" w:fill="auto"/>
        <w:spacing w:after="0" w:line="682" w:lineRule="exact"/>
        <w:ind w:left="20" w:firstLine="0"/>
        <w:jc w:val="both"/>
      </w:pPr>
      <w:r>
        <w:rPr>
          <w:rStyle w:val="1"/>
          <w:color w:val="000000"/>
          <w:lang w:eastAsia="en-US"/>
        </w:rPr>
        <w:t>(Red Cross, UNICEF, Green Peace, Peace Corps)</w:t>
      </w:r>
    </w:p>
    <w:p w:rsidR="00000000" w:rsidRDefault="00C82BB2">
      <w:pPr>
        <w:pStyle w:val="a4"/>
        <w:shd w:val="clear" w:color="auto" w:fill="auto"/>
        <w:spacing w:after="0" w:line="682" w:lineRule="exact"/>
        <w:ind w:left="20" w:firstLine="0"/>
        <w:jc w:val="both"/>
      </w:pPr>
      <w:r>
        <w:rPr>
          <w:rStyle w:val="1"/>
          <w:color w:val="000000"/>
          <w:lang w:eastAsia="en-US"/>
        </w:rPr>
        <w:t>What’s the influence of transmissions?</w:t>
      </w:r>
    </w:p>
    <w:p w:rsidR="00000000" w:rsidRDefault="00C82BB2">
      <w:pPr>
        <w:pStyle w:val="a4"/>
        <w:shd w:val="clear" w:color="auto" w:fill="auto"/>
        <w:spacing w:after="184" w:line="485" w:lineRule="exact"/>
        <w:ind w:left="20" w:right="20" w:firstLine="0"/>
        <w:jc w:val="both"/>
      </w:pPr>
      <w:r>
        <w:rPr>
          <w:rStyle w:val="1"/>
          <w:color w:val="000000"/>
          <w:lang w:eastAsia="en-US"/>
        </w:rPr>
        <w:t>(made their behavior worse,</w:t>
      </w:r>
      <w:r>
        <w:rPr>
          <w:rStyle w:val="1"/>
          <w:color w:val="000000"/>
          <w:lang w:eastAsia="en-US"/>
        </w:rPr>
        <w:t xml:space="preserve"> fighting, robbing, aggression, striving to get much money, murdering)</w:t>
      </w:r>
    </w:p>
    <w:p w:rsidR="00000000" w:rsidRDefault="00C82BB2">
      <w:pPr>
        <w:pStyle w:val="a4"/>
        <w:shd w:val="clear" w:color="auto" w:fill="auto"/>
        <w:spacing w:after="180" w:line="480" w:lineRule="exact"/>
        <w:ind w:left="20" w:right="20" w:firstLine="0"/>
        <w:jc w:val="both"/>
      </w:pPr>
      <w:r>
        <w:rPr>
          <w:rStyle w:val="1"/>
          <w:color w:val="000000"/>
          <w:lang w:eastAsia="en-US"/>
        </w:rPr>
        <w:t>These things have nothing to do with our views persuasions and precepts, don’t they?</w:t>
      </w:r>
    </w:p>
    <w:p w:rsidR="00000000" w:rsidRDefault="00C82BB2">
      <w:pPr>
        <w:pStyle w:val="a4"/>
        <w:shd w:val="clear" w:color="auto" w:fill="auto"/>
        <w:spacing w:after="840" w:line="480" w:lineRule="exact"/>
        <w:ind w:left="20" w:right="20" w:firstLine="0"/>
        <w:jc w:val="both"/>
      </w:pPr>
      <w:r>
        <w:rPr>
          <w:rStyle w:val="1"/>
          <w:color w:val="000000"/>
          <w:lang w:eastAsia="en-US"/>
        </w:rPr>
        <w:t xml:space="preserve">I think it’s the lack of money, not obeying their parents, demanding to buy expensive things, their </w:t>
      </w:r>
      <w:r>
        <w:rPr>
          <w:rStyle w:val="1"/>
          <w:color w:val="000000"/>
          <w:lang w:eastAsia="en-US"/>
        </w:rPr>
        <w:t>parents can’t afford to acquire.</w:t>
      </w:r>
    </w:p>
    <w:p w:rsidR="00000000" w:rsidRDefault="00C82BB2">
      <w:pPr>
        <w:pStyle w:val="a4"/>
        <w:numPr>
          <w:ilvl w:val="0"/>
          <w:numId w:val="6"/>
        </w:numPr>
        <w:shd w:val="clear" w:color="auto" w:fill="auto"/>
        <w:tabs>
          <w:tab w:val="left" w:pos="737"/>
        </w:tabs>
        <w:spacing w:after="0" w:line="480" w:lineRule="exact"/>
        <w:ind w:left="380" w:firstLine="0"/>
        <w:jc w:val="both"/>
      </w:pPr>
      <w:r>
        <w:rPr>
          <w:rStyle w:val="1"/>
          <w:color w:val="000000"/>
          <w:lang w:eastAsia="en-US"/>
        </w:rPr>
        <w:t>Just this is! And it leads to negative results. (consequences)</w:t>
      </w:r>
    </w:p>
    <w:p w:rsidR="00000000" w:rsidRDefault="00C82BB2">
      <w:pPr>
        <w:pStyle w:val="a4"/>
        <w:numPr>
          <w:ilvl w:val="0"/>
          <w:numId w:val="6"/>
        </w:numPr>
        <w:shd w:val="clear" w:color="auto" w:fill="auto"/>
        <w:tabs>
          <w:tab w:val="left" w:pos="737"/>
        </w:tabs>
        <w:spacing w:after="0" w:line="480" w:lineRule="exact"/>
        <w:ind w:left="380" w:firstLine="0"/>
        <w:jc w:val="both"/>
      </w:pPr>
      <w:r>
        <w:rPr>
          <w:rStyle w:val="1"/>
          <w:color w:val="000000"/>
          <w:lang w:eastAsia="en-US"/>
        </w:rPr>
        <w:lastRenderedPageBreak/>
        <w:t>And namely?</w:t>
      </w:r>
    </w:p>
    <w:p w:rsidR="00000000" w:rsidRDefault="00C82BB2">
      <w:pPr>
        <w:pStyle w:val="a4"/>
        <w:numPr>
          <w:ilvl w:val="0"/>
          <w:numId w:val="6"/>
        </w:numPr>
        <w:shd w:val="clear" w:color="auto" w:fill="auto"/>
        <w:tabs>
          <w:tab w:val="left" w:pos="737"/>
        </w:tabs>
        <w:spacing w:after="0" w:line="480" w:lineRule="exact"/>
        <w:ind w:left="380" w:firstLine="0"/>
        <w:jc w:val="both"/>
      </w:pPr>
      <w:r>
        <w:rPr>
          <w:rStyle w:val="1"/>
          <w:color w:val="000000"/>
          <w:lang w:eastAsia="en-US"/>
        </w:rPr>
        <w:t>Conflicts with parents, friends, addressing a psychologist.</w:t>
      </w:r>
    </w:p>
    <w:p w:rsidR="00000000" w:rsidRDefault="00C82BB2">
      <w:pPr>
        <w:rPr>
          <w:color w:val="auto"/>
          <w:lang w:eastAsia="ru-RU"/>
        </w:rPr>
      </w:pPr>
    </w:p>
    <w:p w:rsidR="00000000" w:rsidRDefault="00C82BB2">
      <w:pPr>
        <w:pStyle w:val="a4"/>
        <w:numPr>
          <w:ilvl w:val="0"/>
          <w:numId w:val="6"/>
        </w:numPr>
        <w:shd w:val="clear" w:color="auto" w:fill="auto"/>
        <w:spacing w:after="131" w:line="270" w:lineRule="exact"/>
        <w:ind w:left="380" w:firstLine="0"/>
        <w:jc w:val="both"/>
      </w:pPr>
      <w:r>
        <w:rPr>
          <w:rStyle w:val="1"/>
          <w:color w:val="000000"/>
          <w:lang w:eastAsia="en-US"/>
        </w:rPr>
        <w:t xml:space="preserve"> What role does Mass Media play. The youth don’t read much nowadays?</w:t>
      </w:r>
    </w:p>
    <w:p w:rsidR="00000000" w:rsidRDefault="00C82BB2">
      <w:pPr>
        <w:pStyle w:val="a4"/>
        <w:numPr>
          <w:ilvl w:val="0"/>
          <w:numId w:val="6"/>
        </w:numPr>
        <w:shd w:val="clear" w:color="auto" w:fill="auto"/>
        <w:spacing w:after="0" w:line="270" w:lineRule="exact"/>
        <w:ind w:left="380" w:firstLine="0"/>
        <w:jc w:val="both"/>
      </w:pPr>
      <w:r>
        <w:rPr>
          <w:rStyle w:val="1"/>
          <w:color w:val="000000"/>
          <w:lang w:eastAsia="en-US"/>
        </w:rPr>
        <w:t xml:space="preserve"> The great bad influence of Mass Media is out question.</w:t>
      </w:r>
    </w:p>
    <w:p w:rsidR="00000000" w:rsidRDefault="00C82BB2">
      <w:pPr>
        <w:pStyle w:val="a4"/>
        <w:shd w:val="clear" w:color="auto" w:fill="auto"/>
        <w:spacing w:after="0" w:line="686" w:lineRule="exact"/>
        <w:ind w:left="20" w:firstLine="0"/>
        <w:jc w:val="left"/>
      </w:pPr>
      <w:r>
        <w:rPr>
          <w:rStyle w:val="1"/>
          <w:color w:val="000000"/>
          <w:lang w:eastAsia="en-US"/>
        </w:rPr>
        <w:t xml:space="preserve">In vain - </w:t>
      </w:r>
      <w:r>
        <w:rPr>
          <w:rStyle w:val="1"/>
          <w:color w:val="000000"/>
          <w:lang w:val="ru-RU"/>
        </w:rPr>
        <w:t>напрасно</w:t>
      </w:r>
    </w:p>
    <w:p w:rsidR="00000000" w:rsidRDefault="00C82BB2">
      <w:pPr>
        <w:pStyle w:val="a4"/>
        <w:shd w:val="clear" w:color="auto" w:fill="auto"/>
        <w:spacing w:after="0" w:line="686" w:lineRule="exact"/>
        <w:ind w:left="20" w:firstLine="0"/>
        <w:jc w:val="left"/>
      </w:pPr>
      <w:r>
        <w:rPr>
          <w:rStyle w:val="1"/>
          <w:color w:val="000000"/>
          <w:lang w:eastAsia="en-US"/>
        </w:rPr>
        <w:t xml:space="preserve">Deafening music - </w:t>
      </w:r>
      <w:r>
        <w:rPr>
          <w:rStyle w:val="1"/>
          <w:color w:val="000000"/>
          <w:lang w:val="ru-RU"/>
        </w:rPr>
        <w:t>оглушительная музыка</w:t>
      </w:r>
    </w:p>
    <w:p w:rsidR="00000000" w:rsidRDefault="00C82BB2">
      <w:pPr>
        <w:pStyle w:val="a4"/>
        <w:shd w:val="clear" w:color="auto" w:fill="auto"/>
        <w:spacing w:after="0" w:line="686" w:lineRule="exact"/>
        <w:ind w:left="20" w:firstLine="0"/>
        <w:jc w:val="left"/>
      </w:pPr>
      <w:r>
        <w:rPr>
          <w:rStyle w:val="1"/>
          <w:color w:val="000000"/>
          <w:lang w:eastAsia="en-US"/>
        </w:rPr>
        <w:t xml:space="preserve">Rudely - [ru:dli] - </w:t>
      </w:r>
      <w:r>
        <w:rPr>
          <w:rStyle w:val="1"/>
          <w:color w:val="000000"/>
          <w:lang w:val="ru-RU"/>
        </w:rPr>
        <w:t>грубо</w:t>
      </w:r>
    </w:p>
    <w:p w:rsidR="00000000" w:rsidRDefault="00C82BB2">
      <w:pPr>
        <w:pStyle w:val="a4"/>
        <w:shd w:val="clear" w:color="auto" w:fill="auto"/>
        <w:spacing w:after="0" w:line="686" w:lineRule="exact"/>
        <w:ind w:left="20" w:firstLine="0"/>
        <w:jc w:val="left"/>
      </w:pPr>
      <w:r>
        <w:rPr>
          <w:rStyle w:val="1"/>
          <w:color w:val="000000"/>
          <w:lang w:eastAsia="en-US"/>
        </w:rPr>
        <w:t xml:space="preserve">Case - </w:t>
      </w:r>
      <w:r>
        <w:rPr>
          <w:rStyle w:val="1"/>
          <w:color w:val="000000"/>
          <w:lang w:val="ru-RU"/>
        </w:rPr>
        <w:t>случай</w:t>
      </w:r>
    </w:p>
    <w:p w:rsidR="00000000" w:rsidRDefault="00C82BB2">
      <w:pPr>
        <w:pStyle w:val="a4"/>
        <w:shd w:val="clear" w:color="auto" w:fill="auto"/>
        <w:spacing w:after="0" w:line="686" w:lineRule="exact"/>
        <w:ind w:left="20" w:firstLine="0"/>
        <w:jc w:val="left"/>
      </w:pPr>
      <w:r>
        <w:rPr>
          <w:rStyle w:val="1"/>
          <w:color w:val="000000"/>
          <w:lang w:eastAsia="en-US"/>
        </w:rPr>
        <w:t xml:space="preserve">No doubt - </w:t>
      </w:r>
      <w:r>
        <w:rPr>
          <w:rStyle w:val="1"/>
          <w:color w:val="000000"/>
          <w:lang w:val="ru-RU"/>
        </w:rPr>
        <w:t>несомненно</w:t>
      </w:r>
    </w:p>
    <w:p w:rsidR="00000000" w:rsidRDefault="00C82BB2">
      <w:pPr>
        <w:pStyle w:val="a4"/>
        <w:shd w:val="clear" w:color="auto" w:fill="auto"/>
        <w:spacing w:after="821" w:line="686" w:lineRule="exact"/>
        <w:ind w:left="20" w:firstLine="0"/>
        <w:jc w:val="left"/>
      </w:pPr>
      <w:r>
        <w:rPr>
          <w:rStyle w:val="1"/>
          <w:color w:val="000000"/>
          <w:lang w:eastAsia="en-US"/>
        </w:rPr>
        <w:t xml:space="preserve">Sensible - </w:t>
      </w:r>
      <w:r>
        <w:rPr>
          <w:rStyle w:val="1"/>
          <w:color w:val="000000"/>
          <w:lang w:val="ru-RU"/>
        </w:rPr>
        <w:t>благоразумный</w:t>
      </w:r>
    </w:p>
    <w:p w:rsidR="00000000" w:rsidRDefault="00C82BB2">
      <w:pPr>
        <w:pStyle w:val="a4"/>
        <w:shd w:val="clear" w:color="auto" w:fill="auto"/>
        <w:spacing w:after="0" w:line="485" w:lineRule="exact"/>
        <w:ind w:left="20" w:right="20" w:firstLine="340"/>
        <w:jc w:val="both"/>
        <w:sectPr w:rsidR="00000000">
          <w:headerReference w:type="even" r:id="rId24"/>
          <w:headerReference w:type="default" r:id="rId25"/>
          <w:type w:val="continuous"/>
          <w:pgSz w:w="11909" w:h="16838"/>
          <w:pgMar w:top="1113" w:right="605" w:bottom="1113" w:left="605" w:header="0" w:footer="3" w:gutter="898"/>
          <w:cols w:space="720"/>
          <w:noEndnote/>
          <w:docGrid w:linePitch="360"/>
        </w:sectPr>
      </w:pPr>
      <w:r>
        <w:rPr>
          <w:color w:val="000000"/>
          <w:u w:val="single"/>
          <w:lang w:val="ru-RU"/>
        </w:rPr>
        <w:t>Полилог</w:t>
      </w:r>
      <w:r>
        <w:rPr>
          <w:rStyle w:val="1"/>
          <w:color w:val="000000"/>
          <w:lang w:val="ru-RU"/>
        </w:rPr>
        <w:t xml:space="preserve"> предполагает овладение ролевыми умениями, умени</w:t>
      </w:r>
      <w:r>
        <w:rPr>
          <w:rStyle w:val="1"/>
          <w:color w:val="000000"/>
          <w:lang w:val="ru-RU"/>
        </w:rPr>
        <w:t>ем расспросить, ответить на вопросы, дать оценку действиям партнера, обосновать оценку обсуждаемой темы. Учащимся необходимо овладеть механизмами построения различных предложений, восприятие материала говорящего, чему предшествует большое количество тренир</w:t>
      </w:r>
      <w:r>
        <w:rPr>
          <w:rStyle w:val="1"/>
          <w:color w:val="000000"/>
          <w:lang w:val="ru-RU"/>
        </w:rPr>
        <w:t>овочных упражнений, тщательно продуманных учителем.</w:t>
      </w:r>
    </w:p>
    <w:p w:rsidR="00000000" w:rsidRDefault="00C82BB2">
      <w:pPr>
        <w:pStyle w:val="a4"/>
        <w:shd w:val="clear" w:color="auto" w:fill="auto"/>
        <w:spacing w:after="85" w:line="270" w:lineRule="exact"/>
        <w:ind w:left="40" w:firstLine="0"/>
        <w:jc w:val="both"/>
      </w:pPr>
      <w:r>
        <w:rPr>
          <w:color w:val="000000"/>
          <w:u w:val="single"/>
          <w:lang w:eastAsia="en-US"/>
        </w:rPr>
        <w:lastRenderedPageBreak/>
        <w:t>Franz:</w:t>
      </w:r>
      <w:r>
        <w:rPr>
          <w:rStyle w:val="1"/>
          <w:color w:val="000000"/>
          <w:lang w:eastAsia="en-US"/>
        </w:rPr>
        <w:t xml:space="preserve"> In this case leave her alone.</w:t>
      </w:r>
    </w:p>
    <w:p w:rsidR="00000000" w:rsidRDefault="00C82BB2">
      <w:pPr>
        <w:rPr>
          <w:color w:val="auto"/>
          <w:lang w:eastAsia="ru-RU"/>
        </w:rPr>
      </w:pPr>
    </w:p>
    <w:p w:rsidR="00000000" w:rsidRDefault="00C82BB2">
      <w:pPr>
        <w:pStyle w:val="a4"/>
        <w:shd w:val="clear" w:color="auto" w:fill="auto"/>
        <w:spacing w:after="56" w:line="270" w:lineRule="exact"/>
        <w:ind w:left="40" w:firstLine="0"/>
        <w:jc w:val="both"/>
      </w:pPr>
      <w:r>
        <w:rPr>
          <w:color w:val="000000"/>
          <w:u w:val="single"/>
          <w:lang w:eastAsia="en-US"/>
        </w:rPr>
        <w:t>Vika:</w:t>
      </w:r>
      <w:r>
        <w:rPr>
          <w:rStyle w:val="1"/>
          <w:color w:val="000000"/>
          <w:lang w:eastAsia="en-US"/>
        </w:rPr>
        <w:t xml:space="preserve"> No doubt we must try to be patient sensib don’t tell them nasty words.</w:t>
      </w:r>
    </w:p>
    <w:p w:rsidR="00000000" w:rsidRDefault="00C82BB2">
      <w:pPr>
        <w:pStyle w:val="20"/>
        <w:shd w:val="clear" w:color="auto" w:fill="auto"/>
        <w:spacing w:before="0" w:after="743" w:line="270" w:lineRule="exact"/>
        <w:ind w:left="40"/>
      </w:pPr>
      <w:r>
        <w:rPr>
          <w:i w:val="0"/>
          <w:iCs w:val="0"/>
          <w:color w:val="000000"/>
          <w:spacing w:val="0"/>
          <w:sz w:val="27"/>
          <w:szCs w:val="27"/>
          <w:u w:val="single"/>
          <w:lang w:eastAsia="en-US"/>
        </w:rPr>
        <w:t>John:</w:t>
      </w:r>
      <w:r>
        <w:rPr>
          <w:rStyle w:val="1"/>
          <w:i w:val="0"/>
          <w:iCs w:val="0"/>
          <w:color w:val="000000"/>
          <w:spacing w:val="0"/>
          <w:lang w:eastAsia="en-US"/>
        </w:rPr>
        <w:t xml:space="preserve"> Right you are. I am sure</w:t>
      </w:r>
      <w:r>
        <w:rPr>
          <w:rStyle w:val="1"/>
          <w:i w:val="0"/>
          <w:iCs w:val="0"/>
          <w:color w:val="000000"/>
          <w:spacing w:val="0"/>
          <w:lang w:eastAsia="en-US"/>
        </w:rPr>
        <w:t xml:space="preserve"> the behavior of our children will change.</w:t>
      </w:r>
    </w:p>
    <w:p w:rsidR="00000000" w:rsidRDefault="00C82BB2">
      <w:pPr>
        <w:pStyle w:val="a4"/>
        <w:shd w:val="clear" w:color="auto" w:fill="auto"/>
        <w:spacing w:after="0" w:line="682" w:lineRule="exact"/>
        <w:ind w:left="40" w:firstLine="0"/>
        <w:jc w:val="both"/>
      </w:pPr>
      <w:r>
        <w:rPr>
          <w:rStyle w:val="1"/>
          <w:color w:val="000000"/>
          <w:lang w:eastAsia="en-US"/>
        </w:rPr>
        <w:t xml:space="preserve">Unfortunately - </w:t>
      </w:r>
      <w:r>
        <w:rPr>
          <w:rStyle w:val="1"/>
          <w:color w:val="000000"/>
          <w:lang w:val="ru-RU"/>
        </w:rPr>
        <w:t>к несчастью</w:t>
      </w:r>
    </w:p>
    <w:p w:rsidR="00000000" w:rsidRDefault="00C82BB2">
      <w:pPr>
        <w:pStyle w:val="a4"/>
        <w:shd w:val="clear" w:color="auto" w:fill="auto"/>
        <w:spacing w:after="0" w:line="682" w:lineRule="exact"/>
        <w:ind w:left="40" w:firstLine="0"/>
        <w:jc w:val="both"/>
      </w:pPr>
      <w:r>
        <w:rPr>
          <w:rStyle w:val="1"/>
          <w:color w:val="000000"/>
          <w:lang w:eastAsia="en-US"/>
        </w:rPr>
        <w:t xml:space="preserve">Just on the contrary - </w:t>
      </w:r>
      <w:r>
        <w:rPr>
          <w:rStyle w:val="1"/>
          <w:color w:val="000000"/>
          <w:lang w:val="ru-RU"/>
        </w:rPr>
        <w:t>как раз наоборот</w:t>
      </w:r>
    </w:p>
    <w:p w:rsidR="00000000" w:rsidRDefault="00C82BB2">
      <w:pPr>
        <w:pStyle w:val="a4"/>
        <w:shd w:val="clear" w:color="auto" w:fill="auto"/>
        <w:spacing w:after="0" w:line="682" w:lineRule="exact"/>
        <w:ind w:left="40" w:firstLine="0"/>
        <w:jc w:val="both"/>
      </w:pPr>
      <w:r>
        <w:rPr>
          <w:rStyle w:val="1"/>
          <w:color w:val="000000"/>
          <w:lang w:eastAsia="en-US"/>
        </w:rPr>
        <w:t xml:space="preserve">Investigation - </w:t>
      </w:r>
      <w:r>
        <w:rPr>
          <w:rStyle w:val="1"/>
          <w:color w:val="000000"/>
          <w:lang w:val="ru-RU"/>
        </w:rPr>
        <w:t>исследование, расследование</w:t>
      </w:r>
    </w:p>
    <w:p w:rsidR="00000000" w:rsidRDefault="00C82BB2">
      <w:pPr>
        <w:pStyle w:val="a4"/>
        <w:shd w:val="clear" w:color="auto" w:fill="auto"/>
        <w:spacing w:after="0" w:line="682" w:lineRule="exact"/>
        <w:ind w:left="40" w:firstLine="0"/>
        <w:jc w:val="both"/>
      </w:pPr>
      <w:r>
        <w:rPr>
          <w:rStyle w:val="1"/>
          <w:color w:val="000000"/>
          <w:lang w:eastAsia="en-US"/>
        </w:rPr>
        <w:t xml:space="preserve">Provide </w:t>
      </w:r>
      <w:r>
        <w:rPr>
          <w:rStyle w:val="1"/>
          <w:color w:val="000000"/>
          <w:lang w:val="ru-RU"/>
        </w:rPr>
        <w:t>- обеспечивать, давать, доставлять</w:t>
      </w:r>
    </w:p>
    <w:p w:rsidR="00000000" w:rsidRDefault="00C82BB2">
      <w:pPr>
        <w:pStyle w:val="a4"/>
        <w:shd w:val="clear" w:color="auto" w:fill="auto"/>
        <w:spacing w:after="0" w:line="682" w:lineRule="exact"/>
        <w:ind w:left="40" w:firstLine="0"/>
        <w:jc w:val="both"/>
      </w:pPr>
      <w:r>
        <w:rPr>
          <w:rStyle w:val="1"/>
          <w:color w:val="000000"/>
          <w:lang w:val="ru-RU"/>
        </w:rPr>
        <w:lastRenderedPageBreak/>
        <w:t xml:space="preserve">То </w:t>
      </w:r>
      <w:r>
        <w:rPr>
          <w:rStyle w:val="1"/>
          <w:color w:val="000000"/>
          <w:lang w:eastAsia="en-US"/>
        </w:rPr>
        <w:t xml:space="preserve">my mind </w:t>
      </w:r>
      <w:r>
        <w:rPr>
          <w:rStyle w:val="1"/>
          <w:color w:val="000000"/>
          <w:lang w:val="ru-RU"/>
        </w:rPr>
        <w:t>- по-моему разумению</w:t>
      </w:r>
    </w:p>
    <w:p w:rsidR="00000000" w:rsidRDefault="00C82BB2">
      <w:pPr>
        <w:pStyle w:val="a4"/>
        <w:shd w:val="clear" w:color="auto" w:fill="auto"/>
        <w:spacing w:after="0" w:line="682" w:lineRule="exact"/>
        <w:ind w:left="40" w:firstLine="0"/>
        <w:jc w:val="both"/>
      </w:pPr>
      <w:r>
        <w:rPr>
          <w:rStyle w:val="1"/>
          <w:color w:val="000000"/>
          <w:lang w:eastAsia="en-US"/>
        </w:rPr>
        <w:t xml:space="preserve">Addiction </w:t>
      </w:r>
      <w:r>
        <w:rPr>
          <w:rStyle w:val="1"/>
          <w:color w:val="000000"/>
          <w:lang w:val="ru-RU"/>
        </w:rPr>
        <w:t>- пристрастие</w:t>
      </w:r>
    </w:p>
    <w:p w:rsidR="00000000" w:rsidRDefault="00C82BB2">
      <w:pPr>
        <w:pStyle w:val="a4"/>
        <w:shd w:val="clear" w:color="auto" w:fill="auto"/>
        <w:spacing w:after="0" w:line="682" w:lineRule="exact"/>
        <w:ind w:left="40" w:firstLine="0"/>
        <w:jc w:val="both"/>
      </w:pPr>
      <w:r>
        <w:rPr>
          <w:rStyle w:val="1"/>
          <w:color w:val="000000"/>
          <w:lang w:eastAsia="en-US"/>
        </w:rPr>
        <w:t>Cr</w:t>
      </w:r>
      <w:r>
        <w:rPr>
          <w:rStyle w:val="1"/>
          <w:color w:val="000000"/>
          <w:lang w:eastAsia="en-US"/>
        </w:rPr>
        <w:t xml:space="preserve">imes </w:t>
      </w:r>
      <w:r>
        <w:rPr>
          <w:rStyle w:val="1"/>
          <w:color w:val="000000"/>
          <w:lang w:val="ru-RU"/>
        </w:rPr>
        <w:t>- преступления</w:t>
      </w:r>
    </w:p>
    <w:p w:rsidR="00000000" w:rsidRDefault="00C82BB2">
      <w:pPr>
        <w:pStyle w:val="a4"/>
        <w:shd w:val="clear" w:color="auto" w:fill="auto"/>
        <w:spacing w:after="0" w:line="682" w:lineRule="exact"/>
        <w:ind w:left="40" w:firstLine="0"/>
        <w:jc w:val="both"/>
      </w:pPr>
      <w:r>
        <w:rPr>
          <w:rStyle w:val="1"/>
          <w:color w:val="000000"/>
          <w:lang w:eastAsia="en-US"/>
        </w:rPr>
        <w:t xml:space="preserve">Nevertheless </w:t>
      </w:r>
      <w:r>
        <w:rPr>
          <w:rStyle w:val="1"/>
          <w:color w:val="000000"/>
          <w:lang w:val="ru-RU"/>
        </w:rPr>
        <w:t>- тем не менее</w:t>
      </w:r>
    </w:p>
    <w:p w:rsidR="00000000" w:rsidRDefault="00C82BB2">
      <w:pPr>
        <w:pStyle w:val="a4"/>
        <w:shd w:val="clear" w:color="auto" w:fill="auto"/>
        <w:spacing w:after="0" w:line="682" w:lineRule="exact"/>
        <w:ind w:left="40" w:firstLine="0"/>
        <w:jc w:val="both"/>
      </w:pPr>
      <w:r>
        <w:rPr>
          <w:rStyle w:val="1"/>
          <w:color w:val="000000"/>
          <w:lang w:eastAsia="en-US"/>
        </w:rPr>
        <w:t xml:space="preserve">Decent </w:t>
      </w:r>
      <w:r>
        <w:rPr>
          <w:rStyle w:val="1"/>
          <w:color w:val="000000"/>
          <w:lang w:val="ru-RU"/>
        </w:rPr>
        <w:t>- приличный</w:t>
      </w:r>
    </w:p>
    <w:p w:rsidR="00000000" w:rsidRDefault="00C82BB2">
      <w:pPr>
        <w:pStyle w:val="a4"/>
        <w:shd w:val="clear" w:color="auto" w:fill="auto"/>
        <w:spacing w:after="0" w:line="682" w:lineRule="exact"/>
        <w:ind w:left="40" w:firstLine="0"/>
        <w:jc w:val="both"/>
      </w:pPr>
      <w:r>
        <w:rPr>
          <w:rStyle w:val="1"/>
          <w:color w:val="000000"/>
          <w:lang w:eastAsia="en-US"/>
        </w:rPr>
        <w:t xml:space="preserve">In my opinion </w:t>
      </w:r>
      <w:r>
        <w:rPr>
          <w:rStyle w:val="1"/>
          <w:color w:val="000000"/>
          <w:lang w:val="ru-RU"/>
        </w:rPr>
        <w:t>- по-моему мнению</w:t>
      </w:r>
    </w:p>
    <w:p w:rsidR="00000000" w:rsidRDefault="00C82BB2">
      <w:pPr>
        <w:pStyle w:val="a4"/>
        <w:shd w:val="clear" w:color="auto" w:fill="auto"/>
        <w:spacing w:after="0" w:line="682" w:lineRule="exact"/>
        <w:ind w:left="40" w:firstLine="0"/>
        <w:jc w:val="both"/>
      </w:pPr>
      <w:r>
        <w:rPr>
          <w:rStyle w:val="1"/>
          <w:color w:val="000000"/>
          <w:lang w:eastAsia="en-US"/>
        </w:rPr>
        <w:t xml:space="preserve">Common language </w:t>
      </w:r>
      <w:r>
        <w:rPr>
          <w:rStyle w:val="1"/>
          <w:color w:val="000000"/>
          <w:lang w:val="ru-RU"/>
        </w:rPr>
        <w:t>- общий язык</w:t>
      </w:r>
    </w:p>
    <w:p w:rsidR="00000000" w:rsidRDefault="00C82BB2">
      <w:pPr>
        <w:pStyle w:val="a4"/>
        <w:shd w:val="clear" w:color="auto" w:fill="auto"/>
        <w:spacing w:after="0" w:line="682" w:lineRule="exact"/>
        <w:ind w:left="40" w:firstLine="0"/>
        <w:jc w:val="both"/>
      </w:pPr>
      <w:r>
        <w:rPr>
          <w:rStyle w:val="1"/>
          <w:color w:val="000000"/>
          <w:lang w:eastAsia="en-US"/>
        </w:rPr>
        <w:t xml:space="preserve">Own views </w:t>
      </w:r>
      <w:r>
        <w:rPr>
          <w:rStyle w:val="1"/>
          <w:color w:val="000000"/>
          <w:lang w:val="ru-RU"/>
        </w:rPr>
        <w:t>- собственные мнения</w:t>
      </w:r>
    </w:p>
    <w:p w:rsidR="00000000" w:rsidRDefault="00C82BB2">
      <w:pPr>
        <w:pStyle w:val="a4"/>
        <w:shd w:val="clear" w:color="auto" w:fill="auto"/>
        <w:spacing w:after="0" w:line="682" w:lineRule="exact"/>
        <w:ind w:left="40" w:firstLine="0"/>
        <w:jc w:val="both"/>
      </w:pPr>
      <w:r>
        <w:rPr>
          <w:rStyle w:val="1"/>
          <w:color w:val="000000"/>
          <w:lang w:eastAsia="en-US"/>
        </w:rPr>
        <w:t xml:space="preserve">Frankly speaking </w:t>
      </w:r>
      <w:r>
        <w:rPr>
          <w:rStyle w:val="1"/>
          <w:color w:val="000000"/>
          <w:lang w:val="ru-RU"/>
        </w:rPr>
        <w:t>- искренне говоря</w:t>
      </w:r>
    </w:p>
    <w:p w:rsidR="00000000" w:rsidRDefault="00C82BB2">
      <w:pPr>
        <w:pStyle w:val="a4"/>
        <w:shd w:val="clear" w:color="auto" w:fill="auto"/>
        <w:spacing w:after="0" w:line="682" w:lineRule="exact"/>
        <w:ind w:left="40" w:firstLine="0"/>
        <w:jc w:val="both"/>
      </w:pPr>
      <w:r>
        <w:rPr>
          <w:rStyle w:val="1"/>
          <w:color w:val="000000"/>
          <w:lang w:eastAsia="en-US"/>
        </w:rPr>
        <w:t xml:space="preserve">Share </w:t>
      </w:r>
      <w:r>
        <w:rPr>
          <w:rStyle w:val="1"/>
          <w:color w:val="000000"/>
          <w:lang w:val="ru-RU"/>
        </w:rPr>
        <w:t>- делить</w:t>
      </w:r>
    </w:p>
    <w:p w:rsidR="00000000" w:rsidRDefault="00C82BB2">
      <w:pPr>
        <w:pStyle w:val="a4"/>
        <w:shd w:val="clear" w:color="auto" w:fill="auto"/>
        <w:spacing w:after="0" w:line="682" w:lineRule="exact"/>
        <w:ind w:left="40" w:firstLine="0"/>
        <w:jc w:val="both"/>
      </w:pPr>
      <w:r>
        <w:rPr>
          <w:rStyle w:val="1"/>
          <w:color w:val="000000"/>
          <w:lang w:eastAsia="en-US"/>
        </w:rPr>
        <w:t xml:space="preserve">Worries </w:t>
      </w:r>
      <w:r>
        <w:rPr>
          <w:rStyle w:val="1"/>
          <w:color w:val="000000"/>
          <w:lang w:val="ru-RU"/>
        </w:rPr>
        <w:t>- заботы</w:t>
      </w:r>
    </w:p>
    <w:p w:rsidR="00000000" w:rsidRDefault="00C82BB2">
      <w:pPr>
        <w:pStyle w:val="a4"/>
        <w:shd w:val="clear" w:color="auto" w:fill="auto"/>
        <w:spacing w:after="0" w:line="682" w:lineRule="exact"/>
        <w:ind w:left="40" w:right="5400" w:firstLine="0"/>
        <w:jc w:val="left"/>
        <w:sectPr w:rsidR="00000000">
          <w:type w:val="continuous"/>
          <w:pgSz w:w="11909" w:h="16838"/>
          <w:pgMar w:top="1276" w:right="1077" w:bottom="892" w:left="1125" w:header="0" w:footer="3" w:gutter="0"/>
          <w:cols w:space="720"/>
          <w:noEndnote/>
          <w:docGrid w:linePitch="360"/>
        </w:sectPr>
      </w:pPr>
      <w:r>
        <w:rPr>
          <w:rStyle w:val="1"/>
          <w:color w:val="000000"/>
          <w:lang w:eastAsia="en-US"/>
        </w:rPr>
        <w:t xml:space="preserve">Tiresome </w:t>
      </w:r>
      <w:r>
        <w:rPr>
          <w:rStyle w:val="1"/>
          <w:color w:val="000000"/>
          <w:lang w:val="ru-RU"/>
        </w:rPr>
        <w:t>- надоедливый, скучны</w:t>
      </w:r>
      <w:r>
        <w:rPr>
          <w:rStyle w:val="1"/>
          <w:color w:val="000000"/>
          <w:lang w:val="ru-RU"/>
        </w:rPr>
        <w:t xml:space="preserve">й </w:t>
      </w:r>
      <w:r>
        <w:rPr>
          <w:rStyle w:val="1"/>
          <w:color w:val="000000"/>
          <w:lang w:eastAsia="en-US"/>
        </w:rPr>
        <w:t xml:space="preserve">Approach </w:t>
      </w:r>
      <w:r>
        <w:rPr>
          <w:rStyle w:val="1"/>
          <w:color w:val="000000"/>
          <w:lang w:val="ru-RU"/>
        </w:rPr>
        <w:t xml:space="preserve">- упрекать, упрек </w:t>
      </w:r>
      <w:r>
        <w:rPr>
          <w:rStyle w:val="1"/>
          <w:color w:val="000000"/>
          <w:lang w:eastAsia="en-US"/>
        </w:rPr>
        <w:t xml:space="preserve">Quarrel </w:t>
      </w:r>
      <w:r>
        <w:rPr>
          <w:rStyle w:val="1"/>
          <w:color w:val="000000"/>
          <w:lang w:val="ru-RU"/>
        </w:rPr>
        <w:t xml:space="preserve">- </w:t>
      </w:r>
      <w:r>
        <w:rPr>
          <w:rStyle w:val="1"/>
          <w:color w:val="000000"/>
          <w:lang w:eastAsia="en-US"/>
        </w:rPr>
        <w:t xml:space="preserve">[kwarol] </w:t>
      </w:r>
      <w:r>
        <w:rPr>
          <w:rStyle w:val="1"/>
          <w:color w:val="000000"/>
          <w:lang w:val="ru-RU"/>
        </w:rPr>
        <w:t>- ссориться</w:t>
      </w:r>
    </w:p>
    <w:p w:rsidR="00000000" w:rsidRDefault="00C82BB2">
      <w:pPr>
        <w:pStyle w:val="a4"/>
        <w:shd w:val="clear" w:color="auto" w:fill="auto"/>
        <w:tabs>
          <w:tab w:val="left" w:pos="1270"/>
        </w:tabs>
        <w:spacing w:after="0" w:line="475" w:lineRule="exact"/>
        <w:ind w:left="300" w:firstLine="0"/>
        <w:jc w:val="both"/>
      </w:pPr>
      <w:r>
        <w:rPr>
          <w:rStyle w:val="a6"/>
          <w:color w:val="000000"/>
          <w:lang w:eastAsia="en-US"/>
        </w:rPr>
        <w:lastRenderedPageBreak/>
        <w:t>Jane:</w:t>
      </w:r>
      <w:r>
        <w:rPr>
          <w:rStyle w:val="10"/>
          <w:color w:val="000000"/>
          <w:lang w:eastAsia="en-US"/>
        </w:rPr>
        <w:tab/>
      </w:r>
      <w:r>
        <w:rPr>
          <w:rStyle w:val="1"/>
          <w:color w:val="000000"/>
          <w:lang w:eastAsia="en-US"/>
        </w:rPr>
        <w:t>I can’t tell good things about my children. Unfortunately they don’t think</w:t>
      </w:r>
    </w:p>
    <w:p w:rsidR="00000000" w:rsidRDefault="00C82BB2">
      <w:pPr>
        <w:pStyle w:val="a4"/>
        <w:shd w:val="clear" w:color="auto" w:fill="auto"/>
        <w:spacing w:after="0" w:line="475" w:lineRule="exact"/>
        <w:ind w:left="300" w:firstLine="0"/>
        <w:jc w:val="both"/>
      </w:pPr>
      <w:r>
        <w:rPr>
          <w:rStyle w:val="1"/>
          <w:color w:val="000000"/>
          <w:lang w:eastAsia="en-US"/>
        </w:rPr>
        <w:t>about their future.</w:t>
      </w:r>
    </w:p>
    <w:p w:rsidR="00000000" w:rsidRDefault="00C82BB2">
      <w:pPr>
        <w:rPr>
          <w:color w:val="auto"/>
          <w:lang w:eastAsia="ru-RU"/>
        </w:rPr>
      </w:pPr>
    </w:p>
    <w:p w:rsidR="00000000" w:rsidRDefault="00C82BB2">
      <w:pPr>
        <w:pStyle w:val="a4"/>
        <w:shd w:val="clear" w:color="auto" w:fill="auto"/>
        <w:spacing w:after="73" w:line="270" w:lineRule="exact"/>
        <w:ind w:left="300" w:firstLine="0"/>
        <w:jc w:val="both"/>
      </w:pPr>
      <w:r>
        <w:rPr>
          <w:color w:val="000000"/>
          <w:u w:val="single"/>
          <w:lang w:eastAsia="en-US"/>
        </w:rPr>
        <w:t>Vika;</w:t>
      </w:r>
      <w:r>
        <w:rPr>
          <w:rStyle w:val="1"/>
          <w:color w:val="000000"/>
          <w:lang w:eastAsia="en-US"/>
        </w:rPr>
        <w:t xml:space="preserve"> Just on the contrary! Many teens develop investigation in space, education,</w:t>
      </w:r>
    </w:p>
    <w:p w:rsidR="00000000" w:rsidRDefault="00C82BB2">
      <w:pPr>
        <w:pStyle w:val="a4"/>
        <w:shd w:val="clear" w:color="auto" w:fill="auto"/>
        <w:spacing w:after="0" w:line="346" w:lineRule="exact"/>
        <w:ind w:left="300" w:firstLine="0"/>
        <w:jc w:val="both"/>
      </w:pPr>
      <w:r>
        <w:rPr>
          <w:rStyle w:val="1"/>
          <w:color w:val="000000"/>
          <w:lang w:eastAsia="en-US"/>
        </w:rPr>
        <w:t>art.</w:t>
      </w:r>
    </w:p>
    <w:p w:rsidR="00000000" w:rsidRDefault="00C82BB2">
      <w:pPr>
        <w:rPr>
          <w:color w:val="auto"/>
          <w:lang w:eastAsia="ru-RU"/>
        </w:rPr>
      </w:pPr>
    </w:p>
    <w:p w:rsidR="00000000" w:rsidRDefault="00C82BB2">
      <w:pPr>
        <w:pStyle w:val="a4"/>
        <w:shd w:val="clear" w:color="auto" w:fill="auto"/>
        <w:spacing w:after="0" w:line="346" w:lineRule="exact"/>
        <w:ind w:left="300" w:firstLine="0"/>
        <w:jc w:val="both"/>
      </w:pPr>
      <w:r>
        <w:rPr>
          <w:color w:val="000000"/>
          <w:u w:val="single"/>
          <w:lang w:eastAsia="en-US"/>
        </w:rPr>
        <w:t>Niek:</w:t>
      </w:r>
      <w:r>
        <w:rPr>
          <w:rStyle w:val="1"/>
          <w:color w:val="000000"/>
          <w:lang w:eastAsia="en-US"/>
        </w:rPr>
        <w:t xml:space="preserve"> Right you are. I know many teenagers providing science, culture, medicine.</w:t>
      </w:r>
    </w:p>
    <w:p w:rsidR="00000000" w:rsidRDefault="00C82BB2">
      <w:pPr>
        <w:rPr>
          <w:color w:val="auto"/>
          <w:lang w:eastAsia="ru-RU"/>
        </w:rPr>
      </w:pPr>
    </w:p>
    <w:p w:rsidR="00000000" w:rsidRDefault="00C82BB2">
      <w:pPr>
        <w:pStyle w:val="a4"/>
        <w:shd w:val="clear" w:color="auto" w:fill="auto"/>
        <w:spacing w:after="348" w:line="480" w:lineRule="exact"/>
        <w:ind w:left="300" w:right="20" w:firstLine="0"/>
        <w:jc w:val="both"/>
      </w:pPr>
      <w:r>
        <w:rPr>
          <w:rStyle w:val="a6"/>
          <w:color w:val="000000"/>
          <w:lang w:eastAsia="en-US"/>
        </w:rPr>
        <w:t>John:</w:t>
      </w:r>
      <w:r>
        <w:rPr>
          <w:rStyle w:val="10"/>
          <w:color w:val="000000"/>
          <w:lang w:eastAsia="en-US"/>
        </w:rPr>
        <w:t xml:space="preserve"> </w:t>
      </w:r>
      <w:r>
        <w:rPr>
          <w:rStyle w:val="15pt1"/>
          <w:color w:val="000000"/>
          <w:lang w:eastAsia="en-US"/>
        </w:rPr>
        <w:t>go</w:t>
      </w:r>
      <w:r>
        <w:rPr>
          <w:rStyle w:val="1"/>
          <w:color w:val="000000"/>
          <w:lang w:eastAsia="en-US"/>
        </w:rPr>
        <w:t xml:space="preserve"> my mind many youngsters</w:t>
      </w:r>
      <w:r>
        <w:rPr>
          <w:rStyle w:val="1"/>
          <w:color w:val="000000"/>
          <w:lang w:eastAsia="en-US"/>
        </w:rPr>
        <w:t xml:space="preserve"> have addiction to alcohol, drugs, cigarettes. And even they make crimes.</w:t>
      </w:r>
    </w:p>
    <w:p w:rsidR="00000000" w:rsidRDefault="00C82BB2">
      <w:pPr>
        <w:pStyle w:val="a4"/>
        <w:shd w:val="clear" w:color="auto" w:fill="auto"/>
        <w:spacing w:after="167" w:line="270" w:lineRule="exact"/>
        <w:ind w:left="1260" w:firstLine="0"/>
        <w:jc w:val="left"/>
      </w:pPr>
      <w:r>
        <w:rPr>
          <w:rStyle w:val="1"/>
          <w:color w:val="000000"/>
          <w:lang w:eastAsia="en-US"/>
        </w:rPr>
        <w:t>Nevertheless they are sure to become decent citizens. Our task is to love</w:t>
      </w:r>
    </w:p>
    <w:p w:rsidR="00000000" w:rsidRDefault="00C82BB2">
      <w:pPr>
        <w:pStyle w:val="a4"/>
        <w:shd w:val="clear" w:color="auto" w:fill="auto"/>
        <w:spacing w:after="188" w:line="270" w:lineRule="exact"/>
        <w:ind w:left="300" w:firstLine="0"/>
        <w:jc w:val="both"/>
      </w:pPr>
      <w:r>
        <w:rPr>
          <w:rStyle w:val="1"/>
          <w:color w:val="000000"/>
          <w:lang w:eastAsia="en-US"/>
        </w:rPr>
        <w:t>them.</w:t>
      </w:r>
    </w:p>
    <w:p w:rsidR="00000000" w:rsidRDefault="00C82BB2">
      <w:pPr>
        <w:pStyle w:val="a4"/>
        <w:shd w:val="clear" w:color="auto" w:fill="auto"/>
        <w:spacing w:after="348" w:line="480" w:lineRule="exact"/>
        <w:ind w:left="300" w:right="20" w:firstLine="0"/>
        <w:jc w:val="both"/>
      </w:pPr>
      <w:r>
        <w:rPr>
          <w:rStyle w:val="a6"/>
          <w:color w:val="000000"/>
          <w:lang w:eastAsia="en-US"/>
        </w:rPr>
        <w:t>Franz:</w:t>
      </w:r>
      <w:r>
        <w:rPr>
          <w:rStyle w:val="10"/>
          <w:color w:val="000000"/>
          <w:lang w:eastAsia="en-US"/>
        </w:rPr>
        <w:t xml:space="preserve"> </w:t>
      </w:r>
      <w:r>
        <w:rPr>
          <w:rStyle w:val="1"/>
          <w:color w:val="000000"/>
          <w:lang w:eastAsia="en-US"/>
        </w:rPr>
        <w:t>Our task in my opinion is to find the common language with them. As to me I teach my children t</w:t>
      </w:r>
      <w:r>
        <w:rPr>
          <w:rStyle w:val="1"/>
          <w:color w:val="000000"/>
          <w:lang w:eastAsia="en-US"/>
        </w:rPr>
        <w:t>o have their own views.</w:t>
      </w:r>
    </w:p>
    <w:p w:rsidR="00000000" w:rsidRDefault="00C82BB2">
      <w:pPr>
        <w:pStyle w:val="a4"/>
        <w:shd w:val="clear" w:color="auto" w:fill="auto"/>
        <w:spacing w:after="352" w:line="270" w:lineRule="exact"/>
        <w:ind w:left="20" w:firstLine="0"/>
        <w:jc w:val="left"/>
      </w:pPr>
      <w:r>
        <w:rPr>
          <w:color w:val="000000"/>
          <w:u w:val="single"/>
          <w:lang w:eastAsia="en-US"/>
        </w:rPr>
        <w:t>Nick:</w:t>
      </w:r>
      <w:r>
        <w:rPr>
          <w:rStyle w:val="1"/>
          <w:color w:val="000000"/>
          <w:lang w:eastAsia="en-US"/>
        </w:rPr>
        <w:t xml:space="preserve"> But frankly speaking they don’t want to share their thoughts with us.</w:t>
      </w:r>
    </w:p>
    <w:p w:rsidR="00000000" w:rsidRDefault="00C82BB2">
      <w:pPr>
        <w:pStyle w:val="a4"/>
        <w:shd w:val="clear" w:color="auto" w:fill="auto"/>
        <w:spacing w:after="184" w:line="270" w:lineRule="exact"/>
        <w:ind w:left="20" w:firstLine="0"/>
        <w:jc w:val="left"/>
      </w:pPr>
      <w:r>
        <w:rPr>
          <w:rStyle w:val="10"/>
          <w:color w:val="000000"/>
          <w:lang w:eastAsia="en-US"/>
        </w:rPr>
        <w:t xml:space="preserve">Jane: </w:t>
      </w:r>
      <w:r>
        <w:rPr>
          <w:rStyle w:val="1"/>
          <w:color w:val="000000"/>
          <w:lang w:eastAsia="en-US"/>
        </w:rPr>
        <w:t>Still we must respect their worries, desires</w:t>
      </w:r>
    </w:p>
    <w:p w:rsidR="00000000" w:rsidRDefault="00C82BB2">
      <w:pPr>
        <w:pStyle w:val="a4"/>
        <w:shd w:val="clear" w:color="auto" w:fill="auto"/>
        <w:tabs>
          <w:tab w:val="left" w:pos="1270"/>
        </w:tabs>
        <w:spacing w:after="0" w:line="485" w:lineRule="exact"/>
        <w:ind w:left="300" w:firstLine="0"/>
        <w:jc w:val="both"/>
      </w:pPr>
      <w:r>
        <w:rPr>
          <w:rStyle w:val="a6"/>
          <w:color w:val="000000"/>
          <w:lang w:eastAsia="en-US"/>
        </w:rPr>
        <w:t>John:</w:t>
      </w:r>
      <w:r>
        <w:rPr>
          <w:rStyle w:val="10"/>
          <w:color w:val="000000"/>
          <w:lang w:eastAsia="en-US"/>
        </w:rPr>
        <w:tab/>
      </w:r>
      <w:r>
        <w:rPr>
          <w:rStyle w:val="1"/>
          <w:color w:val="000000"/>
          <w:lang w:eastAsia="en-US"/>
        </w:rPr>
        <w:t>It’s important not to be tiresome, more smiling and not approaching their</w:t>
      </w:r>
    </w:p>
    <w:p w:rsidR="00000000" w:rsidRDefault="00C82BB2">
      <w:pPr>
        <w:pStyle w:val="a4"/>
        <w:shd w:val="clear" w:color="auto" w:fill="auto"/>
        <w:spacing w:after="180" w:line="485" w:lineRule="exact"/>
        <w:ind w:left="300" w:firstLine="0"/>
        <w:jc w:val="both"/>
      </w:pPr>
      <w:r>
        <w:rPr>
          <w:rStyle w:val="1"/>
          <w:color w:val="000000"/>
          <w:lang w:eastAsia="en-US"/>
        </w:rPr>
        <w:t>actions.</w:t>
      </w:r>
    </w:p>
    <w:p w:rsidR="00000000" w:rsidRDefault="00C82BB2">
      <w:pPr>
        <w:pStyle w:val="a4"/>
        <w:shd w:val="clear" w:color="auto" w:fill="auto"/>
        <w:tabs>
          <w:tab w:val="center" w:pos="1654"/>
          <w:tab w:val="left" w:pos="2090"/>
        </w:tabs>
        <w:spacing w:after="0" w:line="485" w:lineRule="exact"/>
        <w:ind w:left="300" w:firstLine="0"/>
        <w:jc w:val="both"/>
      </w:pPr>
      <w:r>
        <w:rPr>
          <w:rStyle w:val="a6"/>
          <w:color w:val="000000"/>
          <w:lang w:eastAsia="en-US"/>
        </w:rPr>
        <w:t>Vika:</w:t>
      </w:r>
      <w:r>
        <w:rPr>
          <w:rStyle w:val="10"/>
          <w:color w:val="000000"/>
          <w:lang w:eastAsia="en-US"/>
        </w:rPr>
        <w:tab/>
      </w:r>
      <w:r>
        <w:rPr>
          <w:rStyle w:val="1"/>
          <w:color w:val="000000"/>
          <w:lang w:eastAsia="en-US"/>
        </w:rPr>
        <w:t>Let’s</w:t>
      </w:r>
      <w:r>
        <w:rPr>
          <w:rStyle w:val="1"/>
          <w:color w:val="000000"/>
          <w:lang w:eastAsia="en-US"/>
        </w:rPr>
        <w:tab/>
      </w:r>
      <w:r>
        <w:rPr>
          <w:rStyle w:val="1"/>
          <w:color w:val="000000"/>
          <w:lang w:eastAsia="en-US"/>
        </w:rPr>
        <w:t>do our best to make the life of our youngsters interesting, not</w:t>
      </w:r>
    </w:p>
    <w:p w:rsidR="00000000" w:rsidRDefault="00C82BB2">
      <w:pPr>
        <w:pStyle w:val="a4"/>
        <w:shd w:val="clear" w:color="auto" w:fill="auto"/>
        <w:spacing w:after="184" w:line="485" w:lineRule="exact"/>
        <w:ind w:left="300" w:firstLine="0"/>
        <w:jc w:val="both"/>
      </w:pPr>
      <w:r>
        <w:rPr>
          <w:rStyle w:val="1"/>
          <w:color w:val="000000"/>
          <w:lang w:eastAsia="en-US"/>
        </w:rPr>
        <w:t>showing negative emotions.</w:t>
      </w:r>
    </w:p>
    <w:p w:rsidR="00000000" w:rsidRDefault="00C82BB2">
      <w:pPr>
        <w:pStyle w:val="a4"/>
        <w:shd w:val="clear" w:color="auto" w:fill="auto"/>
        <w:spacing w:after="176" w:line="480" w:lineRule="exact"/>
        <w:ind w:left="300" w:right="20" w:firstLine="0"/>
        <w:jc w:val="both"/>
      </w:pPr>
      <w:r>
        <w:rPr>
          <w:rStyle w:val="a6"/>
          <w:color w:val="000000"/>
          <w:lang w:eastAsia="en-US"/>
        </w:rPr>
        <w:t>Franz:</w:t>
      </w:r>
      <w:r>
        <w:rPr>
          <w:rStyle w:val="10"/>
          <w:color w:val="000000"/>
          <w:lang w:eastAsia="en-US"/>
        </w:rPr>
        <w:t xml:space="preserve"> </w:t>
      </w:r>
      <w:r>
        <w:rPr>
          <w:rStyle w:val="1"/>
          <w:color w:val="000000"/>
          <w:lang w:eastAsia="en-US"/>
        </w:rPr>
        <w:t>Sometimes we quarrel because my both sons watch negative programmes till night.</w:t>
      </w:r>
    </w:p>
    <w:p w:rsidR="00000000" w:rsidRDefault="00C82BB2">
      <w:pPr>
        <w:pStyle w:val="a4"/>
        <w:shd w:val="clear" w:color="auto" w:fill="auto"/>
        <w:spacing w:after="352" w:line="485" w:lineRule="exact"/>
        <w:ind w:left="300" w:right="20" w:firstLine="0"/>
        <w:jc w:val="both"/>
      </w:pPr>
      <w:r>
        <w:rPr>
          <w:rStyle w:val="a6"/>
          <w:color w:val="000000"/>
          <w:lang w:eastAsia="en-US"/>
        </w:rPr>
        <w:t>Nick:</w:t>
      </w:r>
      <w:r>
        <w:rPr>
          <w:rStyle w:val="10"/>
          <w:color w:val="000000"/>
          <w:lang w:eastAsia="en-US"/>
        </w:rPr>
        <w:t xml:space="preserve"> </w:t>
      </w:r>
      <w:r>
        <w:rPr>
          <w:rStyle w:val="1"/>
          <w:color w:val="000000"/>
          <w:lang w:eastAsia="en-US"/>
        </w:rPr>
        <w:t>And my cousin Bill spends</w:t>
      </w:r>
      <w:r>
        <w:rPr>
          <w:rStyle w:val="1"/>
          <w:color w:val="000000"/>
          <w:lang w:eastAsia="en-US"/>
        </w:rPr>
        <w:t xml:space="preserve"> little time for this homelessons. Our approaches are in vain. He prefers school to listening deafening music.</w:t>
      </w:r>
    </w:p>
    <w:p w:rsidR="00000000" w:rsidRDefault="00C82BB2">
      <w:pPr>
        <w:pStyle w:val="a4"/>
        <w:shd w:val="clear" w:color="auto" w:fill="auto"/>
        <w:spacing w:after="0" w:line="270" w:lineRule="exact"/>
        <w:ind w:left="300" w:firstLine="0"/>
        <w:jc w:val="both"/>
        <w:sectPr w:rsidR="00000000">
          <w:headerReference w:type="even" r:id="rId26"/>
          <w:headerReference w:type="default" r:id="rId27"/>
          <w:pgSz w:w="11909" w:h="16838"/>
          <w:pgMar w:top="1276" w:right="1077" w:bottom="892" w:left="1125" w:header="0" w:footer="3" w:gutter="0"/>
          <w:cols w:space="720"/>
          <w:noEndnote/>
          <w:docGrid w:linePitch="360"/>
        </w:sectPr>
      </w:pPr>
      <w:r>
        <w:rPr>
          <w:rStyle w:val="a6"/>
          <w:color w:val="000000"/>
          <w:lang w:eastAsia="en-US"/>
        </w:rPr>
        <w:t>Jane:</w:t>
      </w:r>
      <w:r>
        <w:rPr>
          <w:rStyle w:val="10"/>
          <w:color w:val="000000"/>
          <w:lang w:eastAsia="en-US"/>
        </w:rPr>
        <w:t xml:space="preserve"> </w:t>
      </w:r>
      <w:r>
        <w:rPr>
          <w:rStyle w:val="1"/>
          <w:color w:val="000000"/>
          <w:lang w:eastAsia="en-US"/>
        </w:rPr>
        <w:t>Imagine! My daughter Nancy doesn’t talk with us or answers rudely.</w:t>
      </w:r>
    </w:p>
    <w:p w:rsidR="00000000" w:rsidRDefault="00C82BB2">
      <w:pPr>
        <w:pStyle w:val="a4"/>
        <w:shd w:val="clear" w:color="auto" w:fill="auto"/>
        <w:spacing w:after="175" w:line="270" w:lineRule="exact"/>
        <w:ind w:firstLine="0"/>
        <w:jc w:val="both"/>
      </w:pPr>
      <w:r>
        <w:rPr>
          <w:rStyle w:val="1"/>
          <w:color w:val="000000"/>
          <w:lang w:eastAsia="en-US"/>
        </w:rPr>
        <w:lastRenderedPageBreak/>
        <w:t>They don’t share our</w:t>
      </w:r>
      <w:r>
        <w:rPr>
          <w:rStyle w:val="1"/>
          <w:color w:val="000000"/>
          <w:lang w:eastAsia="en-US"/>
        </w:rPr>
        <w:t xml:space="preserve"> persuasions with their parents.</w:t>
      </w:r>
    </w:p>
    <w:p w:rsidR="00000000" w:rsidRDefault="00C82BB2">
      <w:pPr>
        <w:pStyle w:val="a4"/>
        <w:shd w:val="clear" w:color="auto" w:fill="auto"/>
        <w:spacing w:after="0" w:line="485" w:lineRule="exact"/>
        <w:ind w:firstLine="0"/>
        <w:jc w:val="both"/>
        <w:sectPr w:rsidR="00000000">
          <w:headerReference w:type="even" r:id="rId28"/>
          <w:headerReference w:type="default" r:id="rId29"/>
          <w:pgSz w:w="11909" w:h="16838"/>
          <w:pgMar w:top="1276" w:right="1077" w:bottom="892" w:left="1125" w:header="0" w:footer="3" w:gutter="0"/>
          <w:cols w:space="720"/>
          <w:noEndnote/>
          <w:docGrid w:linePitch="360"/>
        </w:sectPr>
      </w:pPr>
      <w:r>
        <w:rPr>
          <w:rStyle w:val="1"/>
          <w:color w:val="000000"/>
          <w:lang w:eastAsia="en-US"/>
        </w:rPr>
        <w:t>(nevertheless, have to listen to their opinions, must let them live by themselves some time, later the teens will estimate their behavior properly, to know their view points)</w:t>
      </w:r>
    </w:p>
    <w:p w:rsidR="00000000" w:rsidRDefault="00C82BB2">
      <w:pPr>
        <w:pStyle w:val="a4"/>
        <w:shd w:val="clear" w:color="auto" w:fill="auto"/>
        <w:spacing w:after="908" w:line="270" w:lineRule="exact"/>
        <w:ind w:right="200" w:firstLine="0"/>
      </w:pPr>
      <w:r>
        <w:rPr>
          <w:color w:val="000000"/>
          <w:u w:val="single"/>
          <w:lang w:eastAsia="en-US"/>
        </w:rPr>
        <w:lastRenderedPageBreak/>
        <w:t>Structure Method</w:t>
      </w:r>
    </w:p>
    <w:p w:rsidR="00000000" w:rsidRDefault="00C82BB2">
      <w:pPr>
        <w:pStyle w:val="a4"/>
        <w:shd w:val="clear" w:color="auto" w:fill="auto"/>
        <w:spacing w:after="348" w:line="480" w:lineRule="exact"/>
        <w:ind w:left="200" w:right="20" w:firstLine="0"/>
        <w:jc w:val="both"/>
      </w:pPr>
      <w:r>
        <w:rPr>
          <w:rStyle w:val="1"/>
          <w:color w:val="000000"/>
          <w:lang w:eastAsia="en-US"/>
        </w:rPr>
        <w:t>The y</w:t>
      </w:r>
      <w:r>
        <w:rPr>
          <w:rStyle w:val="1"/>
          <w:color w:val="000000"/>
          <w:lang w:eastAsia="en-US"/>
        </w:rPr>
        <w:t xml:space="preserve">oungsters have an adduction to </w:t>
      </w:r>
      <w:r>
        <w:rPr>
          <w:color w:val="000000"/>
          <w:u w:val="single"/>
          <w:lang w:eastAsia="en-US"/>
        </w:rPr>
        <w:t>alcohol</w:t>
      </w:r>
      <w:r>
        <w:rPr>
          <w:rStyle w:val="1"/>
          <w:color w:val="000000"/>
          <w:lang w:eastAsia="en-US"/>
        </w:rPr>
        <w:t xml:space="preserve"> (drugs, cigarettes, watching pernicious information on TV, not to speak with parents for some time).</w:t>
      </w:r>
    </w:p>
    <w:p w:rsidR="00000000" w:rsidRDefault="00C82BB2">
      <w:pPr>
        <w:pStyle w:val="a4"/>
        <w:shd w:val="clear" w:color="auto" w:fill="auto"/>
        <w:spacing w:after="188" w:line="270" w:lineRule="exact"/>
        <w:ind w:left="200" w:firstLine="0"/>
        <w:jc w:val="both"/>
      </w:pPr>
      <w:r>
        <w:rPr>
          <w:rStyle w:val="1"/>
          <w:color w:val="000000"/>
          <w:lang w:eastAsia="en-US"/>
        </w:rPr>
        <w:t xml:space="preserve">We know many teenagers providing </w:t>
      </w:r>
      <w:r>
        <w:rPr>
          <w:color w:val="000000"/>
          <w:u w:val="single"/>
          <w:lang w:eastAsia="en-US"/>
        </w:rPr>
        <w:t>science</w:t>
      </w:r>
      <w:r>
        <w:rPr>
          <w:rStyle w:val="1"/>
          <w:color w:val="000000"/>
          <w:lang w:eastAsia="en-US"/>
        </w:rPr>
        <w:t xml:space="preserve"> (culture, medicine, space, art).</w:t>
      </w:r>
    </w:p>
    <w:p w:rsidR="00000000" w:rsidRDefault="00C82BB2">
      <w:pPr>
        <w:pStyle w:val="a4"/>
        <w:shd w:val="clear" w:color="auto" w:fill="auto"/>
        <w:spacing w:after="180" w:line="480" w:lineRule="exact"/>
        <w:ind w:left="200" w:right="20" w:firstLine="0"/>
        <w:jc w:val="both"/>
      </w:pPr>
      <w:r>
        <w:rPr>
          <w:rStyle w:val="1"/>
          <w:color w:val="000000"/>
          <w:lang w:eastAsia="en-US"/>
        </w:rPr>
        <w:t>Our common task is to respect their worrie</w:t>
      </w:r>
      <w:r>
        <w:rPr>
          <w:rStyle w:val="1"/>
          <w:color w:val="000000"/>
          <w:lang w:eastAsia="en-US"/>
        </w:rPr>
        <w:t>s (desires, to understand them, to love them not to criticize them, not to approach them in their mistakes).</w:t>
      </w:r>
    </w:p>
    <w:p w:rsidR="00000000" w:rsidRDefault="00C82BB2">
      <w:pPr>
        <w:pStyle w:val="a4"/>
        <w:shd w:val="clear" w:color="auto" w:fill="auto"/>
        <w:spacing w:after="184" w:line="480" w:lineRule="exact"/>
        <w:ind w:left="200" w:right="20" w:firstLine="0"/>
        <w:jc w:val="both"/>
      </w:pPr>
      <w:r>
        <w:rPr>
          <w:rStyle w:val="1"/>
          <w:color w:val="000000"/>
          <w:lang w:eastAsia="en-US"/>
        </w:rPr>
        <w:t>The teens prefer school to deafening music (to wishing to be alone, not to think about butter, not to changing their behavior, to not sharing their</w:t>
      </w:r>
      <w:r>
        <w:rPr>
          <w:rStyle w:val="1"/>
          <w:color w:val="000000"/>
          <w:lang w:eastAsia="en-US"/>
        </w:rPr>
        <w:t xml:space="preserve"> worries with the parents)</w:t>
      </w:r>
    </w:p>
    <w:p w:rsidR="00000000" w:rsidRDefault="00C82BB2">
      <w:pPr>
        <w:pStyle w:val="a4"/>
        <w:shd w:val="clear" w:color="auto" w:fill="auto"/>
        <w:spacing w:after="760" w:line="475" w:lineRule="exact"/>
        <w:ind w:left="200" w:right="20" w:firstLine="0"/>
        <w:jc w:val="both"/>
      </w:pPr>
      <w:r>
        <w:rPr>
          <w:rStyle w:val="1"/>
          <w:color w:val="000000"/>
          <w:lang w:eastAsia="en-US"/>
        </w:rPr>
        <w:t>They need idols (sporting life, youth organizations, debate teams, self-identity choral, students newspapers, religious groups, money, drama clubs)</w:t>
      </w:r>
    </w:p>
    <w:p w:rsidR="00000000" w:rsidRDefault="00C82BB2">
      <w:pPr>
        <w:rPr>
          <w:color w:val="auto"/>
          <w:lang w:eastAsia="ru-RU"/>
        </w:rPr>
      </w:pPr>
    </w:p>
    <w:p w:rsidR="00000000" w:rsidRDefault="00C82BB2">
      <w:pPr>
        <w:pStyle w:val="a4"/>
        <w:shd w:val="clear" w:color="auto" w:fill="auto"/>
        <w:spacing w:after="0" w:line="682" w:lineRule="exact"/>
        <w:ind w:left="200" w:right="4820" w:firstLine="0"/>
        <w:jc w:val="left"/>
      </w:pPr>
      <w:r>
        <w:rPr>
          <w:rStyle w:val="Arial"/>
          <w:noProof w:val="0"/>
          <w:color w:val="000000"/>
          <w:lang w:eastAsia="en-US"/>
        </w:rPr>
        <w:t>V</w:t>
      </w:r>
      <w:r>
        <w:rPr>
          <w:rStyle w:val="1"/>
          <w:color w:val="000000"/>
          <w:lang w:val="ru-RU"/>
        </w:rPr>
        <w:t xml:space="preserve">Пересказ полилога учителем </w:t>
      </w:r>
      <w:r>
        <w:rPr>
          <w:rStyle w:val="1"/>
          <w:color w:val="000000"/>
          <w:lang w:eastAsia="en-US"/>
        </w:rPr>
        <w:t xml:space="preserve">- Pattern.  </w:t>
      </w:r>
      <w:r>
        <w:rPr>
          <w:rStyle w:val="1"/>
          <w:color w:val="000000"/>
          <w:lang w:val="ru-RU"/>
        </w:rPr>
        <w:t>Кружковцы читают пересказ.</w:t>
      </w:r>
    </w:p>
    <w:p w:rsidR="00000000" w:rsidRDefault="00C82BB2">
      <w:pPr>
        <w:pStyle w:val="a4"/>
        <w:shd w:val="clear" w:color="auto" w:fill="auto"/>
        <w:spacing w:after="0" w:line="682" w:lineRule="exact"/>
        <w:ind w:left="200" w:firstLine="0"/>
        <w:jc w:val="both"/>
      </w:pPr>
      <w:r>
        <w:rPr>
          <w:rStyle w:val="1"/>
          <w:color w:val="000000"/>
          <w:lang w:eastAsia="en-US"/>
        </w:rPr>
        <w:t>The parents s</w:t>
      </w:r>
      <w:r>
        <w:rPr>
          <w:rStyle w:val="1"/>
          <w:color w:val="000000"/>
          <w:lang w:eastAsia="en-US"/>
        </w:rPr>
        <w:t xml:space="preserve">peak about their children, the teens, </w:t>
      </w:r>
    </w:p>
    <w:p w:rsidR="00000000" w:rsidRDefault="00C82BB2">
      <w:pPr>
        <w:pStyle w:val="a4"/>
        <w:shd w:val="clear" w:color="auto" w:fill="auto"/>
        <w:spacing w:after="176" w:line="480" w:lineRule="exact"/>
        <w:ind w:left="200" w:right="20" w:firstLine="0"/>
        <w:jc w:val="both"/>
      </w:pPr>
      <w:r>
        <w:rPr>
          <w:rStyle w:val="1"/>
          <w:color w:val="000000"/>
          <w:lang w:eastAsia="en-US"/>
        </w:rPr>
        <w:t>Some parents tell the other parents about negative facts of the teens life: about their addiction to alcohol, drugs, not spending enough time for homework, their preference to deafening music, quarreling, with their y</w:t>
      </w:r>
      <w:r>
        <w:rPr>
          <w:rStyle w:val="1"/>
          <w:color w:val="000000"/>
          <w:lang w:eastAsia="en-US"/>
        </w:rPr>
        <w:t>oungsters.</w:t>
      </w:r>
    </w:p>
    <w:p w:rsidR="00000000" w:rsidRDefault="00C82BB2">
      <w:pPr>
        <w:pStyle w:val="a4"/>
        <w:shd w:val="clear" w:color="auto" w:fill="auto"/>
        <w:spacing w:after="184" w:line="485" w:lineRule="exact"/>
        <w:ind w:left="200" w:right="20" w:firstLine="0"/>
        <w:jc w:val="both"/>
      </w:pPr>
      <w:r>
        <w:rPr>
          <w:rStyle w:val="1"/>
          <w:color w:val="000000"/>
          <w:lang w:eastAsia="en-US"/>
        </w:rPr>
        <w:t>Other parents adhere to another opinion. They consider the teens are interested in space, education, art.</w:t>
      </w:r>
    </w:p>
    <w:p w:rsidR="00000000" w:rsidRDefault="00C82BB2">
      <w:pPr>
        <w:pStyle w:val="a4"/>
        <w:shd w:val="clear" w:color="auto" w:fill="auto"/>
        <w:spacing w:after="0" w:line="480" w:lineRule="exact"/>
        <w:ind w:left="200" w:right="20" w:firstLine="0"/>
        <w:jc w:val="both"/>
      </w:pPr>
      <w:r>
        <w:rPr>
          <w:rStyle w:val="1"/>
          <w:color w:val="000000"/>
          <w:lang w:eastAsia="en-US"/>
        </w:rPr>
        <w:t>The youth provide science,</w:t>
      </w:r>
      <w:r>
        <w:rPr>
          <w:rStyle w:val="1"/>
          <w:color w:val="000000"/>
          <w:lang w:eastAsia="en-US"/>
        </w:rPr>
        <w:t xml:space="preserve"> culture, medicine. These parents think they must have common language with their children, must respect their desires, mustn’t approach </w:t>
      </w:r>
      <w:r>
        <w:rPr>
          <w:rStyle w:val="1"/>
          <w:color w:val="000000"/>
          <w:lang w:eastAsia="en-US"/>
        </w:rPr>
        <w:lastRenderedPageBreak/>
        <w:t>their children some of their actions.</w:t>
      </w:r>
    </w:p>
    <w:sectPr w:rsidR="00000000">
      <w:type w:val="continuous"/>
      <w:pgSz w:w="11909" w:h="16838"/>
      <w:pgMar w:top="1013" w:right="1149" w:bottom="1008" w:left="112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82BB2">
      <w:r>
        <w:separator/>
      </w:r>
    </w:p>
  </w:endnote>
  <w:endnote w:type="continuationSeparator" w:id="0">
    <w:p w:rsidR="00000000" w:rsidRDefault="00C8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82BB2">
      <w:r>
        <w:separator/>
      </w:r>
    </w:p>
  </w:footnote>
  <w:footnote w:type="continuationSeparator" w:id="0">
    <w:p w:rsidR="00000000" w:rsidRDefault="00C82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52608" behindDoc="1" locked="0" layoutInCell="1" allowOverlap="1">
              <wp:simplePos x="0" y="0"/>
              <wp:positionH relativeFrom="page">
                <wp:posOffset>3856990</wp:posOffset>
              </wp:positionH>
              <wp:positionV relativeFrom="page">
                <wp:posOffset>1574165</wp:posOffset>
              </wp:positionV>
              <wp:extent cx="1134110" cy="196850"/>
              <wp:effectExtent l="0" t="2540" r="1905" b="0"/>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11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rStyle w:val="a8"/>
                              <w:color w:val="000000"/>
                              <w:lang w:eastAsia="en-US"/>
                            </w:rPr>
                            <w:t>Sports in Britain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5" type="#_x0000_t202" style="position:absolute;margin-left:303.7pt;margin-top:123.95pt;width:89.3pt;height:15.5pt;z-index:-2516638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" filled="f" stroked="f">
              <v:textbox style="mso-fit-shape-to-text:t" inset="0,0,0,0">
                <w:txbxContent>
                  <w:p w:rsidR="00000000" w:rsidRDefault="00C82BB2">
                    <w:pPr>
                      <w:pStyle w:val="11"/>
                      <w:shd w:val="clear" w:color="auto" w:fill="auto"/>
                      <w:spacing w:line="240" w:lineRule="auto"/>
                    </w:pPr>
                    <w:r>
                      <w:rPr>
                        <w:rStyle w:val="a8"/>
                        <w:color w:val="000000"/>
                        <w:lang w:eastAsia="en-US"/>
                      </w:rPr>
                      <w:t>Sports in Britain</w:t>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57728" behindDoc="1" locked="0" layoutInCell="1" allowOverlap="1">
              <wp:simplePos x="0" y="0"/>
              <wp:positionH relativeFrom="page">
                <wp:posOffset>2609215</wp:posOffset>
              </wp:positionH>
              <wp:positionV relativeFrom="page">
                <wp:posOffset>537845</wp:posOffset>
              </wp:positionV>
              <wp:extent cx="2133600" cy="167640"/>
              <wp:effectExtent l="0" t="4445" r="635"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color w:val="000000"/>
                              <w:u w:val="single"/>
                              <w:lang w:eastAsia="en-US"/>
                            </w:rPr>
                            <w:t>Situation about the pen-friend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0" type="#_x0000_t202" style="position:absolute;margin-left:205.45pt;margin-top:42.35pt;width:168pt;height:13.2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" filled="f" stroked="f">
              <v:textbox style="mso-fit-shape-to-text:t" inset="0,0,0,0">
                <w:txbxContent>
                  <w:p w:rsidR="00000000" w:rsidRDefault="00C82BB2">
                    <w:pPr>
                      <w:pStyle w:val="11"/>
                      <w:shd w:val="clear" w:color="auto" w:fill="auto"/>
                      <w:spacing w:line="240" w:lineRule="auto"/>
                    </w:pPr>
                    <w:r>
                      <w:rPr>
                        <w:color w:val="000000"/>
                        <w:u w:val="single"/>
                        <w:lang w:eastAsia="en-US"/>
                      </w:rPr>
                      <w:t>Situation about the pen-friend</w:t>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58752" behindDoc="1" locked="0" layoutInCell="1" allowOverlap="1">
              <wp:simplePos x="0" y="0"/>
              <wp:positionH relativeFrom="page">
                <wp:posOffset>2609215</wp:posOffset>
              </wp:positionH>
              <wp:positionV relativeFrom="page">
                <wp:posOffset>537845</wp:posOffset>
              </wp:positionV>
              <wp:extent cx="2052320" cy="196850"/>
              <wp:effectExtent l="0" t="4445" r="635"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232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color w:val="000000"/>
                              <w:u w:val="single"/>
                              <w:lang w:eastAsia="en-US"/>
                            </w:rPr>
                            <w:t>Situation about the pen-friend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margin-left:205.45pt;margin-top:42.35pt;width:161.6pt;height:15.5pt;z-index:-2516577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" filled="f" stroked="f">
              <v:textbox style="mso-fit-shape-to-text:t" inset="0,0,0,0">
                <w:txbxContent>
                  <w:p w:rsidR="00000000" w:rsidRDefault="00C82BB2">
                    <w:pPr>
                      <w:pStyle w:val="11"/>
                      <w:shd w:val="clear" w:color="auto" w:fill="auto"/>
                      <w:spacing w:line="240" w:lineRule="auto"/>
                    </w:pPr>
                    <w:r>
                      <w:rPr>
                        <w:color w:val="000000"/>
                        <w:u w:val="single"/>
                        <w:lang w:eastAsia="en-US"/>
                      </w:rPr>
                      <w:t>Situation about the pen-friend</w:t>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59776" behindDoc="1" locked="0" layoutInCell="1" allowOverlap="1">
              <wp:simplePos x="0" y="0"/>
              <wp:positionH relativeFrom="page">
                <wp:posOffset>3928745</wp:posOffset>
              </wp:positionH>
              <wp:positionV relativeFrom="page">
                <wp:posOffset>418465</wp:posOffset>
              </wp:positionV>
              <wp:extent cx="707390" cy="155575"/>
              <wp:effectExtent l="4445" t="0" r="2540" b="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rStyle w:val="21"/>
                              <w:color w:val="000000"/>
                              <w:lang w:eastAsia="en-US"/>
                            </w:rPr>
                            <w:t>Questions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2" type="#_x0000_t202" style="position:absolute;margin-left:309.35pt;margin-top:32.95pt;width:55.7pt;height:12.25pt;z-index:-2516567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" filled="f" stroked="f">
              <v:textbox style="mso-fit-shape-to-text:t" inset="0,0,0,0">
                <w:txbxContent>
                  <w:p w:rsidR="00000000" w:rsidRDefault="00C82BB2">
                    <w:pPr>
                      <w:pStyle w:val="11"/>
                      <w:shd w:val="clear" w:color="auto" w:fill="auto"/>
                      <w:spacing w:line="240" w:lineRule="auto"/>
                    </w:pPr>
                    <w:r>
                      <w:rPr>
                        <w:rStyle w:val="21"/>
                        <w:color w:val="000000"/>
                        <w:lang w:eastAsia="en-US"/>
                      </w:rPr>
                      <w:t>Questions</w:t>
                    </w:r>
                  </w:p>
                </w:txbxContent>
              </v:textbox>
              <w10:wrap anchorx="page" anchory="page"/>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60800" behindDoc="1" locked="0" layoutInCell="1" allowOverlap="1">
              <wp:simplePos x="0" y="0"/>
              <wp:positionH relativeFrom="page">
                <wp:posOffset>3928745</wp:posOffset>
              </wp:positionH>
              <wp:positionV relativeFrom="page">
                <wp:posOffset>418465</wp:posOffset>
              </wp:positionV>
              <wp:extent cx="707390" cy="155575"/>
              <wp:effectExtent l="4445" t="0" r="2540" b="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rStyle w:val="21"/>
                              <w:color w:val="000000"/>
                              <w:lang w:eastAsia="en-US"/>
                            </w:rPr>
                            <w:t>Questions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3" type="#_x0000_t202" style="position:absolute;margin-left:309.35pt;margin-top:32.95pt;width:55.7pt;height:12.25pt;z-index:-25165568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" filled="f" stroked="f">
              <v:textbox style="mso-fit-shape-to-text:t" inset="0,0,0,0">
                <w:txbxContent>
                  <w:p w:rsidR="00000000" w:rsidRDefault="00C82BB2">
                    <w:pPr>
                      <w:pStyle w:val="11"/>
                      <w:shd w:val="clear" w:color="auto" w:fill="auto"/>
                      <w:spacing w:line="240" w:lineRule="auto"/>
                    </w:pPr>
                    <w:r>
                      <w:rPr>
                        <w:rStyle w:val="21"/>
                        <w:color w:val="000000"/>
                        <w:lang w:eastAsia="en-US"/>
                      </w:rPr>
                      <w:t>Questions</w:t>
                    </w:r>
                  </w:p>
                </w:txbxContent>
              </v:textbox>
              <w10:wrap anchorx="page" anchory="page"/>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61824" behindDoc="1" locked="0" layoutInCell="1" allowOverlap="1">
              <wp:simplePos x="0" y="0"/>
              <wp:positionH relativeFrom="page">
                <wp:posOffset>2390775</wp:posOffset>
              </wp:positionH>
              <wp:positionV relativeFrom="page">
                <wp:posOffset>554355</wp:posOffset>
              </wp:positionV>
              <wp:extent cx="2990215" cy="161290"/>
              <wp:effectExtent l="0" t="1905" r="635"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21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rStyle w:val="a8"/>
                              <w:color w:val="000000"/>
                              <w:lang w:val="ru-RU"/>
                            </w:rPr>
                            <w:t xml:space="preserve">Рассуждения родителей </w:t>
                          </w:r>
                          <w:r>
                            <w:rPr>
                              <w:rStyle w:val="a8"/>
                              <w:color w:val="000000"/>
                              <w:lang w:eastAsia="en-US"/>
                            </w:rPr>
                            <w:t>about the youth</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44" type="#_x0000_t202" style="position:absolute;margin-left:188.25pt;margin-top:43.65pt;width:235.45pt;height:12.7pt;z-index:-2516546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" filled="f" stroked="f">
              <v:textbox style="mso-fit-shape-to-text:t" inset="0,0,0,0">
                <w:txbxContent>
                  <w:p w:rsidR="00000000" w:rsidRDefault="00C82BB2">
                    <w:pPr>
                      <w:pStyle w:val="11"/>
                      <w:shd w:val="clear" w:color="auto" w:fill="auto"/>
                      <w:spacing w:line="240" w:lineRule="auto"/>
                    </w:pPr>
                    <w:r>
                      <w:rPr>
                        <w:rStyle w:val="a8"/>
                        <w:color w:val="000000"/>
                        <w:lang w:val="ru-RU"/>
                      </w:rPr>
                      <w:t xml:space="preserve">Рассуждения родителей </w:t>
                    </w:r>
                    <w:r>
                      <w:rPr>
                        <w:rStyle w:val="a8"/>
                        <w:color w:val="000000"/>
                        <w:lang w:eastAsia="en-US"/>
                      </w:rPr>
                      <w:t>about the youth</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53632" behindDoc="1" locked="0" layoutInCell="1" allowOverlap="1">
              <wp:simplePos x="0" y="0"/>
              <wp:positionH relativeFrom="page">
                <wp:posOffset>3856990</wp:posOffset>
              </wp:positionH>
              <wp:positionV relativeFrom="page">
                <wp:posOffset>1574165</wp:posOffset>
              </wp:positionV>
              <wp:extent cx="1170305" cy="133985"/>
              <wp:effectExtent l="0" t="2540" r="1905"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30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rStyle w:val="a8"/>
                              <w:color w:val="000000"/>
                              <w:lang w:eastAsia="en-US"/>
                            </w:rPr>
                            <w:t>Sports in Britain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6" type="#_x0000_t202" style="position:absolute;margin-left:303.7pt;margin-top:123.95pt;width:92.15pt;height:10.55pt;z-index:-2516628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" filled="f" stroked="f">
              <v:textbox style="mso-fit-shape-to-text:t" inset="0,0,0,0">
                <w:txbxContent>
                  <w:p w:rsidR="00000000" w:rsidRDefault="00C82BB2">
                    <w:pPr>
                      <w:pStyle w:val="11"/>
                      <w:shd w:val="clear" w:color="auto" w:fill="auto"/>
                      <w:spacing w:line="240" w:lineRule="auto"/>
                    </w:pPr>
                    <w:r>
                      <w:rPr>
                        <w:rStyle w:val="a8"/>
                        <w:color w:val="000000"/>
                        <w:lang w:eastAsia="en-US"/>
                      </w:rPr>
                      <w:t>Sports in Britain</w:t>
                    </w:r>
                  </w:p>
                </w:txbxContent>
              </v:textbox>
              <w10:wrap anchorx="page" anchory="page"/>
            </v:shape>
          </w:pict>
        </mc:Fallback>
      </mc:AlternateConten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62848" behindDoc="1" locked="0" layoutInCell="1" allowOverlap="1">
              <wp:simplePos x="0" y="0"/>
              <wp:positionH relativeFrom="page">
                <wp:posOffset>2390775</wp:posOffset>
              </wp:positionH>
              <wp:positionV relativeFrom="page">
                <wp:posOffset>554355</wp:posOffset>
              </wp:positionV>
              <wp:extent cx="2861310" cy="196850"/>
              <wp:effectExtent l="0" t="1905" r="635"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131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rStyle w:val="a8"/>
                              <w:color w:val="000000"/>
                              <w:lang w:val="ru-RU"/>
                            </w:rPr>
                            <w:t xml:space="preserve">Рассуждения родителей </w:t>
                          </w:r>
                          <w:r>
                            <w:rPr>
                              <w:rStyle w:val="a8"/>
                              <w:color w:val="000000"/>
                              <w:lang w:eastAsia="en-US"/>
                            </w:rPr>
                            <w:t>about the youth</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45" type="#_x0000_t202" style="position:absolute;margin-left:188.25pt;margin-top:43.65pt;width:225.3pt;height:15.5pt;z-index:-2516536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" filled="f" stroked="f">
              <v:textbox style="mso-fit-shape-to-text:t" inset="0,0,0,0">
                <w:txbxContent>
                  <w:p w:rsidR="00000000" w:rsidRDefault="00C82BB2">
                    <w:pPr>
                      <w:pStyle w:val="11"/>
                      <w:shd w:val="clear" w:color="auto" w:fill="auto"/>
                      <w:spacing w:line="240" w:lineRule="auto"/>
                    </w:pPr>
                    <w:r>
                      <w:rPr>
                        <w:rStyle w:val="a8"/>
                        <w:color w:val="000000"/>
                        <w:lang w:val="ru-RU"/>
                      </w:rPr>
                      <w:t xml:space="preserve">Рассуждения родителей </w:t>
                    </w:r>
                    <w:r>
                      <w:rPr>
                        <w:rStyle w:val="a8"/>
                        <w:color w:val="000000"/>
                        <w:lang w:eastAsia="en-US"/>
                      </w:rPr>
                      <w:t>about the youth</w:t>
                    </w:r>
                  </w:p>
                </w:txbxContent>
              </v:textbox>
              <w10:wrap anchorx="page" anchory="page"/>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54656" behindDoc="1" locked="0" layoutInCell="1" allowOverlap="1">
              <wp:simplePos x="0" y="0"/>
              <wp:positionH relativeFrom="page">
                <wp:posOffset>2316480</wp:posOffset>
              </wp:positionH>
              <wp:positionV relativeFrom="page">
                <wp:posOffset>956945</wp:posOffset>
              </wp:positionV>
              <wp:extent cx="1395095" cy="196850"/>
              <wp:effectExtent l="1905" t="4445" r="1270" b="254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509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rStyle w:val="21"/>
                              <w:color w:val="000000"/>
                              <w:lang w:eastAsia="en-US"/>
                            </w:rPr>
                            <w:t>It’s very nice of her.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7" type="#_x0000_t202" style="position:absolute;margin-left:182.4pt;margin-top:75.35pt;width:109.85pt;height:15.5pt;z-index:-25166182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" filled="f" stroked="f">
              <v:textbox style="mso-fit-shape-to-text:t" inset="0,0,0,0">
                <w:txbxContent>
                  <w:p w:rsidR="00000000" w:rsidRDefault="00C82BB2">
                    <w:pPr>
                      <w:pStyle w:val="11"/>
                      <w:shd w:val="clear" w:color="auto" w:fill="auto"/>
                      <w:spacing w:line="240" w:lineRule="auto"/>
                    </w:pPr>
                    <w:r>
                      <w:rPr>
                        <w:rStyle w:val="21"/>
                        <w:color w:val="000000"/>
                        <w:lang w:eastAsia="en-US"/>
                      </w:rPr>
                      <w:t>It’s very nice of her.</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55680" behindDoc="1" locked="0" layoutInCell="1" allowOverlap="1">
              <wp:simplePos x="0" y="0"/>
              <wp:positionH relativeFrom="page">
                <wp:posOffset>2316480</wp:posOffset>
              </wp:positionH>
              <wp:positionV relativeFrom="page">
                <wp:posOffset>956945</wp:posOffset>
              </wp:positionV>
              <wp:extent cx="1444625" cy="173990"/>
              <wp:effectExtent l="1905" t="4445" r="1270" b="254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rStyle w:val="21"/>
                              <w:color w:val="000000"/>
                              <w:lang w:eastAsia="en-US"/>
                            </w:rPr>
                            <w:t>It’s very nice of her.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8" type="#_x0000_t202" style="position:absolute;margin-left:182.4pt;margin-top:75.35pt;width:113.75pt;height:13.7pt;z-index:-25166080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" filled="f" stroked="f">
              <v:textbox style="mso-fit-shape-to-text:t" inset="0,0,0,0">
                <w:txbxContent>
                  <w:p w:rsidR="00000000" w:rsidRDefault="00C82BB2">
                    <w:pPr>
                      <w:pStyle w:val="11"/>
                      <w:shd w:val="clear" w:color="auto" w:fill="auto"/>
                      <w:spacing w:line="240" w:lineRule="auto"/>
                    </w:pPr>
                    <w:r>
                      <w:rPr>
                        <w:rStyle w:val="21"/>
                        <w:color w:val="000000"/>
                        <w:lang w:eastAsia="en-US"/>
                      </w:rPr>
                      <w:t>It’s very nice of her.</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sz w:val="2"/>
        <w:szCs w:val="2"/>
        <w:lang w:eastAsia="ru-RU"/>
      </w:rPr>
    </w:pPr>
    <w:r>
      <w:rPr>
        <w:noProof/>
        <w:lang w:val="ru-RU" w:eastAsia="ru-RU"/>
      </w:rPr>
      <mc:AlternateContent>
        <mc:Choice Requires="wps">
          <w:drawing>
            <wp:anchor distT="0" distB="0" distL="63500" distR="63500" simplePos="0" relativeHeight="251656704" behindDoc="1" locked="0" layoutInCell="1" allowOverlap="1">
              <wp:simplePos x="0" y="0"/>
              <wp:positionH relativeFrom="page">
                <wp:posOffset>3623945</wp:posOffset>
              </wp:positionH>
              <wp:positionV relativeFrom="page">
                <wp:posOffset>523240</wp:posOffset>
              </wp:positionV>
              <wp:extent cx="1627505" cy="196850"/>
              <wp:effectExtent l="4445" t="0" r="0" b="381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750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C82BB2">
                          <w:pPr>
                            <w:pStyle w:val="11"/>
                            <w:shd w:val="clear" w:color="auto" w:fill="auto"/>
                            <w:spacing w:line="240" w:lineRule="auto"/>
                          </w:pPr>
                          <w:r>
                            <w:rPr>
                              <w:rStyle w:val="33"/>
                              <w:color w:val="000000"/>
                            </w:rPr>
                            <w:t>Краткое реагирование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9" type="#_x0000_t202" style="position:absolute;margin-left:285.35pt;margin-top:41.2pt;width:128.15pt;height:15.5pt;z-index:-25165977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" filled="f" stroked="f">
              <v:textbox style="mso-fit-shape-to-text:t" inset="0,0,0,0">
                <w:txbxContent>
                  <w:p w:rsidR="00000000" w:rsidRDefault="00C82BB2">
                    <w:pPr>
                      <w:pStyle w:val="11"/>
                      <w:shd w:val="clear" w:color="auto" w:fill="auto"/>
                      <w:spacing w:line="240" w:lineRule="auto"/>
                    </w:pPr>
                    <w:r>
                      <w:rPr>
                        <w:rStyle w:val="33"/>
                        <w:color w:val="000000"/>
                      </w:rPr>
                      <w:t>Краткое реагирование</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C82BB2">
    <w:pPr>
      <w:rPr>
        <w:color w:val="auto"/>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5"/>
    <w:multiLevelType w:val="multilevel"/>
    <w:tmpl w:val="00000004"/>
    <w:lvl w:ilvl="0">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nsid w:val="00000011"/>
    <w:multiLevelType w:val="multilevel"/>
    <w:tmpl w:val="00000010"/>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1">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206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BB2"/>
    <w:rsid w:val="00C82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Exact">
    <w:name w:val="Основной текст Exact"/>
    <w:basedOn w:val="a0"/>
    <w:uiPriority w:val="99"/>
    <w:rPr>
      <w:rFonts w:ascii="Times New Roman" w:hAnsi="Times New Roman" w:cs="Times New Roman"/>
      <w:spacing w:val="4"/>
      <w:sz w:val="26"/>
      <w:szCs w:val="26"/>
      <w:u w:val="none"/>
    </w:rPr>
  </w:style>
  <w:style w:type="character" w:customStyle="1" w:styleId="Exact1">
    <w:name w:val="Основной текст Exact1"/>
    <w:basedOn w:val="1"/>
    <w:uiPriority w:val="99"/>
    <w:rPr>
      <w:rFonts w:ascii="Times New Roman" w:hAnsi="Times New Roman" w:cs="Times New Roman"/>
      <w:color w:val="000000"/>
      <w:spacing w:val="4"/>
      <w:w w:val="100"/>
      <w:position w:val="0"/>
      <w:sz w:val="26"/>
      <w:szCs w:val="26"/>
      <w:u w:val="single"/>
    </w:rPr>
  </w:style>
  <w:style w:type="character" w:customStyle="1" w:styleId="1">
    <w:name w:val="Основной текст Знак1"/>
    <w:basedOn w:val="a0"/>
    <w:link w:val="a4"/>
    <w:uiPriority w:val="99"/>
    <w:rPr>
      <w:rFonts w:ascii="Times New Roman" w:hAnsi="Times New Roman" w:cs="Times New Roman"/>
      <w:sz w:val="27"/>
      <w:szCs w:val="27"/>
      <w:u w:val="none"/>
    </w:rPr>
  </w:style>
  <w:style w:type="paragraph" w:styleId="a4">
    <w:name w:val="Body Text"/>
    <w:basedOn w:val="a"/>
    <w:link w:val="1"/>
    <w:uiPriority w:val="99"/>
    <w:pPr>
      <w:shd w:val="clear" w:color="auto" w:fill="FFFFFF"/>
      <w:spacing w:after="300" w:line="240" w:lineRule="atLeast"/>
      <w:ind w:hanging="800"/>
      <w:jc w:val="center"/>
    </w:pPr>
    <w:rPr>
      <w:rFonts w:ascii="Times New Roman" w:hAnsi="Times New Roman" w:cs="Times New Roman"/>
      <w:color w:val="auto"/>
      <w:sz w:val="27"/>
      <w:szCs w:val="27"/>
      <w:lang w:eastAsia="ru-RU"/>
    </w:rPr>
  </w:style>
  <w:style w:type="character" w:customStyle="1" w:styleId="a5">
    <w:name w:val="Основной текст Знак"/>
    <w:basedOn w:val="a0"/>
    <w:uiPriority w:val="99"/>
    <w:semiHidden/>
    <w:rPr>
      <w:rFonts w:cs="Courier New"/>
      <w:color w:val="000000"/>
      <w:lang w:val="en-US" w:eastAsia="en-US"/>
    </w:rPr>
  </w:style>
  <w:style w:type="character" w:customStyle="1" w:styleId="2">
    <w:name w:val="Основной текст (2)_"/>
    <w:basedOn w:val="a0"/>
    <w:link w:val="20"/>
    <w:uiPriority w:val="99"/>
    <w:rPr>
      <w:rFonts w:ascii="Times New Roman" w:hAnsi="Times New Roman" w:cs="Times New Roman"/>
      <w:i/>
      <w:iCs/>
      <w:spacing w:val="-20"/>
      <w:sz w:val="30"/>
      <w:szCs w:val="30"/>
      <w:u w:val="none"/>
    </w:rPr>
  </w:style>
  <w:style w:type="character" w:customStyle="1" w:styleId="213">
    <w:name w:val="Основной текст (2) + 13"/>
    <w:aliases w:val="5 pt,Не курсив,Интервал 0 pt"/>
    <w:basedOn w:val="2"/>
    <w:uiPriority w:val="99"/>
    <w:rPr>
      <w:rFonts w:ascii="Times New Roman" w:hAnsi="Times New Roman" w:cs="Times New Roman"/>
      <w:noProof/>
      <w:spacing w:val="0"/>
      <w:sz w:val="27"/>
      <w:szCs w:val="27"/>
      <w:u w:val="none"/>
    </w:rPr>
  </w:style>
  <w:style w:type="character" w:customStyle="1" w:styleId="4">
    <w:name w:val="Заголовок №4_"/>
    <w:basedOn w:val="a0"/>
    <w:link w:val="40"/>
    <w:uiPriority w:val="99"/>
    <w:rPr>
      <w:rFonts w:ascii="Franklin Gothic Medium" w:hAnsi="Franklin Gothic Medium" w:cs="Franklin Gothic Medium"/>
      <w:i/>
      <w:iCs/>
      <w:noProof/>
      <w:spacing w:val="-20"/>
      <w:sz w:val="21"/>
      <w:szCs w:val="21"/>
      <w:u w:val="none"/>
    </w:rPr>
  </w:style>
  <w:style w:type="character" w:customStyle="1" w:styleId="a6">
    <w:name w:val="Основной текст + Полужирный"/>
    <w:basedOn w:val="1"/>
    <w:uiPriority w:val="99"/>
    <w:rPr>
      <w:rFonts w:ascii="Times New Roman" w:hAnsi="Times New Roman" w:cs="Times New Roman"/>
      <w:b/>
      <w:bCs/>
      <w:sz w:val="27"/>
      <w:szCs w:val="27"/>
      <w:u w:val="single"/>
    </w:rPr>
  </w:style>
  <w:style w:type="character" w:customStyle="1" w:styleId="10">
    <w:name w:val="Основной текст + Полужирный1"/>
    <w:basedOn w:val="1"/>
    <w:uiPriority w:val="99"/>
    <w:rPr>
      <w:rFonts w:ascii="Times New Roman" w:hAnsi="Times New Roman" w:cs="Times New Roman"/>
      <w:b/>
      <w:bCs/>
      <w:sz w:val="27"/>
      <w:szCs w:val="27"/>
      <w:u w:val="none"/>
    </w:rPr>
  </w:style>
  <w:style w:type="character" w:customStyle="1" w:styleId="3">
    <w:name w:val="Основной текст (3)_"/>
    <w:basedOn w:val="a0"/>
    <w:link w:val="30"/>
    <w:uiPriority w:val="99"/>
    <w:rPr>
      <w:rFonts w:ascii="Times New Roman" w:hAnsi="Times New Roman" w:cs="Times New Roman"/>
      <w:i/>
      <w:iCs/>
      <w:noProof/>
      <w:sz w:val="20"/>
      <w:szCs w:val="20"/>
      <w:u w:val="none"/>
    </w:rPr>
  </w:style>
  <w:style w:type="character" w:customStyle="1" w:styleId="6">
    <w:name w:val="Заголовок №6_"/>
    <w:basedOn w:val="a0"/>
    <w:link w:val="60"/>
    <w:uiPriority w:val="99"/>
    <w:rPr>
      <w:rFonts w:ascii="Times New Roman" w:hAnsi="Times New Roman" w:cs="Times New Roman"/>
      <w:i/>
      <w:iCs/>
      <w:noProof/>
      <w:spacing w:val="-20"/>
      <w:sz w:val="30"/>
      <w:szCs w:val="30"/>
      <w:u w:val="none"/>
    </w:rPr>
  </w:style>
  <w:style w:type="character" w:customStyle="1" w:styleId="4Exact">
    <w:name w:val="Основной текст (4) Exact"/>
    <w:basedOn w:val="a0"/>
    <w:uiPriority w:val="99"/>
    <w:rPr>
      <w:rFonts w:ascii="Times New Roman" w:hAnsi="Times New Roman" w:cs="Times New Roman"/>
      <w:b/>
      <w:bCs/>
      <w:spacing w:val="6"/>
      <w:sz w:val="25"/>
      <w:szCs w:val="25"/>
      <w:u w:val="none"/>
    </w:rPr>
  </w:style>
  <w:style w:type="character" w:customStyle="1" w:styleId="41">
    <w:name w:val="Основной текст (4)_"/>
    <w:basedOn w:val="a0"/>
    <w:link w:val="42"/>
    <w:uiPriority w:val="99"/>
    <w:rPr>
      <w:rFonts w:ascii="Times New Roman" w:hAnsi="Times New Roman" w:cs="Times New Roman"/>
      <w:b/>
      <w:bCs/>
      <w:sz w:val="27"/>
      <w:szCs w:val="27"/>
      <w:u w:val="none"/>
    </w:rPr>
  </w:style>
  <w:style w:type="character" w:customStyle="1" w:styleId="5">
    <w:name w:val="Основной текст (5)_"/>
    <w:basedOn w:val="a0"/>
    <w:link w:val="50"/>
    <w:uiPriority w:val="99"/>
    <w:rPr>
      <w:rFonts w:ascii="Franklin Gothic Medium" w:hAnsi="Franklin Gothic Medium" w:cs="Franklin Gothic Medium"/>
      <w:i/>
      <w:iCs/>
      <w:noProof/>
      <w:spacing w:val="-20"/>
      <w:sz w:val="21"/>
      <w:szCs w:val="21"/>
      <w:u w:val="none"/>
    </w:rPr>
  </w:style>
  <w:style w:type="character" w:customStyle="1" w:styleId="a7">
    <w:name w:val="Колонтитул_"/>
    <w:basedOn w:val="a0"/>
    <w:link w:val="11"/>
    <w:uiPriority w:val="99"/>
    <w:rPr>
      <w:rFonts w:ascii="Times New Roman" w:hAnsi="Times New Roman" w:cs="Times New Roman"/>
      <w:sz w:val="27"/>
      <w:szCs w:val="27"/>
      <w:u w:val="none"/>
    </w:rPr>
  </w:style>
  <w:style w:type="character" w:customStyle="1" w:styleId="a8">
    <w:name w:val="Колонтитул"/>
    <w:basedOn w:val="a7"/>
    <w:uiPriority w:val="99"/>
    <w:rPr>
      <w:rFonts w:ascii="Times New Roman" w:hAnsi="Times New Roman" w:cs="Times New Roman"/>
      <w:sz w:val="27"/>
      <w:szCs w:val="27"/>
      <w:u w:val="single"/>
    </w:rPr>
  </w:style>
  <w:style w:type="character" w:customStyle="1" w:styleId="31">
    <w:name w:val="Заголовок №3_"/>
    <w:basedOn w:val="a0"/>
    <w:link w:val="32"/>
    <w:uiPriority w:val="99"/>
    <w:rPr>
      <w:rFonts w:ascii="Times New Roman" w:hAnsi="Times New Roman" w:cs="Times New Roman"/>
      <w:i/>
      <w:iCs/>
      <w:noProof/>
      <w:spacing w:val="-20"/>
      <w:sz w:val="30"/>
      <w:szCs w:val="30"/>
      <w:u w:val="none"/>
    </w:rPr>
  </w:style>
  <w:style w:type="character" w:customStyle="1" w:styleId="7">
    <w:name w:val="Основной текст (7)_"/>
    <w:basedOn w:val="a0"/>
    <w:link w:val="70"/>
    <w:uiPriority w:val="99"/>
    <w:rPr>
      <w:rFonts w:ascii="Times New Roman" w:hAnsi="Times New Roman" w:cs="Times New Roman"/>
      <w:b/>
      <w:bCs/>
      <w:i/>
      <w:iCs/>
      <w:noProof/>
      <w:spacing w:val="-50"/>
      <w:sz w:val="25"/>
      <w:szCs w:val="25"/>
      <w:u w:val="none"/>
    </w:rPr>
  </w:style>
  <w:style w:type="character" w:customStyle="1" w:styleId="33">
    <w:name w:val="Колонтитул3"/>
    <w:basedOn w:val="a7"/>
    <w:uiPriority w:val="99"/>
    <w:rPr>
      <w:rFonts w:ascii="Times New Roman" w:hAnsi="Times New Roman" w:cs="Times New Roman"/>
      <w:sz w:val="27"/>
      <w:szCs w:val="27"/>
      <w:u w:val="single"/>
      <w:lang w:val="ru-RU" w:eastAsia="ru-RU"/>
    </w:rPr>
  </w:style>
  <w:style w:type="character" w:customStyle="1" w:styleId="21">
    <w:name w:val="Колонтитул2"/>
    <w:basedOn w:val="a7"/>
    <w:uiPriority w:val="99"/>
    <w:rPr>
      <w:rFonts w:ascii="Times New Roman" w:hAnsi="Times New Roman" w:cs="Times New Roman"/>
      <w:sz w:val="27"/>
      <w:szCs w:val="27"/>
      <w:u w:val="none"/>
    </w:rPr>
  </w:style>
  <w:style w:type="character" w:customStyle="1" w:styleId="51">
    <w:name w:val="Заголовок №5_"/>
    <w:basedOn w:val="a0"/>
    <w:link w:val="52"/>
    <w:uiPriority w:val="99"/>
    <w:rPr>
      <w:rFonts w:ascii="Times New Roman" w:hAnsi="Times New Roman" w:cs="Times New Roman"/>
      <w:i/>
      <w:iCs/>
      <w:noProof/>
      <w:spacing w:val="-20"/>
      <w:sz w:val="30"/>
      <w:szCs w:val="30"/>
      <w:u w:val="none"/>
    </w:rPr>
  </w:style>
  <w:style w:type="character" w:customStyle="1" w:styleId="72">
    <w:name w:val="Заголовок №7 (2)_"/>
    <w:basedOn w:val="a0"/>
    <w:link w:val="720"/>
    <w:uiPriority w:val="99"/>
    <w:rPr>
      <w:rFonts w:ascii="Times New Roman" w:hAnsi="Times New Roman" w:cs="Times New Roman"/>
      <w:i/>
      <w:iCs/>
      <w:noProof/>
      <w:spacing w:val="-20"/>
      <w:sz w:val="30"/>
      <w:szCs w:val="30"/>
      <w:u w:val="none"/>
    </w:rPr>
  </w:style>
  <w:style w:type="character" w:customStyle="1" w:styleId="2131">
    <w:name w:val="Основной текст (2) + 131"/>
    <w:aliases w:val="5 pt1,Не курсив1,Интервал 0 pt1"/>
    <w:basedOn w:val="2"/>
    <w:uiPriority w:val="99"/>
    <w:rPr>
      <w:rFonts w:ascii="Times New Roman" w:hAnsi="Times New Roman" w:cs="Times New Roman"/>
      <w:spacing w:val="0"/>
      <w:sz w:val="27"/>
      <w:szCs w:val="27"/>
      <w:u w:val="single"/>
      <w:lang w:val="ru-RU" w:eastAsia="ru-RU"/>
    </w:rPr>
  </w:style>
  <w:style w:type="character" w:customStyle="1" w:styleId="12">
    <w:name w:val="Заголовок №1_"/>
    <w:basedOn w:val="a0"/>
    <w:link w:val="13"/>
    <w:uiPriority w:val="99"/>
    <w:rPr>
      <w:rFonts w:ascii="Times New Roman" w:hAnsi="Times New Roman" w:cs="Times New Roman"/>
      <w:i/>
      <w:iCs/>
      <w:noProof/>
      <w:sz w:val="20"/>
      <w:szCs w:val="20"/>
      <w:u w:val="none"/>
    </w:rPr>
  </w:style>
  <w:style w:type="character" w:customStyle="1" w:styleId="9">
    <w:name w:val="Основной текст (9)_"/>
    <w:basedOn w:val="a0"/>
    <w:link w:val="90"/>
    <w:uiPriority w:val="99"/>
    <w:rPr>
      <w:rFonts w:ascii="Arial" w:hAnsi="Arial" w:cs="Arial"/>
      <w:i/>
      <w:iCs/>
      <w:noProof/>
      <w:spacing w:val="-40"/>
      <w:sz w:val="20"/>
      <w:szCs w:val="20"/>
      <w:u w:val="none"/>
    </w:rPr>
  </w:style>
  <w:style w:type="character" w:customStyle="1" w:styleId="100">
    <w:name w:val="Основной текст (10)_"/>
    <w:basedOn w:val="a0"/>
    <w:link w:val="101"/>
    <w:uiPriority w:val="99"/>
    <w:rPr>
      <w:rFonts w:ascii="Times New Roman" w:hAnsi="Times New Roman" w:cs="Times New Roman"/>
      <w:noProof/>
      <w:spacing w:val="-10"/>
      <w:sz w:val="20"/>
      <w:szCs w:val="20"/>
      <w:u w:val="none"/>
    </w:rPr>
  </w:style>
  <w:style w:type="character" w:customStyle="1" w:styleId="22">
    <w:name w:val="Заголовок №2_"/>
    <w:basedOn w:val="a0"/>
    <w:link w:val="23"/>
    <w:uiPriority w:val="99"/>
    <w:rPr>
      <w:rFonts w:ascii="Times New Roman" w:hAnsi="Times New Roman" w:cs="Times New Roman"/>
      <w:i/>
      <w:iCs/>
      <w:noProof/>
      <w:spacing w:val="-20"/>
      <w:sz w:val="30"/>
      <w:szCs w:val="30"/>
      <w:u w:val="none"/>
    </w:rPr>
  </w:style>
  <w:style w:type="character" w:customStyle="1" w:styleId="110">
    <w:name w:val="Основной текст (11)_"/>
    <w:basedOn w:val="a0"/>
    <w:link w:val="111"/>
    <w:uiPriority w:val="99"/>
    <w:rPr>
      <w:rFonts w:ascii="Times New Roman" w:hAnsi="Times New Roman" w:cs="Times New Roman"/>
      <w:noProof/>
      <w:spacing w:val="-10"/>
      <w:sz w:val="27"/>
      <w:szCs w:val="27"/>
      <w:u w:val="none"/>
    </w:rPr>
  </w:style>
  <w:style w:type="character" w:customStyle="1" w:styleId="62">
    <w:name w:val="Заголовок №6 (2)_"/>
    <w:basedOn w:val="a0"/>
    <w:link w:val="620"/>
    <w:uiPriority w:val="99"/>
    <w:rPr>
      <w:rFonts w:ascii="Times New Roman" w:hAnsi="Times New Roman" w:cs="Times New Roman"/>
      <w:i/>
      <w:iCs/>
      <w:noProof/>
      <w:spacing w:val="-10"/>
      <w:sz w:val="33"/>
      <w:szCs w:val="33"/>
      <w:u w:val="none"/>
    </w:rPr>
  </w:style>
  <w:style w:type="character" w:customStyle="1" w:styleId="15pt">
    <w:name w:val="Основной текст + 15 pt"/>
    <w:aliases w:val="Курсив,Интервал -1 pt"/>
    <w:basedOn w:val="1"/>
    <w:uiPriority w:val="99"/>
    <w:rPr>
      <w:rFonts w:ascii="Times New Roman" w:hAnsi="Times New Roman" w:cs="Times New Roman"/>
      <w:i/>
      <w:iCs/>
      <w:noProof/>
      <w:spacing w:val="-20"/>
      <w:sz w:val="30"/>
      <w:szCs w:val="30"/>
      <w:u w:val="none"/>
    </w:rPr>
  </w:style>
  <w:style w:type="character" w:customStyle="1" w:styleId="420">
    <w:name w:val="Заголовок №4 (2)_"/>
    <w:basedOn w:val="a0"/>
    <w:link w:val="421"/>
    <w:uiPriority w:val="99"/>
    <w:rPr>
      <w:rFonts w:ascii="Times New Roman" w:hAnsi="Times New Roman" w:cs="Times New Roman"/>
      <w:noProof/>
      <w:sz w:val="27"/>
      <w:szCs w:val="27"/>
      <w:u w:val="none"/>
    </w:rPr>
  </w:style>
  <w:style w:type="character" w:customStyle="1" w:styleId="15pt1">
    <w:name w:val="Основной текст + 15 pt1"/>
    <w:aliases w:val="Курсив2"/>
    <w:basedOn w:val="1"/>
    <w:uiPriority w:val="99"/>
    <w:rPr>
      <w:rFonts w:ascii="Times New Roman" w:hAnsi="Times New Roman" w:cs="Times New Roman"/>
      <w:i/>
      <w:iCs/>
      <w:sz w:val="30"/>
      <w:szCs w:val="30"/>
      <w:u w:val="none"/>
    </w:rPr>
  </w:style>
  <w:style w:type="character" w:customStyle="1" w:styleId="Arial">
    <w:name w:val="Основной текст + Arial"/>
    <w:aliases w:val="10 pt,Курсив1,Интервал -2 pt"/>
    <w:basedOn w:val="1"/>
    <w:uiPriority w:val="99"/>
    <w:rPr>
      <w:rFonts w:ascii="Arial" w:hAnsi="Arial" w:cs="Arial"/>
      <w:i/>
      <w:iCs/>
      <w:noProof/>
      <w:spacing w:val="-40"/>
      <w:sz w:val="20"/>
      <w:szCs w:val="20"/>
      <w:u w:val="none"/>
    </w:rPr>
  </w:style>
  <w:style w:type="paragraph" w:customStyle="1" w:styleId="20">
    <w:name w:val="Основной текст (2)"/>
    <w:basedOn w:val="a"/>
    <w:link w:val="2"/>
    <w:uiPriority w:val="99"/>
    <w:pPr>
      <w:shd w:val="clear" w:color="auto" w:fill="FFFFFF"/>
      <w:spacing w:before="300" w:line="240" w:lineRule="atLeast"/>
      <w:jc w:val="both"/>
    </w:pPr>
    <w:rPr>
      <w:rFonts w:ascii="Times New Roman" w:hAnsi="Times New Roman" w:cs="Times New Roman"/>
      <w:i/>
      <w:iCs/>
      <w:color w:val="auto"/>
      <w:spacing w:val="-20"/>
      <w:sz w:val="30"/>
      <w:szCs w:val="30"/>
      <w:lang w:eastAsia="ru-RU"/>
    </w:rPr>
  </w:style>
  <w:style w:type="paragraph" w:customStyle="1" w:styleId="40">
    <w:name w:val="Заголовок №4"/>
    <w:basedOn w:val="a"/>
    <w:link w:val="4"/>
    <w:uiPriority w:val="99"/>
    <w:pPr>
      <w:shd w:val="clear" w:color="auto" w:fill="FFFFFF"/>
      <w:spacing w:before="240" w:after="1080" w:line="240" w:lineRule="atLeast"/>
      <w:outlineLvl w:val="3"/>
    </w:pPr>
    <w:rPr>
      <w:rFonts w:ascii="Franklin Gothic Medium" w:hAnsi="Franklin Gothic Medium" w:cs="Franklin Gothic Medium"/>
      <w:i/>
      <w:iCs/>
      <w:noProof/>
      <w:color w:val="auto"/>
      <w:spacing w:val="-20"/>
      <w:sz w:val="21"/>
      <w:szCs w:val="21"/>
      <w:lang w:eastAsia="ru-RU"/>
    </w:rPr>
  </w:style>
  <w:style w:type="paragraph" w:customStyle="1" w:styleId="30">
    <w:name w:val="Основной текст (3)"/>
    <w:basedOn w:val="a"/>
    <w:link w:val="3"/>
    <w:uiPriority w:val="99"/>
    <w:pPr>
      <w:shd w:val="clear" w:color="auto" w:fill="FFFFFF"/>
      <w:spacing w:before="120" w:line="240" w:lineRule="atLeast"/>
      <w:jc w:val="right"/>
    </w:pPr>
    <w:rPr>
      <w:rFonts w:ascii="Times New Roman" w:hAnsi="Times New Roman" w:cs="Times New Roman"/>
      <w:i/>
      <w:iCs/>
      <w:noProof/>
      <w:color w:val="auto"/>
      <w:sz w:val="20"/>
      <w:szCs w:val="20"/>
      <w:lang w:eastAsia="ru-RU"/>
    </w:rPr>
  </w:style>
  <w:style w:type="paragraph" w:customStyle="1" w:styleId="60">
    <w:name w:val="Заголовок №6"/>
    <w:basedOn w:val="a"/>
    <w:link w:val="6"/>
    <w:uiPriority w:val="99"/>
    <w:pPr>
      <w:shd w:val="clear" w:color="auto" w:fill="FFFFFF"/>
      <w:spacing w:line="240" w:lineRule="atLeast"/>
      <w:jc w:val="both"/>
      <w:outlineLvl w:val="5"/>
    </w:pPr>
    <w:rPr>
      <w:rFonts w:ascii="Times New Roman" w:hAnsi="Times New Roman" w:cs="Times New Roman"/>
      <w:i/>
      <w:iCs/>
      <w:noProof/>
      <w:color w:val="auto"/>
      <w:spacing w:val="-20"/>
      <w:sz w:val="30"/>
      <w:szCs w:val="30"/>
      <w:lang w:eastAsia="ru-RU"/>
    </w:rPr>
  </w:style>
  <w:style w:type="paragraph" w:customStyle="1" w:styleId="42">
    <w:name w:val="Основной текст (4)"/>
    <w:basedOn w:val="a"/>
    <w:link w:val="41"/>
    <w:uiPriority w:val="99"/>
    <w:pPr>
      <w:shd w:val="clear" w:color="auto" w:fill="FFFFFF"/>
      <w:spacing w:line="480" w:lineRule="exact"/>
    </w:pPr>
    <w:rPr>
      <w:rFonts w:ascii="Times New Roman" w:hAnsi="Times New Roman" w:cs="Times New Roman"/>
      <w:b/>
      <w:bCs/>
      <w:color w:val="auto"/>
      <w:sz w:val="27"/>
      <w:szCs w:val="27"/>
      <w:lang w:eastAsia="ru-RU"/>
    </w:rPr>
  </w:style>
  <w:style w:type="paragraph" w:customStyle="1" w:styleId="50">
    <w:name w:val="Основной текст (5)"/>
    <w:basedOn w:val="a"/>
    <w:link w:val="5"/>
    <w:uiPriority w:val="99"/>
    <w:pPr>
      <w:shd w:val="clear" w:color="auto" w:fill="FFFFFF"/>
      <w:spacing w:before="240" w:line="240" w:lineRule="atLeast"/>
    </w:pPr>
    <w:rPr>
      <w:rFonts w:ascii="Franklin Gothic Medium" w:hAnsi="Franklin Gothic Medium" w:cs="Franklin Gothic Medium"/>
      <w:i/>
      <w:iCs/>
      <w:noProof/>
      <w:color w:val="auto"/>
      <w:spacing w:val="-20"/>
      <w:sz w:val="21"/>
      <w:szCs w:val="21"/>
      <w:lang w:eastAsia="ru-RU"/>
    </w:rPr>
  </w:style>
  <w:style w:type="paragraph" w:customStyle="1" w:styleId="11">
    <w:name w:val="Колонтитул1"/>
    <w:basedOn w:val="a"/>
    <w:link w:val="a7"/>
    <w:uiPriority w:val="99"/>
    <w:pPr>
      <w:shd w:val="clear" w:color="auto" w:fill="FFFFFF"/>
      <w:spacing w:line="240" w:lineRule="atLeast"/>
    </w:pPr>
    <w:rPr>
      <w:rFonts w:ascii="Times New Roman" w:hAnsi="Times New Roman" w:cs="Times New Roman"/>
      <w:color w:val="auto"/>
      <w:sz w:val="27"/>
      <w:szCs w:val="27"/>
      <w:lang w:eastAsia="ru-RU"/>
    </w:rPr>
  </w:style>
  <w:style w:type="paragraph" w:customStyle="1" w:styleId="32">
    <w:name w:val="Заголовок №3"/>
    <w:basedOn w:val="a"/>
    <w:link w:val="31"/>
    <w:uiPriority w:val="99"/>
    <w:pPr>
      <w:shd w:val="clear" w:color="auto" w:fill="FFFFFF"/>
      <w:spacing w:after="120" w:line="240" w:lineRule="atLeast"/>
      <w:jc w:val="both"/>
      <w:outlineLvl w:val="2"/>
    </w:pPr>
    <w:rPr>
      <w:rFonts w:ascii="Times New Roman" w:hAnsi="Times New Roman" w:cs="Times New Roman"/>
      <w:i/>
      <w:iCs/>
      <w:noProof/>
      <w:color w:val="auto"/>
      <w:spacing w:val="-20"/>
      <w:sz w:val="30"/>
      <w:szCs w:val="30"/>
      <w:lang w:eastAsia="ru-RU"/>
    </w:rPr>
  </w:style>
  <w:style w:type="paragraph" w:customStyle="1" w:styleId="70">
    <w:name w:val="Основной текст (7)"/>
    <w:basedOn w:val="a"/>
    <w:link w:val="7"/>
    <w:uiPriority w:val="99"/>
    <w:pPr>
      <w:shd w:val="clear" w:color="auto" w:fill="FFFFFF"/>
      <w:spacing w:before="120" w:line="120" w:lineRule="exact"/>
      <w:jc w:val="both"/>
    </w:pPr>
    <w:rPr>
      <w:rFonts w:ascii="Times New Roman" w:hAnsi="Times New Roman" w:cs="Times New Roman"/>
      <w:b/>
      <w:bCs/>
      <w:i/>
      <w:iCs/>
      <w:noProof/>
      <w:color w:val="auto"/>
      <w:spacing w:val="-50"/>
      <w:sz w:val="25"/>
      <w:szCs w:val="25"/>
      <w:lang w:eastAsia="ru-RU"/>
    </w:rPr>
  </w:style>
  <w:style w:type="paragraph" w:customStyle="1" w:styleId="52">
    <w:name w:val="Заголовок №5"/>
    <w:basedOn w:val="a"/>
    <w:link w:val="51"/>
    <w:uiPriority w:val="99"/>
    <w:pPr>
      <w:shd w:val="clear" w:color="auto" w:fill="FFFFFF"/>
      <w:spacing w:before="660" w:line="240" w:lineRule="atLeast"/>
      <w:outlineLvl w:val="4"/>
    </w:pPr>
    <w:rPr>
      <w:rFonts w:ascii="Times New Roman" w:hAnsi="Times New Roman" w:cs="Times New Roman"/>
      <w:i/>
      <w:iCs/>
      <w:noProof/>
      <w:color w:val="auto"/>
      <w:spacing w:val="-20"/>
      <w:sz w:val="30"/>
      <w:szCs w:val="30"/>
      <w:lang w:eastAsia="ru-RU"/>
    </w:rPr>
  </w:style>
  <w:style w:type="paragraph" w:customStyle="1" w:styleId="720">
    <w:name w:val="Заголовок №7 (2)"/>
    <w:basedOn w:val="a"/>
    <w:link w:val="72"/>
    <w:uiPriority w:val="99"/>
    <w:pPr>
      <w:shd w:val="clear" w:color="auto" w:fill="FFFFFF"/>
      <w:spacing w:line="240" w:lineRule="atLeast"/>
      <w:jc w:val="both"/>
      <w:outlineLvl w:val="6"/>
    </w:pPr>
    <w:rPr>
      <w:rFonts w:ascii="Times New Roman" w:hAnsi="Times New Roman" w:cs="Times New Roman"/>
      <w:i/>
      <w:iCs/>
      <w:noProof/>
      <w:color w:val="auto"/>
      <w:spacing w:val="-20"/>
      <w:sz w:val="30"/>
      <w:szCs w:val="30"/>
      <w:lang w:eastAsia="ru-RU"/>
    </w:rPr>
  </w:style>
  <w:style w:type="paragraph" w:customStyle="1" w:styleId="13">
    <w:name w:val="Заголовок №1"/>
    <w:basedOn w:val="a"/>
    <w:link w:val="12"/>
    <w:uiPriority w:val="99"/>
    <w:pPr>
      <w:shd w:val="clear" w:color="auto" w:fill="FFFFFF"/>
      <w:spacing w:after="60" w:line="240" w:lineRule="atLeast"/>
      <w:outlineLvl w:val="0"/>
    </w:pPr>
    <w:rPr>
      <w:rFonts w:ascii="Times New Roman" w:hAnsi="Times New Roman" w:cs="Times New Roman"/>
      <w:i/>
      <w:iCs/>
      <w:noProof/>
      <w:color w:val="auto"/>
      <w:sz w:val="20"/>
      <w:szCs w:val="20"/>
      <w:lang w:eastAsia="ru-RU"/>
    </w:rPr>
  </w:style>
  <w:style w:type="paragraph" w:customStyle="1" w:styleId="90">
    <w:name w:val="Основной текст (9)"/>
    <w:basedOn w:val="a"/>
    <w:link w:val="9"/>
    <w:uiPriority w:val="99"/>
    <w:pPr>
      <w:shd w:val="clear" w:color="auto" w:fill="FFFFFF"/>
      <w:spacing w:before="120" w:line="187" w:lineRule="exact"/>
      <w:jc w:val="both"/>
    </w:pPr>
    <w:rPr>
      <w:rFonts w:ascii="Arial" w:hAnsi="Arial" w:cs="Arial"/>
      <w:i/>
      <w:iCs/>
      <w:noProof/>
      <w:color w:val="auto"/>
      <w:spacing w:val="-40"/>
      <w:sz w:val="20"/>
      <w:szCs w:val="20"/>
      <w:lang w:eastAsia="ru-RU"/>
    </w:rPr>
  </w:style>
  <w:style w:type="paragraph" w:customStyle="1" w:styleId="101">
    <w:name w:val="Основной текст (10)"/>
    <w:basedOn w:val="a"/>
    <w:link w:val="100"/>
    <w:uiPriority w:val="99"/>
    <w:pPr>
      <w:shd w:val="clear" w:color="auto" w:fill="FFFFFF"/>
      <w:spacing w:line="240" w:lineRule="atLeast"/>
      <w:jc w:val="both"/>
    </w:pPr>
    <w:rPr>
      <w:rFonts w:ascii="Times New Roman" w:hAnsi="Times New Roman" w:cs="Times New Roman"/>
      <w:noProof/>
      <w:color w:val="auto"/>
      <w:spacing w:val="-10"/>
      <w:sz w:val="20"/>
      <w:szCs w:val="20"/>
      <w:lang w:eastAsia="ru-RU"/>
    </w:rPr>
  </w:style>
  <w:style w:type="paragraph" w:customStyle="1" w:styleId="23">
    <w:name w:val="Заголовок №2"/>
    <w:basedOn w:val="a"/>
    <w:link w:val="22"/>
    <w:uiPriority w:val="99"/>
    <w:pPr>
      <w:shd w:val="clear" w:color="auto" w:fill="FFFFFF"/>
      <w:spacing w:before="120" w:after="660" w:line="240" w:lineRule="atLeast"/>
      <w:jc w:val="both"/>
      <w:outlineLvl w:val="1"/>
    </w:pPr>
    <w:rPr>
      <w:rFonts w:ascii="Times New Roman" w:hAnsi="Times New Roman" w:cs="Times New Roman"/>
      <w:i/>
      <w:iCs/>
      <w:noProof/>
      <w:color w:val="auto"/>
      <w:spacing w:val="-20"/>
      <w:sz w:val="30"/>
      <w:szCs w:val="30"/>
      <w:lang w:eastAsia="ru-RU"/>
    </w:rPr>
  </w:style>
  <w:style w:type="paragraph" w:customStyle="1" w:styleId="111">
    <w:name w:val="Основной текст (11)"/>
    <w:basedOn w:val="a"/>
    <w:link w:val="110"/>
    <w:uiPriority w:val="99"/>
    <w:pPr>
      <w:shd w:val="clear" w:color="auto" w:fill="FFFFFF"/>
      <w:spacing w:before="420" w:after="420" w:line="240" w:lineRule="atLeast"/>
    </w:pPr>
    <w:rPr>
      <w:rFonts w:ascii="Times New Roman" w:hAnsi="Times New Roman" w:cs="Times New Roman"/>
      <w:noProof/>
      <w:color w:val="auto"/>
      <w:spacing w:val="-10"/>
      <w:sz w:val="27"/>
      <w:szCs w:val="27"/>
      <w:lang w:eastAsia="ru-RU"/>
    </w:rPr>
  </w:style>
  <w:style w:type="paragraph" w:customStyle="1" w:styleId="620">
    <w:name w:val="Заголовок №6 (2)"/>
    <w:basedOn w:val="a"/>
    <w:link w:val="62"/>
    <w:uiPriority w:val="99"/>
    <w:pPr>
      <w:shd w:val="clear" w:color="auto" w:fill="FFFFFF"/>
      <w:spacing w:before="60" w:line="240" w:lineRule="atLeast"/>
      <w:outlineLvl w:val="5"/>
    </w:pPr>
    <w:rPr>
      <w:rFonts w:ascii="Times New Roman" w:hAnsi="Times New Roman" w:cs="Times New Roman"/>
      <w:i/>
      <w:iCs/>
      <w:noProof/>
      <w:color w:val="auto"/>
      <w:spacing w:val="-10"/>
      <w:sz w:val="33"/>
      <w:szCs w:val="33"/>
      <w:lang w:eastAsia="ru-RU"/>
    </w:rPr>
  </w:style>
  <w:style w:type="paragraph" w:customStyle="1" w:styleId="421">
    <w:name w:val="Заголовок №4 (2)"/>
    <w:basedOn w:val="a"/>
    <w:link w:val="420"/>
    <w:uiPriority w:val="99"/>
    <w:pPr>
      <w:shd w:val="clear" w:color="auto" w:fill="FFFFFF"/>
      <w:spacing w:before="120" w:line="240" w:lineRule="atLeast"/>
      <w:jc w:val="both"/>
      <w:outlineLvl w:val="3"/>
    </w:pPr>
    <w:rPr>
      <w:rFonts w:ascii="Times New Roman" w:hAnsi="Times New Roman" w:cs="Times New Roman"/>
      <w:noProof/>
      <w:color w:val="auto"/>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Exact">
    <w:name w:val="Основной текст Exact"/>
    <w:basedOn w:val="a0"/>
    <w:uiPriority w:val="99"/>
    <w:rPr>
      <w:rFonts w:ascii="Times New Roman" w:hAnsi="Times New Roman" w:cs="Times New Roman"/>
      <w:spacing w:val="4"/>
      <w:sz w:val="26"/>
      <w:szCs w:val="26"/>
      <w:u w:val="none"/>
    </w:rPr>
  </w:style>
  <w:style w:type="character" w:customStyle="1" w:styleId="Exact1">
    <w:name w:val="Основной текст Exact1"/>
    <w:basedOn w:val="1"/>
    <w:uiPriority w:val="99"/>
    <w:rPr>
      <w:rFonts w:ascii="Times New Roman" w:hAnsi="Times New Roman" w:cs="Times New Roman"/>
      <w:color w:val="000000"/>
      <w:spacing w:val="4"/>
      <w:w w:val="100"/>
      <w:position w:val="0"/>
      <w:sz w:val="26"/>
      <w:szCs w:val="26"/>
      <w:u w:val="single"/>
    </w:rPr>
  </w:style>
  <w:style w:type="character" w:customStyle="1" w:styleId="1">
    <w:name w:val="Основной текст Знак1"/>
    <w:basedOn w:val="a0"/>
    <w:link w:val="a4"/>
    <w:uiPriority w:val="99"/>
    <w:rPr>
      <w:rFonts w:ascii="Times New Roman" w:hAnsi="Times New Roman" w:cs="Times New Roman"/>
      <w:sz w:val="27"/>
      <w:szCs w:val="27"/>
      <w:u w:val="none"/>
    </w:rPr>
  </w:style>
  <w:style w:type="paragraph" w:styleId="a4">
    <w:name w:val="Body Text"/>
    <w:basedOn w:val="a"/>
    <w:link w:val="1"/>
    <w:uiPriority w:val="99"/>
    <w:pPr>
      <w:shd w:val="clear" w:color="auto" w:fill="FFFFFF"/>
      <w:spacing w:after="300" w:line="240" w:lineRule="atLeast"/>
      <w:ind w:hanging="800"/>
      <w:jc w:val="center"/>
    </w:pPr>
    <w:rPr>
      <w:rFonts w:ascii="Times New Roman" w:hAnsi="Times New Roman" w:cs="Times New Roman"/>
      <w:color w:val="auto"/>
      <w:sz w:val="27"/>
      <w:szCs w:val="27"/>
      <w:lang w:eastAsia="ru-RU"/>
    </w:rPr>
  </w:style>
  <w:style w:type="character" w:customStyle="1" w:styleId="a5">
    <w:name w:val="Основной текст Знак"/>
    <w:basedOn w:val="a0"/>
    <w:uiPriority w:val="99"/>
    <w:semiHidden/>
    <w:rPr>
      <w:rFonts w:cs="Courier New"/>
      <w:color w:val="000000"/>
      <w:lang w:val="en-US" w:eastAsia="en-US"/>
    </w:rPr>
  </w:style>
  <w:style w:type="character" w:customStyle="1" w:styleId="2">
    <w:name w:val="Основной текст (2)_"/>
    <w:basedOn w:val="a0"/>
    <w:link w:val="20"/>
    <w:uiPriority w:val="99"/>
    <w:rPr>
      <w:rFonts w:ascii="Times New Roman" w:hAnsi="Times New Roman" w:cs="Times New Roman"/>
      <w:i/>
      <w:iCs/>
      <w:spacing w:val="-20"/>
      <w:sz w:val="30"/>
      <w:szCs w:val="30"/>
      <w:u w:val="none"/>
    </w:rPr>
  </w:style>
  <w:style w:type="character" w:customStyle="1" w:styleId="213">
    <w:name w:val="Основной текст (2) + 13"/>
    <w:aliases w:val="5 pt,Не курсив,Интервал 0 pt"/>
    <w:basedOn w:val="2"/>
    <w:uiPriority w:val="99"/>
    <w:rPr>
      <w:rFonts w:ascii="Times New Roman" w:hAnsi="Times New Roman" w:cs="Times New Roman"/>
      <w:noProof/>
      <w:spacing w:val="0"/>
      <w:sz w:val="27"/>
      <w:szCs w:val="27"/>
      <w:u w:val="none"/>
    </w:rPr>
  </w:style>
  <w:style w:type="character" w:customStyle="1" w:styleId="4">
    <w:name w:val="Заголовок №4_"/>
    <w:basedOn w:val="a0"/>
    <w:link w:val="40"/>
    <w:uiPriority w:val="99"/>
    <w:rPr>
      <w:rFonts w:ascii="Franklin Gothic Medium" w:hAnsi="Franklin Gothic Medium" w:cs="Franklin Gothic Medium"/>
      <w:i/>
      <w:iCs/>
      <w:noProof/>
      <w:spacing w:val="-20"/>
      <w:sz w:val="21"/>
      <w:szCs w:val="21"/>
      <w:u w:val="none"/>
    </w:rPr>
  </w:style>
  <w:style w:type="character" w:customStyle="1" w:styleId="a6">
    <w:name w:val="Основной текст + Полужирный"/>
    <w:basedOn w:val="1"/>
    <w:uiPriority w:val="99"/>
    <w:rPr>
      <w:rFonts w:ascii="Times New Roman" w:hAnsi="Times New Roman" w:cs="Times New Roman"/>
      <w:b/>
      <w:bCs/>
      <w:sz w:val="27"/>
      <w:szCs w:val="27"/>
      <w:u w:val="single"/>
    </w:rPr>
  </w:style>
  <w:style w:type="character" w:customStyle="1" w:styleId="10">
    <w:name w:val="Основной текст + Полужирный1"/>
    <w:basedOn w:val="1"/>
    <w:uiPriority w:val="99"/>
    <w:rPr>
      <w:rFonts w:ascii="Times New Roman" w:hAnsi="Times New Roman" w:cs="Times New Roman"/>
      <w:b/>
      <w:bCs/>
      <w:sz w:val="27"/>
      <w:szCs w:val="27"/>
      <w:u w:val="none"/>
    </w:rPr>
  </w:style>
  <w:style w:type="character" w:customStyle="1" w:styleId="3">
    <w:name w:val="Основной текст (3)_"/>
    <w:basedOn w:val="a0"/>
    <w:link w:val="30"/>
    <w:uiPriority w:val="99"/>
    <w:rPr>
      <w:rFonts w:ascii="Times New Roman" w:hAnsi="Times New Roman" w:cs="Times New Roman"/>
      <w:i/>
      <w:iCs/>
      <w:noProof/>
      <w:sz w:val="20"/>
      <w:szCs w:val="20"/>
      <w:u w:val="none"/>
    </w:rPr>
  </w:style>
  <w:style w:type="character" w:customStyle="1" w:styleId="6">
    <w:name w:val="Заголовок №6_"/>
    <w:basedOn w:val="a0"/>
    <w:link w:val="60"/>
    <w:uiPriority w:val="99"/>
    <w:rPr>
      <w:rFonts w:ascii="Times New Roman" w:hAnsi="Times New Roman" w:cs="Times New Roman"/>
      <w:i/>
      <w:iCs/>
      <w:noProof/>
      <w:spacing w:val="-20"/>
      <w:sz w:val="30"/>
      <w:szCs w:val="30"/>
      <w:u w:val="none"/>
    </w:rPr>
  </w:style>
  <w:style w:type="character" w:customStyle="1" w:styleId="4Exact">
    <w:name w:val="Основной текст (4) Exact"/>
    <w:basedOn w:val="a0"/>
    <w:uiPriority w:val="99"/>
    <w:rPr>
      <w:rFonts w:ascii="Times New Roman" w:hAnsi="Times New Roman" w:cs="Times New Roman"/>
      <w:b/>
      <w:bCs/>
      <w:spacing w:val="6"/>
      <w:sz w:val="25"/>
      <w:szCs w:val="25"/>
      <w:u w:val="none"/>
    </w:rPr>
  </w:style>
  <w:style w:type="character" w:customStyle="1" w:styleId="41">
    <w:name w:val="Основной текст (4)_"/>
    <w:basedOn w:val="a0"/>
    <w:link w:val="42"/>
    <w:uiPriority w:val="99"/>
    <w:rPr>
      <w:rFonts w:ascii="Times New Roman" w:hAnsi="Times New Roman" w:cs="Times New Roman"/>
      <w:b/>
      <w:bCs/>
      <w:sz w:val="27"/>
      <w:szCs w:val="27"/>
      <w:u w:val="none"/>
    </w:rPr>
  </w:style>
  <w:style w:type="character" w:customStyle="1" w:styleId="5">
    <w:name w:val="Основной текст (5)_"/>
    <w:basedOn w:val="a0"/>
    <w:link w:val="50"/>
    <w:uiPriority w:val="99"/>
    <w:rPr>
      <w:rFonts w:ascii="Franklin Gothic Medium" w:hAnsi="Franklin Gothic Medium" w:cs="Franklin Gothic Medium"/>
      <w:i/>
      <w:iCs/>
      <w:noProof/>
      <w:spacing w:val="-20"/>
      <w:sz w:val="21"/>
      <w:szCs w:val="21"/>
      <w:u w:val="none"/>
    </w:rPr>
  </w:style>
  <w:style w:type="character" w:customStyle="1" w:styleId="a7">
    <w:name w:val="Колонтитул_"/>
    <w:basedOn w:val="a0"/>
    <w:link w:val="11"/>
    <w:uiPriority w:val="99"/>
    <w:rPr>
      <w:rFonts w:ascii="Times New Roman" w:hAnsi="Times New Roman" w:cs="Times New Roman"/>
      <w:sz w:val="27"/>
      <w:szCs w:val="27"/>
      <w:u w:val="none"/>
    </w:rPr>
  </w:style>
  <w:style w:type="character" w:customStyle="1" w:styleId="a8">
    <w:name w:val="Колонтитул"/>
    <w:basedOn w:val="a7"/>
    <w:uiPriority w:val="99"/>
    <w:rPr>
      <w:rFonts w:ascii="Times New Roman" w:hAnsi="Times New Roman" w:cs="Times New Roman"/>
      <w:sz w:val="27"/>
      <w:szCs w:val="27"/>
      <w:u w:val="single"/>
    </w:rPr>
  </w:style>
  <w:style w:type="character" w:customStyle="1" w:styleId="31">
    <w:name w:val="Заголовок №3_"/>
    <w:basedOn w:val="a0"/>
    <w:link w:val="32"/>
    <w:uiPriority w:val="99"/>
    <w:rPr>
      <w:rFonts w:ascii="Times New Roman" w:hAnsi="Times New Roman" w:cs="Times New Roman"/>
      <w:i/>
      <w:iCs/>
      <w:noProof/>
      <w:spacing w:val="-20"/>
      <w:sz w:val="30"/>
      <w:szCs w:val="30"/>
      <w:u w:val="none"/>
    </w:rPr>
  </w:style>
  <w:style w:type="character" w:customStyle="1" w:styleId="7">
    <w:name w:val="Основной текст (7)_"/>
    <w:basedOn w:val="a0"/>
    <w:link w:val="70"/>
    <w:uiPriority w:val="99"/>
    <w:rPr>
      <w:rFonts w:ascii="Times New Roman" w:hAnsi="Times New Roman" w:cs="Times New Roman"/>
      <w:b/>
      <w:bCs/>
      <w:i/>
      <w:iCs/>
      <w:noProof/>
      <w:spacing w:val="-50"/>
      <w:sz w:val="25"/>
      <w:szCs w:val="25"/>
      <w:u w:val="none"/>
    </w:rPr>
  </w:style>
  <w:style w:type="character" w:customStyle="1" w:styleId="33">
    <w:name w:val="Колонтитул3"/>
    <w:basedOn w:val="a7"/>
    <w:uiPriority w:val="99"/>
    <w:rPr>
      <w:rFonts w:ascii="Times New Roman" w:hAnsi="Times New Roman" w:cs="Times New Roman"/>
      <w:sz w:val="27"/>
      <w:szCs w:val="27"/>
      <w:u w:val="single"/>
      <w:lang w:val="ru-RU" w:eastAsia="ru-RU"/>
    </w:rPr>
  </w:style>
  <w:style w:type="character" w:customStyle="1" w:styleId="21">
    <w:name w:val="Колонтитул2"/>
    <w:basedOn w:val="a7"/>
    <w:uiPriority w:val="99"/>
    <w:rPr>
      <w:rFonts w:ascii="Times New Roman" w:hAnsi="Times New Roman" w:cs="Times New Roman"/>
      <w:sz w:val="27"/>
      <w:szCs w:val="27"/>
      <w:u w:val="none"/>
    </w:rPr>
  </w:style>
  <w:style w:type="character" w:customStyle="1" w:styleId="51">
    <w:name w:val="Заголовок №5_"/>
    <w:basedOn w:val="a0"/>
    <w:link w:val="52"/>
    <w:uiPriority w:val="99"/>
    <w:rPr>
      <w:rFonts w:ascii="Times New Roman" w:hAnsi="Times New Roman" w:cs="Times New Roman"/>
      <w:i/>
      <w:iCs/>
      <w:noProof/>
      <w:spacing w:val="-20"/>
      <w:sz w:val="30"/>
      <w:szCs w:val="30"/>
      <w:u w:val="none"/>
    </w:rPr>
  </w:style>
  <w:style w:type="character" w:customStyle="1" w:styleId="72">
    <w:name w:val="Заголовок №7 (2)_"/>
    <w:basedOn w:val="a0"/>
    <w:link w:val="720"/>
    <w:uiPriority w:val="99"/>
    <w:rPr>
      <w:rFonts w:ascii="Times New Roman" w:hAnsi="Times New Roman" w:cs="Times New Roman"/>
      <w:i/>
      <w:iCs/>
      <w:noProof/>
      <w:spacing w:val="-20"/>
      <w:sz w:val="30"/>
      <w:szCs w:val="30"/>
      <w:u w:val="none"/>
    </w:rPr>
  </w:style>
  <w:style w:type="character" w:customStyle="1" w:styleId="2131">
    <w:name w:val="Основной текст (2) + 131"/>
    <w:aliases w:val="5 pt1,Не курсив1,Интервал 0 pt1"/>
    <w:basedOn w:val="2"/>
    <w:uiPriority w:val="99"/>
    <w:rPr>
      <w:rFonts w:ascii="Times New Roman" w:hAnsi="Times New Roman" w:cs="Times New Roman"/>
      <w:spacing w:val="0"/>
      <w:sz w:val="27"/>
      <w:szCs w:val="27"/>
      <w:u w:val="single"/>
      <w:lang w:val="ru-RU" w:eastAsia="ru-RU"/>
    </w:rPr>
  </w:style>
  <w:style w:type="character" w:customStyle="1" w:styleId="12">
    <w:name w:val="Заголовок №1_"/>
    <w:basedOn w:val="a0"/>
    <w:link w:val="13"/>
    <w:uiPriority w:val="99"/>
    <w:rPr>
      <w:rFonts w:ascii="Times New Roman" w:hAnsi="Times New Roman" w:cs="Times New Roman"/>
      <w:i/>
      <w:iCs/>
      <w:noProof/>
      <w:sz w:val="20"/>
      <w:szCs w:val="20"/>
      <w:u w:val="none"/>
    </w:rPr>
  </w:style>
  <w:style w:type="character" w:customStyle="1" w:styleId="9">
    <w:name w:val="Основной текст (9)_"/>
    <w:basedOn w:val="a0"/>
    <w:link w:val="90"/>
    <w:uiPriority w:val="99"/>
    <w:rPr>
      <w:rFonts w:ascii="Arial" w:hAnsi="Arial" w:cs="Arial"/>
      <w:i/>
      <w:iCs/>
      <w:noProof/>
      <w:spacing w:val="-40"/>
      <w:sz w:val="20"/>
      <w:szCs w:val="20"/>
      <w:u w:val="none"/>
    </w:rPr>
  </w:style>
  <w:style w:type="character" w:customStyle="1" w:styleId="100">
    <w:name w:val="Основной текст (10)_"/>
    <w:basedOn w:val="a0"/>
    <w:link w:val="101"/>
    <w:uiPriority w:val="99"/>
    <w:rPr>
      <w:rFonts w:ascii="Times New Roman" w:hAnsi="Times New Roman" w:cs="Times New Roman"/>
      <w:noProof/>
      <w:spacing w:val="-10"/>
      <w:sz w:val="20"/>
      <w:szCs w:val="20"/>
      <w:u w:val="none"/>
    </w:rPr>
  </w:style>
  <w:style w:type="character" w:customStyle="1" w:styleId="22">
    <w:name w:val="Заголовок №2_"/>
    <w:basedOn w:val="a0"/>
    <w:link w:val="23"/>
    <w:uiPriority w:val="99"/>
    <w:rPr>
      <w:rFonts w:ascii="Times New Roman" w:hAnsi="Times New Roman" w:cs="Times New Roman"/>
      <w:i/>
      <w:iCs/>
      <w:noProof/>
      <w:spacing w:val="-20"/>
      <w:sz w:val="30"/>
      <w:szCs w:val="30"/>
      <w:u w:val="none"/>
    </w:rPr>
  </w:style>
  <w:style w:type="character" w:customStyle="1" w:styleId="110">
    <w:name w:val="Основной текст (11)_"/>
    <w:basedOn w:val="a0"/>
    <w:link w:val="111"/>
    <w:uiPriority w:val="99"/>
    <w:rPr>
      <w:rFonts w:ascii="Times New Roman" w:hAnsi="Times New Roman" w:cs="Times New Roman"/>
      <w:noProof/>
      <w:spacing w:val="-10"/>
      <w:sz w:val="27"/>
      <w:szCs w:val="27"/>
      <w:u w:val="none"/>
    </w:rPr>
  </w:style>
  <w:style w:type="character" w:customStyle="1" w:styleId="62">
    <w:name w:val="Заголовок №6 (2)_"/>
    <w:basedOn w:val="a0"/>
    <w:link w:val="620"/>
    <w:uiPriority w:val="99"/>
    <w:rPr>
      <w:rFonts w:ascii="Times New Roman" w:hAnsi="Times New Roman" w:cs="Times New Roman"/>
      <w:i/>
      <w:iCs/>
      <w:noProof/>
      <w:spacing w:val="-10"/>
      <w:sz w:val="33"/>
      <w:szCs w:val="33"/>
      <w:u w:val="none"/>
    </w:rPr>
  </w:style>
  <w:style w:type="character" w:customStyle="1" w:styleId="15pt">
    <w:name w:val="Основной текст + 15 pt"/>
    <w:aliases w:val="Курсив,Интервал -1 pt"/>
    <w:basedOn w:val="1"/>
    <w:uiPriority w:val="99"/>
    <w:rPr>
      <w:rFonts w:ascii="Times New Roman" w:hAnsi="Times New Roman" w:cs="Times New Roman"/>
      <w:i/>
      <w:iCs/>
      <w:noProof/>
      <w:spacing w:val="-20"/>
      <w:sz w:val="30"/>
      <w:szCs w:val="30"/>
      <w:u w:val="none"/>
    </w:rPr>
  </w:style>
  <w:style w:type="character" w:customStyle="1" w:styleId="420">
    <w:name w:val="Заголовок №4 (2)_"/>
    <w:basedOn w:val="a0"/>
    <w:link w:val="421"/>
    <w:uiPriority w:val="99"/>
    <w:rPr>
      <w:rFonts w:ascii="Times New Roman" w:hAnsi="Times New Roman" w:cs="Times New Roman"/>
      <w:noProof/>
      <w:sz w:val="27"/>
      <w:szCs w:val="27"/>
      <w:u w:val="none"/>
    </w:rPr>
  </w:style>
  <w:style w:type="character" w:customStyle="1" w:styleId="15pt1">
    <w:name w:val="Основной текст + 15 pt1"/>
    <w:aliases w:val="Курсив2"/>
    <w:basedOn w:val="1"/>
    <w:uiPriority w:val="99"/>
    <w:rPr>
      <w:rFonts w:ascii="Times New Roman" w:hAnsi="Times New Roman" w:cs="Times New Roman"/>
      <w:i/>
      <w:iCs/>
      <w:sz w:val="30"/>
      <w:szCs w:val="30"/>
      <w:u w:val="none"/>
    </w:rPr>
  </w:style>
  <w:style w:type="character" w:customStyle="1" w:styleId="Arial">
    <w:name w:val="Основной текст + Arial"/>
    <w:aliases w:val="10 pt,Курсив1,Интервал -2 pt"/>
    <w:basedOn w:val="1"/>
    <w:uiPriority w:val="99"/>
    <w:rPr>
      <w:rFonts w:ascii="Arial" w:hAnsi="Arial" w:cs="Arial"/>
      <w:i/>
      <w:iCs/>
      <w:noProof/>
      <w:spacing w:val="-40"/>
      <w:sz w:val="20"/>
      <w:szCs w:val="20"/>
      <w:u w:val="none"/>
    </w:rPr>
  </w:style>
  <w:style w:type="paragraph" w:customStyle="1" w:styleId="20">
    <w:name w:val="Основной текст (2)"/>
    <w:basedOn w:val="a"/>
    <w:link w:val="2"/>
    <w:uiPriority w:val="99"/>
    <w:pPr>
      <w:shd w:val="clear" w:color="auto" w:fill="FFFFFF"/>
      <w:spacing w:before="300" w:line="240" w:lineRule="atLeast"/>
      <w:jc w:val="both"/>
    </w:pPr>
    <w:rPr>
      <w:rFonts w:ascii="Times New Roman" w:hAnsi="Times New Roman" w:cs="Times New Roman"/>
      <w:i/>
      <w:iCs/>
      <w:color w:val="auto"/>
      <w:spacing w:val="-20"/>
      <w:sz w:val="30"/>
      <w:szCs w:val="30"/>
      <w:lang w:eastAsia="ru-RU"/>
    </w:rPr>
  </w:style>
  <w:style w:type="paragraph" w:customStyle="1" w:styleId="40">
    <w:name w:val="Заголовок №4"/>
    <w:basedOn w:val="a"/>
    <w:link w:val="4"/>
    <w:uiPriority w:val="99"/>
    <w:pPr>
      <w:shd w:val="clear" w:color="auto" w:fill="FFFFFF"/>
      <w:spacing w:before="240" w:after="1080" w:line="240" w:lineRule="atLeast"/>
      <w:outlineLvl w:val="3"/>
    </w:pPr>
    <w:rPr>
      <w:rFonts w:ascii="Franklin Gothic Medium" w:hAnsi="Franklin Gothic Medium" w:cs="Franklin Gothic Medium"/>
      <w:i/>
      <w:iCs/>
      <w:noProof/>
      <w:color w:val="auto"/>
      <w:spacing w:val="-20"/>
      <w:sz w:val="21"/>
      <w:szCs w:val="21"/>
      <w:lang w:eastAsia="ru-RU"/>
    </w:rPr>
  </w:style>
  <w:style w:type="paragraph" w:customStyle="1" w:styleId="30">
    <w:name w:val="Основной текст (3)"/>
    <w:basedOn w:val="a"/>
    <w:link w:val="3"/>
    <w:uiPriority w:val="99"/>
    <w:pPr>
      <w:shd w:val="clear" w:color="auto" w:fill="FFFFFF"/>
      <w:spacing w:before="120" w:line="240" w:lineRule="atLeast"/>
      <w:jc w:val="right"/>
    </w:pPr>
    <w:rPr>
      <w:rFonts w:ascii="Times New Roman" w:hAnsi="Times New Roman" w:cs="Times New Roman"/>
      <w:i/>
      <w:iCs/>
      <w:noProof/>
      <w:color w:val="auto"/>
      <w:sz w:val="20"/>
      <w:szCs w:val="20"/>
      <w:lang w:eastAsia="ru-RU"/>
    </w:rPr>
  </w:style>
  <w:style w:type="paragraph" w:customStyle="1" w:styleId="60">
    <w:name w:val="Заголовок №6"/>
    <w:basedOn w:val="a"/>
    <w:link w:val="6"/>
    <w:uiPriority w:val="99"/>
    <w:pPr>
      <w:shd w:val="clear" w:color="auto" w:fill="FFFFFF"/>
      <w:spacing w:line="240" w:lineRule="atLeast"/>
      <w:jc w:val="both"/>
      <w:outlineLvl w:val="5"/>
    </w:pPr>
    <w:rPr>
      <w:rFonts w:ascii="Times New Roman" w:hAnsi="Times New Roman" w:cs="Times New Roman"/>
      <w:i/>
      <w:iCs/>
      <w:noProof/>
      <w:color w:val="auto"/>
      <w:spacing w:val="-20"/>
      <w:sz w:val="30"/>
      <w:szCs w:val="30"/>
      <w:lang w:eastAsia="ru-RU"/>
    </w:rPr>
  </w:style>
  <w:style w:type="paragraph" w:customStyle="1" w:styleId="42">
    <w:name w:val="Основной текст (4)"/>
    <w:basedOn w:val="a"/>
    <w:link w:val="41"/>
    <w:uiPriority w:val="99"/>
    <w:pPr>
      <w:shd w:val="clear" w:color="auto" w:fill="FFFFFF"/>
      <w:spacing w:line="480" w:lineRule="exact"/>
    </w:pPr>
    <w:rPr>
      <w:rFonts w:ascii="Times New Roman" w:hAnsi="Times New Roman" w:cs="Times New Roman"/>
      <w:b/>
      <w:bCs/>
      <w:color w:val="auto"/>
      <w:sz w:val="27"/>
      <w:szCs w:val="27"/>
      <w:lang w:eastAsia="ru-RU"/>
    </w:rPr>
  </w:style>
  <w:style w:type="paragraph" w:customStyle="1" w:styleId="50">
    <w:name w:val="Основной текст (5)"/>
    <w:basedOn w:val="a"/>
    <w:link w:val="5"/>
    <w:uiPriority w:val="99"/>
    <w:pPr>
      <w:shd w:val="clear" w:color="auto" w:fill="FFFFFF"/>
      <w:spacing w:before="240" w:line="240" w:lineRule="atLeast"/>
    </w:pPr>
    <w:rPr>
      <w:rFonts w:ascii="Franklin Gothic Medium" w:hAnsi="Franklin Gothic Medium" w:cs="Franklin Gothic Medium"/>
      <w:i/>
      <w:iCs/>
      <w:noProof/>
      <w:color w:val="auto"/>
      <w:spacing w:val="-20"/>
      <w:sz w:val="21"/>
      <w:szCs w:val="21"/>
      <w:lang w:eastAsia="ru-RU"/>
    </w:rPr>
  </w:style>
  <w:style w:type="paragraph" w:customStyle="1" w:styleId="11">
    <w:name w:val="Колонтитул1"/>
    <w:basedOn w:val="a"/>
    <w:link w:val="a7"/>
    <w:uiPriority w:val="99"/>
    <w:pPr>
      <w:shd w:val="clear" w:color="auto" w:fill="FFFFFF"/>
      <w:spacing w:line="240" w:lineRule="atLeast"/>
    </w:pPr>
    <w:rPr>
      <w:rFonts w:ascii="Times New Roman" w:hAnsi="Times New Roman" w:cs="Times New Roman"/>
      <w:color w:val="auto"/>
      <w:sz w:val="27"/>
      <w:szCs w:val="27"/>
      <w:lang w:eastAsia="ru-RU"/>
    </w:rPr>
  </w:style>
  <w:style w:type="paragraph" w:customStyle="1" w:styleId="32">
    <w:name w:val="Заголовок №3"/>
    <w:basedOn w:val="a"/>
    <w:link w:val="31"/>
    <w:uiPriority w:val="99"/>
    <w:pPr>
      <w:shd w:val="clear" w:color="auto" w:fill="FFFFFF"/>
      <w:spacing w:after="120" w:line="240" w:lineRule="atLeast"/>
      <w:jc w:val="both"/>
      <w:outlineLvl w:val="2"/>
    </w:pPr>
    <w:rPr>
      <w:rFonts w:ascii="Times New Roman" w:hAnsi="Times New Roman" w:cs="Times New Roman"/>
      <w:i/>
      <w:iCs/>
      <w:noProof/>
      <w:color w:val="auto"/>
      <w:spacing w:val="-20"/>
      <w:sz w:val="30"/>
      <w:szCs w:val="30"/>
      <w:lang w:eastAsia="ru-RU"/>
    </w:rPr>
  </w:style>
  <w:style w:type="paragraph" w:customStyle="1" w:styleId="70">
    <w:name w:val="Основной текст (7)"/>
    <w:basedOn w:val="a"/>
    <w:link w:val="7"/>
    <w:uiPriority w:val="99"/>
    <w:pPr>
      <w:shd w:val="clear" w:color="auto" w:fill="FFFFFF"/>
      <w:spacing w:before="120" w:line="120" w:lineRule="exact"/>
      <w:jc w:val="both"/>
    </w:pPr>
    <w:rPr>
      <w:rFonts w:ascii="Times New Roman" w:hAnsi="Times New Roman" w:cs="Times New Roman"/>
      <w:b/>
      <w:bCs/>
      <w:i/>
      <w:iCs/>
      <w:noProof/>
      <w:color w:val="auto"/>
      <w:spacing w:val="-50"/>
      <w:sz w:val="25"/>
      <w:szCs w:val="25"/>
      <w:lang w:eastAsia="ru-RU"/>
    </w:rPr>
  </w:style>
  <w:style w:type="paragraph" w:customStyle="1" w:styleId="52">
    <w:name w:val="Заголовок №5"/>
    <w:basedOn w:val="a"/>
    <w:link w:val="51"/>
    <w:uiPriority w:val="99"/>
    <w:pPr>
      <w:shd w:val="clear" w:color="auto" w:fill="FFFFFF"/>
      <w:spacing w:before="660" w:line="240" w:lineRule="atLeast"/>
      <w:outlineLvl w:val="4"/>
    </w:pPr>
    <w:rPr>
      <w:rFonts w:ascii="Times New Roman" w:hAnsi="Times New Roman" w:cs="Times New Roman"/>
      <w:i/>
      <w:iCs/>
      <w:noProof/>
      <w:color w:val="auto"/>
      <w:spacing w:val="-20"/>
      <w:sz w:val="30"/>
      <w:szCs w:val="30"/>
      <w:lang w:eastAsia="ru-RU"/>
    </w:rPr>
  </w:style>
  <w:style w:type="paragraph" w:customStyle="1" w:styleId="720">
    <w:name w:val="Заголовок №7 (2)"/>
    <w:basedOn w:val="a"/>
    <w:link w:val="72"/>
    <w:uiPriority w:val="99"/>
    <w:pPr>
      <w:shd w:val="clear" w:color="auto" w:fill="FFFFFF"/>
      <w:spacing w:line="240" w:lineRule="atLeast"/>
      <w:jc w:val="both"/>
      <w:outlineLvl w:val="6"/>
    </w:pPr>
    <w:rPr>
      <w:rFonts w:ascii="Times New Roman" w:hAnsi="Times New Roman" w:cs="Times New Roman"/>
      <w:i/>
      <w:iCs/>
      <w:noProof/>
      <w:color w:val="auto"/>
      <w:spacing w:val="-20"/>
      <w:sz w:val="30"/>
      <w:szCs w:val="30"/>
      <w:lang w:eastAsia="ru-RU"/>
    </w:rPr>
  </w:style>
  <w:style w:type="paragraph" w:customStyle="1" w:styleId="13">
    <w:name w:val="Заголовок №1"/>
    <w:basedOn w:val="a"/>
    <w:link w:val="12"/>
    <w:uiPriority w:val="99"/>
    <w:pPr>
      <w:shd w:val="clear" w:color="auto" w:fill="FFFFFF"/>
      <w:spacing w:after="60" w:line="240" w:lineRule="atLeast"/>
      <w:outlineLvl w:val="0"/>
    </w:pPr>
    <w:rPr>
      <w:rFonts w:ascii="Times New Roman" w:hAnsi="Times New Roman" w:cs="Times New Roman"/>
      <w:i/>
      <w:iCs/>
      <w:noProof/>
      <w:color w:val="auto"/>
      <w:sz w:val="20"/>
      <w:szCs w:val="20"/>
      <w:lang w:eastAsia="ru-RU"/>
    </w:rPr>
  </w:style>
  <w:style w:type="paragraph" w:customStyle="1" w:styleId="90">
    <w:name w:val="Основной текст (9)"/>
    <w:basedOn w:val="a"/>
    <w:link w:val="9"/>
    <w:uiPriority w:val="99"/>
    <w:pPr>
      <w:shd w:val="clear" w:color="auto" w:fill="FFFFFF"/>
      <w:spacing w:before="120" w:line="187" w:lineRule="exact"/>
      <w:jc w:val="both"/>
    </w:pPr>
    <w:rPr>
      <w:rFonts w:ascii="Arial" w:hAnsi="Arial" w:cs="Arial"/>
      <w:i/>
      <w:iCs/>
      <w:noProof/>
      <w:color w:val="auto"/>
      <w:spacing w:val="-40"/>
      <w:sz w:val="20"/>
      <w:szCs w:val="20"/>
      <w:lang w:eastAsia="ru-RU"/>
    </w:rPr>
  </w:style>
  <w:style w:type="paragraph" w:customStyle="1" w:styleId="101">
    <w:name w:val="Основной текст (10)"/>
    <w:basedOn w:val="a"/>
    <w:link w:val="100"/>
    <w:uiPriority w:val="99"/>
    <w:pPr>
      <w:shd w:val="clear" w:color="auto" w:fill="FFFFFF"/>
      <w:spacing w:line="240" w:lineRule="atLeast"/>
      <w:jc w:val="both"/>
    </w:pPr>
    <w:rPr>
      <w:rFonts w:ascii="Times New Roman" w:hAnsi="Times New Roman" w:cs="Times New Roman"/>
      <w:noProof/>
      <w:color w:val="auto"/>
      <w:spacing w:val="-10"/>
      <w:sz w:val="20"/>
      <w:szCs w:val="20"/>
      <w:lang w:eastAsia="ru-RU"/>
    </w:rPr>
  </w:style>
  <w:style w:type="paragraph" w:customStyle="1" w:styleId="23">
    <w:name w:val="Заголовок №2"/>
    <w:basedOn w:val="a"/>
    <w:link w:val="22"/>
    <w:uiPriority w:val="99"/>
    <w:pPr>
      <w:shd w:val="clear" w:color="auto" w:fill="FFFFFF"/>
      <w:spacing w:before="120" w:after="660" w:line="240" w:lineRule="atLeast"/>
      <w:jc w:val="both"/>
      <w:outlineLvl w:val="1"/>
    </w:pPr>
    <w:rPr>
      <w:rFonts w:ascii="Times New Roman" w:hAnsi="Times New Roman" w:cs="Times New Roman"/>
      <w:i/>
      <w:iCs/>
      <w:noProof/>
      <w:color w:val="auto"/>
      <w:spacing w:val="-20"/>
      <w:sz w:val="30"/>
      <w:szCs w:val="30"/>
      <w:lang w:eastAsia="ru-RU"/>
    </w:rPr>
  </w:style>
  <w:style w:type="paragraph" w:customStyle="1" w:styleId="111">
    <w:name w:val="Основной текст (11)"/>
    <w:basedOn w:val="a"/>
    <w:link w:val="110"/>
    <w:uiPriority w:val="99"/>
    <w:pPr>
      <w:shd w:val="clear" w:color="auto" w:fill="FFFFFF"/>
      <w:spacing w:before="420" w:after="420" w:line="240" w:lineRule="atLeast"/>
    </w:pPr>
    <w:rPr>
      <w:rFonts w:ascii="Times New Roman" w:hAnsi="Times New Roman" w:cs="Times New Roman"/>
      <w:noProof/>
      <w:color w:val="auto"/>
      <w:spacing w:val="-10"/>
      <w:sz w:val="27"/>
      <w:szCs w:val="27"/>
      <w:lang w:eastAsia="ru-RU"/>
    </w:rPr>
  </w:style>
  <w:style w:type="paragraph" w:customStyle="1" w:styleId="620">
    <w:name w:val="Заголовок №6 (2)"/>
    <w:basedOn w:val="a"/>
    <w:link w:val="62"/>
    <w:uiPriority w:val="99"/>
    <w:pPr>
      <w:shd w:val="clear" w:color="auto" w:fill="FFFFFF"/>
      <w:spacing w:before="60" w:line="240" w:lineRule="atLeast"/>
      <w:outlineLvl w:val="5"/>
    </w:pPr>
    <w:rPr>
      <w:rFonts w:ascii="Times New Roman" w:hAnsi="Times New Roman" w:cs="Times New Roman"/>
      <w:i/>
      <w:iCs/>
      <w:noProof/>
      <w:color w:val="auto"/>
      <w:spacing w:val="-10"/>
      <w:sz w:val="33"/>
      <w:szCs w:val="33"/>
      <w:lang w:eastAsia="ru-RU"/>
    </w:rPr>
  </w:style>
  <w:style w:type="paragraph" w:customStyle="1" w:styleId="421">
    <w:name w:val="Заголовок №4 (2)"/>
    <w:basedOn w:val="a"/>
    <w:link w:val="420"/>
    <w:uiPriority w:val="99"/>
    <w:pPr>
      <w:shd w:val="clear" w:color="auto" w:fill="FFFFFF"/>
      <w:spacing w:before="120" w:line="240" w:lineRule="atLeast"/>
      <w:jc w:val="both"/>
      <w:outlineLvl w:val="3"/>
    </w:pPr>
    <w:rPr>
      <w:rFonts w:ascii="Times New Roman" w:hAnsi="Times New Roman" w:cs="Times New Roman"/>
      <w:noProof/>
      <w:color w:val="auto"/>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microsoft.com/office/2007/relationships/stylesWithEffects" Target="stylesWithEffect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5645</Words>
  <Characters>32180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2</cp:revision>
  <dcterms:created xsi:type="dcterms:W3CDTF">2012-09-18T12:50:00Z</dcterms:created>
  <dcterms:modified xsi:type="dcterms:W3CDTF">2012-09-18T12:50:00Z</dcterms:modified>
</cp:coreProperties>
</file>